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DC16" w14:textId="77777777" w:rsidR="009510FB" w:rsidRPr="007A49B4" w:rsidRDefault="009510FB">
      <w:pPr>
        <w:pStyle w:val="Telobesedila2"/>
        <w:rPr>
          <w:rFonts w:cs="Arial"/>
        </w:rPr>
      </w:pPr>
    </w:p>
    <w:p w14:paraId="571B0CCF" w14:textId="3E27FC82" w:rsidR="009510FB" w:rsidRPr="007A49B4" w:rsidRDefault="001F442C">
      <w:pPr>
        <w:framePr w:hSpace="141" w:wrap="around" w:vAnchor="text" w:hAnchor="page" w:x="6632" w:y="1"/>
        <w:rPr>
          <w:rFonts w:cs="Arial"/>
        </w:rPr>
      </w:pPr>
      <w:r w:rsidRPr="007A49B4">
        <w:rPr>
          <w:rFonts w:cs="Arial"/>
          <w:noProof/>
        </w:rPr>
        <w:drawing>
          <wp:inline distT="0" distB="0" distL="0" distR="0" wp14:anchorId="7D92E880" wp14:editId="383AADBD">
            <wp:extent cx="2769235" cy="53467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35" cy="534670"/>
                    </a:xfrm>
                    <a:prstGeom prst="rect">
                      <a:avLst/>
                    </a:prstGeom>
                    <a:noFill/>
                    <a:ln>
                      <a:noFill/>
                    </a:ln>
                  </pic:spPr>
                </pic:pic>
              </a:graphicData>
            </a:graphic>
          </wp:inline>
        </w:drawing>
      </w:r>
    </w:p>
    <w:p w14:paraId="43C752B7" w14:textId="77777777" w:rsidR="009510FB" w:rsidRPr="007A49B4" w:rsidRDefault="009510FB">
      <w:pPr>
        <w:pStyle w:val="Telobesedila2"/>
        <w:rPr>
          <w:rFonts w:cs="Arial"/>
        </w:rPr>
      </w:pPr>
    </w:p>
    <w:p w14:paraId="50BD1770" w14:textId="77777777" w:rsidR="009510FB" w:rsidRPr="007A49B4" w:rsidRDefault="009510FB">
      <w:pPr>
        <w:pStyle w:val="Telobesedila2"/>
        <w:rPr>
          <w:rFonts w:cs="Arial"/>
        </w:rPr>
      </w:pPr>
    </w:p>
    <w:p w14:paraId="0138FF2E" w14:textId="77777777" w:rsidR="009510FB" w:rsidRPr="007A49B4" w:rsidRDefault="009510FB">
      <w:pPr>
        <w:pStyle w:val="Telobesedila2"/>
        <w:rPr>
          <w:rFonts w:cs="Arial"/>
        </w:rPr>
      </w:pPr>
    </w:p>
    <w:p w14:paraId="02A232E0" w14:textId="77777777" w:rsidR="009510FB" w:rsidRPr="007A49B4" w:rsidRDefault="009510FB">
      <w:pPr>
        <w:pStyle w:val="Telobesedila2"/>
        <w:rPr>
          <w:rFonts w:cs="Arial"/>
        </w:rPr>
      </w:pPr>
    </w:p>
    <w:p w14:paraId="23866078" w14:textId="77777777" w:rsidR="009510FB" w:rsidRPr="007A49B4" w:rsidRDefault="009510FB">
      <w:pPr>
        <w:pStyle w:val="Telobesedila2"/>
        <w:rPr>
          <w:rFonts w:cs="Arial"/>
        </w:rPr>
      </w:pPr>
    </w:p>
    <w:p w14:paraId="752F9732" w14:textId="77777777" w:rsidR="009510FB" w:rsidRPr="007A49B4" w:rsidRDefault="009510FB">
      <w:pPr>
        <w:pStyle w:val="Telobesedila2"/>
        <w:rPr>
          <w:rFonts w:cs="Arial"/>
        </w:rPr>
      </w:pPr>
    </w:p>
    <w:p w14:paraId="3DC8422D" w14:textId="77777777" w:rsidR="009510FB" w:rsidRPr="007A49B4" w:rsidRDefault="009510FB">
      <w:pPr>
        <w:pStyle w:val="Telobesedila2"/>
        <w:jc w:val="center"/>
        <w:rPr>
          <w:rFonts w:cs="Arial"/>
          <w:b w:val="0"/>
          <w:sz w:val="40"/>
        </w:rPr>
      </w:pPr>
    </w:p>
    <w:p w14:paraId="469F94E2" w14:textId="77777777" w:rsidR="009510FB" w:rsidRPr="007A49B4" w:rsidRDefault="009510FB">
      <w:pPr>
        <w:pStyle w:val="Telobesedila2"/>
        <w:jc w:val="center"/>
        <w:rPr>
          <w:rFonts w:cs="Arial"/>
          <w:b w:val="0"/>
          <w:sz w:val="40"/>
        </w:rPr>
      </w:pPr>
    </w:p>
    <w:p w14:paraId="731F8873" w14:textId="18CE1F38" w:rsidR="009510FB" w:rsidRPr="007A49B4" w:rsidRDefault="00A878A7">
      <w:pPr>
        <w:pStyle w:val="Telobesedila2"/>
        <w:jc w:val="center"/>
        <w:rPr>
          <w:rFonts w:cs="Arial"/>
          <w:b w:val="0"/>
          <w:sz w:val="40"/>
        </w:rPr>
      </w:pPr>
      <w:r>
        <w:rPr>
          <w:rFonts w:cs="Arial"/>
          <w:b w:val="0"/>
          <w:sz w:val="40"/>
        </w:rPr>
        <w:t xml:space="preserve"> </w:t>
      </w:r>
      <w:r w:rsidR="00CA161B" w:rsidRPr="007A49B4">
        <w:rPr>
          <w:rFonts w:cs="Arial"/>
          <w:b w:val="0"/>
          <w:sz w:val="40"/>
        </w:rPr>
        <w:t xml:space="preserve"> </w:t>
      </w:r>
      <w:r w:rsidR="00F40C68" w:rsidRPr="007A49B4">
        <w:rPr>
          <w:rFonts w:cs="Arial"/>
          <w:b w:val="0"/>
          <w:sz w:val="40"/>
        </w:rPr>
        <w:t xml:space="preserve"> </w:t>
      </w:r>
      <w:r w:rsidR="00B55BC0">
        <w:rPr>
          <w:rFonts w:cs="Arial"/>
          <w:b w:val="0"/>
          <w:sz w:val="40"/>
        </w:rPr>
        <w:t xml:space="preserve"> </w:t>
      </w:r>
    </w:p>
    <w:p w14:paraId="1BC2A8A1" w14:textId="3F387120" w:rsidR="009510FB" w:rsidRPr="007A49B4" w:rsidRDefault="00931870">
      <w:pPr>
        <w:pStyle w:val="Telobesedila2"/>
        <w:jc w:val="center"/>
        <w:rPr>
          <w:rFonts w:cs="Arial"/>
          <w:b w:val="0"/>
          <w:sz w:val="40"/>
        </w:rPr>
      </w:pPr>
      <w:r>
        <w:rPr>
          <w:rFonts w:cs="Arial"/>
          <w:b w:val="0"/>
          <w:sz w:val="40"/>
        </w:rPr>
        <w:t xml:space="preserve"> </w:t>
      </w:r>
    </w:p>
    <w:p w14:paraId="15CBDDEA" w14:textId="77777777" w:rsidR="008F5AEB" w:rsidRPr="007A49B4" w:rsidRDefault="008F5AEB" w:rsidP="008F5AEB">
      <w:pPr>
        <w:jc w:val="center"/>
        <w:rPr>
          <w:rFonts w:cs="Arial"/>
          <w:sz w:val="32"/>
          <w:szCs w:val="36"/>
        </w:rPr>
      </w:pPr>
      <w:r w:rsidRPr="007A49B4">
        <w:rPr>
          <w:rFonts w:cs="Arial"/>
          <w:sz w:val="32"/>
          <w:szCs w:val="36"/>
        </w:rPr>
        <w:t>DOKUMENTACIJA V ZVEZI Z ODDAJO JAVNEGA NAROČILA</w:t>
      </w:r>
    </w:p>
    <w:p w14:paraId="490D210A" w14:textId="77777777" w:rsidR="008F5AEB" w:rsidRPr="007A49B4" w:rsidRDefault="008F5AEB" w:rsidP="008F5AEB">
      <w:pPr>
        <w:jc w:val="center"/>
        <w:rPr>
          <w:rFonts w:cs="Arial"/>
          <w:sz w:val="32"/>
          <w:szCs w:val="36"/>
        </w:rPr>
      </w:pPr>
      <w:r w:rsidRPr="007A49B4">
        <w:rPr>
          <w:rFonts w:cs="Arial"/>
          <w:sz w:val="32"/>
          <w:szCs w:val="36"/>
        </w:rPr>
        <w:t>PO POSTOPKU NAROČILA MALE VREDNOSTI</w:t>
      </w:r>
    </w:p>
    <w:p w14:paraId="17B95DF8" w14:textId="77777777" w:rsidR="008F5AEB" w:rsidRPr="007A49B4" w:rsidRDefault="008F5AEB" w:rsidP="008F5AEB">
      <w:pPr>
        <w:jc w:val="center"/>
        <w:rPr>
          <w:rFonts w:cs="Arial"/>
          <w:sz w:val="32"/>
          <w:szCs w:val="36"/>
        </w:rPr>
      </w:pPr>
      <w:r w:rsidRPr="007A49B4">
        <w:rPr>
          <w:rFonts w:cs="Arial"/>
          <w:sz w:val="32"/>
          <w:szCs w:val="36"/>
        </w:rPr>
        <w:t>Z OZNAKO</w:t>
      </w:r>
    </w:p>
    <w:p w14:paraId="3D56A4B2" w14:textId="77777777" w:rsidR="009510FB" w:rsidRPr="007A49B4" w:rsidRDefault="009510FB">
      <w:pPr>
        <w:pStyle w:val="Telobesedila2"/>
        <w:rPr>
          <w:rFonts w:cs="Arial"/>
          <w:b w:val="0"/>
          <w:sz w:val="32"/>
          <w:szCs w:val="32"/>
        </w:rPr>
      </w:pPr>
    </w:p>
    <w:p w14:paraId="3FF923F2" w14:textId="77777777" w:rsidR="009510FB" w:rsidRPr="007A49B4" w:rsidRDefault="00DD0BBD">
      <w:pPr>
        <w:pStyle w:val="Telobesedila2"/>
        <w:jc w:val="center"/>
        <w:rPr>
          <w:rFonts w:cs="Arial"/>
          <w:b w:val="0"/>
          <w:sz w:val="32"/>
          <w:szCs w:val="32"/>
        </w:rPr>
      </w:pPr>
      <w:r w:rsidRPr="007A49B4">
        <w:rPr>
          <w:rFonts w:cs="Arial"/>
          <w:b w:val="0"/>
          <w:sz w:val="32"/>
          <w:szCs w:val="32"/>
        </w:rPr>
        <w:t>JN-</w:t>
      </w:r>
      <w:r w:rsidR="008F5AEB" w:rsidRPr="007A49B4">
        <w:rPr>
          <w:rFonts w:cs="Arial"/>
          <w:b w:val="0"/>
          <w:sz w:val="32"/>
          <w:szCs w:val="32"/>
        </w:rPr>
        <w:t>G0254</w:t>
      </w:r>
    </w:p>
    <w:p w14:paraId="53E4C83D" w14:textId="77777777" w:rsidR="009510FB" w:rsidRPr="007A49B4" w:rsidRDefault="009510FB">
      <w:pPr>
        <w:pStyle w:val="Telobesedila2"/>
        <w:rPr>
          <w:rFonts w:cs="Arial"/>
          <w:b w:val="0"/>
          <w:sz w:val="40"/>
        </w:rPr>
      </w:pPr>
    </w:p>
    <w:p w14:paraId="0AE2B763" w14:textId="77777777" w:rsidR="009510FB" w:rsidRPr="007A49B4" w:rsidRDefault="009510FB">
      <w:pPr>
        <w:pStyle w:val="Telobesedila2"/>
        <w:rPr>
          <w:rFonts w:cs="Arial"/>
        </w:rPr>
      </w:pPr>
    </w:p>
    <w:p w14:paraId="36A201AB" w14:textId="77777777" w:rsidR="009510FB" w:rsidRPr="007A49B4" w:rsidRDefault="009510FB">
      <w:pPr>
        <w:pStyle w:val="Telobesedila2"/>
        <w:rPr>
          <w:rFonts w:cs="Arial"/>
        </w:rPr>
      </w:pPr>
    </w:p>
    <w:p w14:paraId="0026D983" w14:textId="77777777" w:rsidR="009510FB" w:rsidRPr="007A49B4" w:rsidRDefault="009510FB">
      <w:pPr>
        <w:pStyle w:val="Telobesedila"/>
        <w:rPr>
          <w:rFonts w:ascii="Arial" w:hAnsi="Arial" w:cs="Arial"/>
          <w:sz w:val="20"/>
        </w:rPr>
      </w:pPr>
    </w:p>
    <w:p w14:paraId="6D7328A4" w14:textId="77777777" w:rsidR="00B13E40" w:rsidRPr="007A49B4" w:rsidRDefault="00B13E40" w:rsidP="00B13E40">
      <w:pPr>
        <w:jc w:val="center"/>
        <w:rPr>
          <w:rFonts w:cs="Arial"/>
          <w:sz w:val="40"/>
          <w:szCs w:val="40"/>
        </w:rPr>
      </w:pPr>
      <w:r w:rsidRPr="007A49B4">
        <w:rPr>
          <w:rFonts w:cs="Arial"/>
          <w:sz w:val="40"/>
          <w:szCs w:val="40"/>
        </w:rPr>
        <w:t>Dograditev strukturiranega ožičenja in dobava pasivne mrežne opreme</w:t>
      </w:r>
    </w:p>
    <w:p w14:paraId="75EB024E" w14:textId="77777777" w:rsidR="009510FB" w:rsidRPr="007A49B4" w:rsidRDefault="009510FB">
      <w:pPr>
        <w:pStyle w:val="Telobesedila"/>
        <w:rPr>
          <w:rFonts w:ascii="Arial" w:hAnsi="Arial" w:cs="Arial"/>
          <w:b w:val="0"/>
        </w:rPr>
      </w:pPr>
    </w:p>
    <w:p w14:paraId="53C453C2" w14:textId="77777777" w:rsidR="009510FB" w:rsidRPr="007A49B4" w:rsidRDefault="009510FB">
      <w:pPr>
        <w:pStyle w:val="Telobesedila"/>
        <w:rPr>
          <w:rFonts w:ascii="Arial" w:hAnsi="Arial" w:cs="Arial"/>
          <w:b w:val="0"/>
        </w:rPr>
      </w:pPr>
    </w:p>
    <w:p w14:paraId="2DCE2932" w14:textId="77777777" w:rsidR="009510FB" w:rsidRPr="007A49B4" w:rsidRDefault="009510FB">
      <w:pPr>
        <w:pStyle w:val="Telobesedila"/>
        <w:rPr>
          <w:rFonts w:ascii="Arial" w:hAnsi="Arial" w:cs="Arial"/>
          <w:b w:val="0"/>
        </w:rPr>
      </w:pPr>
    </w:p>
    <w:p w14:paraId="590F3655" w14:textId="77777777" w:rsidR="009510FB" w:rsidRPr="007A49B4" w:rsidRDefault="009510FB">
      <w:pPr>
        <w:pStyle w:val="Telobesedila"/>
        <w:rPr>
          <w:rFonts w:ascii="Arial" w:hAnsi="Arial" w:cs="Arial"/>
          <w:b w:val="0"/>
        </w:rPr>
      </w:pPr>
    </w:p>
    <w:p w14:paraId="37A44C8C" w14:textId="77777777" w:rsidR="009510FB" w:rsidRPr="007A49B4" w:rsidRDefault="009510FB">
      <w:pPr>
        <w:pStyle w:val="Telobesedila"/>
        <w:rPr>
          <w:rFonts w:ascii="Arial" w:hAnsi="Arial" w:cs="Arial"/>
          <w:b w:val="0"/>
        </w:rPr>
      </w:pPr>
    </w:p>
    <w:p w14:paraId="35195F64" w14:textId="77777777" w:rsidR="009510FB" w:rsidRPr="007A49B4" w:rsidRDefault="009510FB">
      <w:pPr>
        <w:pStyle w:val="Telobesedila"/>
        <w:rPr>
          <w:rFonts w:ascii="Arial" w:hAnsi="Arial" w:cs="Arial"/>
          <w:b w:val="0"/>
        </w:rPr>
      </w:pPr>
    </w:p>
    <w:p w14:paraId="296D5293" w14:textId="77777777" w:rsidR="009510FB" w:rsidRPr="007A49B4" w:rsidRDefault="009510FB">
      <w:pPr>
        <w:pStyle w:val="Telobesedila"/>
        <w:rPr>
          <w:rFonts w:ascii="Arial" w:hAnsi="Arial" w:cs="Arial"/>
          <w:b w:val="0"/>
        </w:rPr>
      </w:pPr>
    </w:p>
    <w:p w14:paraId="6205A3AC" w14:textId="77777777" w:rsidR="00B13E40" w:rsidRPr="007A49B4" w:rsidRDefault="00B13E40">
      <w:pPr>
        <w:pStyle w:val="Telobesedila"/>
        <w:rPr>
          <w:rFonts w:ascii="Arial" w:hAnsi="Arial" w:cs="Arial"/>
          <w:b w:val="0"/>
        </w:rPr>
      </w:pPr>
    </w:p>
    <w:p w14:paraId="0D64E843" w14:textId="77777777" w:rsidR="00B13E40" w:rsidRPr="007A49B4" w:rsidRDefault="00B13E40">
      <w:pPr>
        <w:pStyle w:val="Telobesedila"/>
        <w:rPr>
          <w:rFonts w:ascii="Arial" w:hAnsi="Arial" w:cs="Arial"/>
          <w:b w:val="0"/>
        </w:rPr>
      </w:pPr>
    </w:p>
    <w:p w14:paraId="732EFF98" w14:textId="77777777" w:rsidR="00B13E40" w:rsidRPr="007A49B4" w:rsidRDefault="00B13E40">
      <w:pPr>
        <w:pStyle w:val="Telobesedila"/>
        <w:rPr>
          <w:rFonts w:ascii="Arial" w:hAnsi="Arial" w:cs="Arial"/>
          <w:b w:val="0"/>
        </w:rPr>
      </w:pPr>
    </w:p>
    <w:p w14:paraId="6D105F54" w14:textId="77777777" w:rsidR="009510FB" w:rsidRPr="007A49B4" w:rsidRDefault="009510FB">
      <w:pPr>
        <w:pStyle w:val="Telobesedila"/>
        <w:rPr>
          <w:rFonts w:ascii="Arial" w:hAnsi="Arial" w:cs="Arial"/>
          <w:b w:val="0"/>
        </w:rPr>
      </w:pPr>
    </w:p>
    <w:p w14:paraId="28261620" w14:textId="77777777" w:rsidR="009510FB" w:rsidRPr="007A49B4" w:rsidRDefault="009510FB">
      <w:pPr>
        <w:pStyle w:val="Telobesedila"/>
        <w:rPr>
          <w:rFonts w:ascii="Arial" w:hAnsi="Arial" w:cs="Arial"/>
          <w:b w:val="0"/>
        </w:rPr>
      </w:pPr>
    </w:p>
    <w:p w14:paraId="582B7FCC" w14:textId="77777777" w:rsidR="009510FB" w:rsidRPr="007A49B4" w:rsidRDefault="009510FB">
      <w:pPr>
        <w:rPr>
          <w:rFonts w:cs="Arial"/>
        </w:rPr>
      </w:pPr>
    </w:p>
    <w:p w14:paraId="17D29B77" w14:textId="77777777" w:rsidR="009510FB" w:rsidRPr="007A49B4" w:rsidRDefault="009510FB">
      <w:pPr>
        <w:rPr>
          <w:rFonts w:cs="Arial"/>
        </w:rPr>
      </w:pPr>
    </w:p>
    <w:p w14:paraId="05A2DC5B" w14:textId="77777777" w:rsidR="009510FB" w:rsidRPr="007A49B4" w:rsidRDefault="009510FB">
      <w:pPr>
        <w:rPr>
          <w:rFonts w:cs="Arial"/>
        </w:rPr>
      </w:pPr>
    </w:p>
    <w:p w14:paraId="53EC4468" w14:textId="77777777" w:rsidR="009510FB" w:rsidRPr="007A49B4" w:rsidRDefault="009510FB">
      <w:pPr>
        <w:rPr>
          <w:rFonts w:cs="Arial"/>
        </w:rPr>
      </w:pPr>
    </w:p>
    <w:p w14:paraId="2A093036" w14:textId="77777777" w:rsidR="00601E24" w:rsidRPr="007A49B4" w:rsidRDefault="00601E24">
      <w:pPr>
        <w:rPr>
          <w:rFonts w:cs="Arial"/>
        </w:rPr>
      </w:pPr>
    </w:p>
    <w:p w14:paraId="3D8B46B5" w14:textId="77777777" w:rsidR="009510FB" w:rsidRPr="007A49B4" w:rsidRDefault="009510FB">
      <w:pPr>
        <w:pStyle w:val="Sprotnaopomba-besedilo"/>
        <w:rPr>
          <w:rFonts w:ascii="Arial" w:hAnsi="Arial" w:cs="Arial"/>
        </w:rPr>
      </w:pPr>
    </w:p>
    <w:p w14:paraId="23246559" w14:textId="77777777" w:rsidR="009510FB" w:rsidRPr="007A49B4" w:rsidRDefault="009510FB">
      <w:pPr>
        <w:pStyle w:val="Sprotnaopomba-besedilo"/>
        <w:rPr>
          <w:rFonts w:ascii="Arial" w:hAnsi="Arial" w:cs="Arial"/>
        </w:rPr>
      </w:pPr>
    </w:p>
    <w:p w14:paraId="4650C7C5" w14:textId="77777777" w:rsidR="004700CC" w:rsidRPr="007A49B4" w:rsidRDefault="008F5AEB" w:rsidP="004700CC">
      <w:pPr>
        <w:jc w:val="center"/>
        <w:rPr>
          <w:rFonts w:cs="Arial"/>
          <w:b/>
        </w:rPr>
      </w:pPr>
      <w:r w:rsidRPr="007A49B4">
        <w:rPr>
          <w:rFonts w:cs="Arial"/>
          <w:b/>
        </w:rPr>
        <w:br w:type="page"/>
      </w:r>
      <w:r w:rsidR="004700CC" w:rsidRPr="007A49B4">
        <w:rPr>
          <w:rFonts w:cs="Arial"/>
          <w:b/>
        </w:rPr>
        <w:lastRenderedPageBreak/>
        <w:t>VSEBINA DOKUMENTACIJE V ZVEZI Z ODDAJO JAVNEGA NAROČILA</w:t>
      </w:r>
    </w:p>
    <w:p w14:paraId="240CB280" w14:textId="77777777" w:rsidR="009510FB" w:rsidRPr="007A49B4" w:rsidRDefault="009510FB">
      <w:pPr>
        <w:jc w:val="center"/>
        <w:rPr>
          <w:rFonts w:cs="Arial"/>
          <w:bCs/>
        </w:rPr>
      </w:pPr>
    </w:p>
    <w:p w14:paraId="16289B7D" w14:textId="77777777" w:rsidR="009510FB" w:rsidRPr="007A49B4" w:rsidRDefault="009510FB">
      <w:pPr>
        <w:jc w:val="center"/>
        <w:rPr>
          <w:rFonts w:cs="Arial"/>
          <w:bCs/>
        </w:rPr>
      </w:pPr>
    </w:p>
    <w:p w14:paraId="1054E1A6" w14:textId="4F11F7D7" w:rsidR="00626A95" w:rsidRPr="00626A95" w:rsidRDefault="009510FB">
      <w:pPr>
        <w:pStyle w:val="Kazalovsebine1"/>
        <w:rPr>
          <w:rFonts w:asciiTheme="minorHAnsi" w:eastAsiaTheme="minorEastAsia" w:hAnsiTheme="minorHAnsi" w:cstheme="minorBidi"/>
          <w:bCs w:val="0"/>
          <w:kern w:val="2"/>
          <w:sz w:val="22"/>
          <w:szCs w:val="22"/>
          <w:lang w:eastAsia="sl-SI"/>
          <w14:ligatures w14:val="standardContextual"/>
        </w:rPr>
      </w:pPr>
      <w:r w:rsidRPr="00626A95">
        <w:rPr>
          <w:sz w:val="18"/>
          <w:szCs w:val="18"/>
        </w:rPr>
        <w:fldChar w:fldCharType="begin"/>
      </w:r>
      <w:r w:rsidRPr="00626A95">
        <w:rPr>
          <w:sz w:val="18"/>
          <w:szCs w:val="18"/>
        </w:rPr>
        <w:instrText xml:space="preserve"> TOC \o "1-3" \h \z </w:instrText>
      </w:r>
      <w:r w:rsidRPr="00626A95">
        <w:rPr>
          <w:sz w:val="18"/>
          <w:szCs w:val="18"/>
        </w:rPr>
        <w:fldChar w:fldCharType="separate"/>
      </w:r>
      <w:hyperlink w:anchor="_Toc234486308" w:history="1">
        <w:r w:rsidR="00626A95" w:rsidRPr="00626A95">
          <w:rPr>
            <w:rStyle w:val="Hiperpovezava"/>
            <w:b/>
            <w:sz w:val="18"/>
            <w:szCs w:val="18"/>
          </w:rPr>
          <w:t>1</w:t>
        </w:r>
        <w:r w:rsidR="00626A95" w:rsidRPr="00626A95">
          <w:rPr>
            <w:rFonts w:asciiTheme="minorHAnsi" w:eastAsiaTheme="minorEastAsia" w:hAnsiTheme="minorHAnsi" w:cstheme="minorBidi"/>
            <w:bCs w:val="0"/>
            <w:kern w:val="2"/>
            <w:sz w:val="22"/>
            <w:szCs w:val="22"/>
            <w:lang w:eastAsia="sl-SI"/>
            <w14:ligatures w14:val="standardContextual"/>
          </w:rPr>
          <w:tab/>
        </w:r>
        <w:r w:rsidR="00626A95" w:rsidRPr="00626A95">
          <w:rPr>
            <w:rStyle w:val="Hiperpovezava"/>
            <w:b/>
            <w:sz w:val="18"/>
            <w:szCs w:val="18"/>
          </w:rPr>
          <w:t>POVABILO K ODDAJI PONUDBE</w:t>
        </w:r>
        <w:r w:rsidR="00626A95" w:rsidRPr="00626A95">
          <w:rPr>
            <w:webHidden/>
            <w:sz w:val="18"/>
            <w:szCs w:val="18"/>
          </w:rPr>
          <w:tab/>
        </w:r>
        <w:r w:rsidR="00626A95" w:rsidRPr="00626A95">
          <w:rPr>
            <w:webHidden/>
            <w:sz w:val="18"/>
            <w:szCs w:val="18"/>
          </w:rPr>
          <w:fldChar w:fldCharType="begin"/>
        </w:r>
        <w:r w:rsidR="00626A95" w:rsidRPr="00626A95">
          <w:rPr>
            <w:webHidden/>
            <w:sz w:val="18"/>
            <w:szCs w:val="18"/>
          </w:rPr>
          <w:instrText xml:space="preserve"> PAGEREF _Toc234486308 \h </w:instrText>
        </w:r>
        <w:r w:rsidR="00626A95" w:rsidRPr="00626A95">
          <w:rPr>
            <w:webHidden/>
            <w:sz w:val="18"/>
            <w:szCs w:val="18"/>
          </w:rPr>
        </w:r>
        <w:r w:rsidR="00626A95" w:rsidRPr="00626A95">
          <w:rPr>
            <w:webHidden/>
            <w:sz w:val="18"/>
            <w:szCs w:val="18"/>
          </w:rPr>
          <w:fldChar w:fldCharType="separate"/>
        </w:r>
        <w:r w:rsidR="00626A95" w:rsidRPr="00626A95">
          <w:rPr>
            <w:webHidden/>
            <w:sz w:val="18"/>
            <w:szCs w:val="18"/>
          </w:rPr>
          <w:t>3</w:t>
        </w:r>
        <w:r w:rsidR="00626A95" w:rsidRPr="00626A95">
          <w:rPr>
            <w:webHidden/>
            <w:sz w:val="18"/>
            <w:szCs w:val="18"/>
          </w:rPr>
          <w:fldChar w:fldCharType="end"/>
        </w:r>
      </w:hyperlink>
    </w:p>
    <w:p w14:paraId="2361446B" w14:textId="501B6897"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09" w:history="1">
        <w:r w:rsidRPr="00626A95">
          <w:rPr>
            <w:rStyle w:val="Hiperpovezava"/>
            <w:b/>
            <w:sz w:val="18"/>
            <w:szCs w:val="18"/>
          </w:rPr>
          <w:t>2</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sz w:val="18"/>
            <w:szCs w:val="18"/>
          </w:rPr>
          <w:t>NAVODILO PONUDNIKOM ZA IZDELAVO PONUDBE</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_Toc234486309 \h </w:instrText>
        </w:r>
        <w:r w:rsidRPr="00626A95">
          <w:rPr>
            <w:webHidden/>
            <w:sz w:val="18"/>
            <w:szCs w:val="18"/>
          </w:rPr>
        </w:r>
        <w:r w:rsidRPr="00626A95">
          <w:rPr>
            <w:webHidden/>
            <w:sz w:val="18"/>
            <w:szCs w:val="18"/>
          </w:rPr>
          <w:fldChar w:fldCharType="separate"/>
        </w:r>
        <w:r w:rsidRPr="00626A95">
          <w:rPr>
            <w:webHidden/>
            <w:sz w:val="18"/>
            <w:szCs w:val="18"/>
          </w:rPr>
          <w:t>4</w:t>
        </w:r>
        <w:r w:rsidRPr="00626A95">
          <w:rPr>
            <w:webHidden/>
            <w:sz w:val="18"/>
            <w:szCs w:val="18"/>
          </w:rPr>
          <w:fldChar w:fldCharType="end"/>
        </w:r>
      </w:hyperlink>
    </w:p>
    <w:p w14:paraId="658A8FAA" w14:textId="74177C79"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10" w:history="1">
        <w:r w:rsidRPr="00626A95">
          <w:rPr>
            <w:rStyle w:val="Hiperpovezava"/>
            <w:rFonts w:cs="Arial"/>
            <w:b/>
            <w:bCs/>
            <w:sz w:val="18"/>
            <w:szCs w:val="22"/>
          </w:rPr>
          <w:t>2.1</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bCs/>
            <w:sz w:val="18"/>
            <w:szCs w:val="22"/>
          </w:rPr>
          <w:t>Naročnik javnega naročila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_Toc234486310 \h </w:instrText>
        </w:r>
        <w:r w:rsidRPr="00626A95">
          <w:rPr>
            <w:webHidden/>
            <w:sz w:val="18"/>
            <w:szCs w:val="22"/>
          </w:rPr>
        </w:r>
        <w:r w:rsidRPr="00626A95">
          <w:rPr>
            <w:webHidden/>
            <w:sz w:val="18"/>
            <w:szCs w:val="22"/>
          </w:rPr>
          <w:fldChar w:fldCharType="separate"/>
        </w:r>
        <w:r w:rsidRPr="00626A95">
          <w:rPr>
            <w:webHidden/>
            <w:sz w:val="18"/>
            <w:szCs w:val="22"/>
          </w:rPr>
          <w:t>4</w:t>
        </w:r>
        <w:r w:rsidRPr="00626A95">
          <w:rPr>
            <w:webHidden/>
            <w:sz w:val="18"/>
            <w:szCs w:val="22"/>
          </w:rPr>
          <w:fldChar w:fldCharType="end"/>
        </w:r>
      </w:hyperlink>
    </w:p>
    <w:p w14:paraId="0FB661F3" w14:textId="121D92AB"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11" w:history="1">
        <w:r w:rsidRPr="00626A95">
          <w:rPr>
            <w:rStyle w:val="Hiperpovezava"/>
            <w:rFonts w:cs="Arial"/>
            <w:b/>
            <w:bCs/>
            <w:sz w:val="18"/>
            <w:szCs w:val="22"/>
          </w:rPr>
          <w:t>2.2</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bCs/>
            <w:sz w:val="18"/>
            <w:szCs w:val="22"/>
          </w:rPr>
          <w:t>Pravna podlaga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_Toc234486311 \h </w:instrText>
        </w:r>
        <w:r w:rsidRPr="00626A95">
          <w:rPr>
            <w:webHidden/>
            <w:sz w:val="18"/>
            <w:szCs w:val="22"/>
          </w:rPr>
        </w:r>
        <w:r w:rsidRPr="00626A95">
          <w:rPr>
            <w:webHidden/>
            <w:sz w:val="18"/>
            <w:szCs w:val="22"/>
          </w:rPr>
          <w:fldChar w:fldCharType="separate"/>
        </w:r>
        <w:r w:rsidRPr="00626A95">
          <w:rPr>
            <w:webHidden/>
            <w:sz w:val="18"/>
            <w:szCs w:val="22"/>
          </w:rPr>
          <w:t>4</w:t>
        </w:r>
        <w:r w:rsidRPr="00626A95">
          <w:rPr>
            <w:webHidden/>
            <w:sz w:val="18"/>
            <w:szCs w:val="22"/>
          </w:rPr>
          <w:fldChar w:fldCharType="end"/>
        </w:r>
      </w:hyperlink>
    </w:p>
    <w:p w14:paraId="62D85E0C" w14:textId="22F678AE"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12" w:history="1">
        <w:r w:rsidRPr="00626A95">
          <w:rPr>
            <w:rStyle w:val="Hiperpovezava"/>
            <w:rFonts w:cs="Arial"/>
            <w:b/>
            <w:bCs/>
            <w:sz w:val="18"/>
            <w:szCs w:val="22"/>
          </w:rPr>
          <w:t>2.3</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bCs/>
            <w:sz w:val="18"/>
            <w:szCs w:val="22"/>
          </w:rPr>
          <w:t>temeljna pravila poslovanja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_Toc234486312 \h </w:instrText>
        </w:r>
        <w:r w:rsidRPr="00626A95">
          <w:rPr>
            <w:webHidden/>
            <w:sz w:val="18"/>
            <w:szCs w:val="22"/>
          </w:rPr>
        </w:r>
        <w:r w:rsidRPr="00626A95">
          <w:rPr>
            <w:webHidden/>
            <w:sz w:val="18"/>
            <w:szCs w:val="22"/>
          </w:rPr>
          <w:fldChar w:fldCharType="separate"/>
        </w:r>
        <w:r w:rsidRPr="00626A95">
          <w:rPr>
            <w:webHidden/>
            <w:sz w:val="18"/>
            <w:szCs w:val="22"/>
          </w:rPr>
          <w:t>4</w:t>
        </w:r>
        <w:r w:rsidRPr="00626A95">
          <w:rPr>
            <w:webHidden/>
            <w:sz w:val="18"/>
            <w:szCs w:val="22"/>
          </w:rPr>
          <w:fldChar w:fldCharType="end"/>
        </w:r>
      </w:hyperlink>
    </w:p>
    <w:p w14:paraId="219CEA19" w14:textId="2F5DCDD7"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13" w:history="1">
        <w:r w:rsidRPr="00626A95">
          <w:rPr>
            <w:rStyle w:val="Hiperpovezava"/>
            <w:b/>
            <w:sz w:val="18"/>
            <w:szCs w:val="18"/>
          </w:rPr>
          <w:t>3</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sz w:val="18"/>
            <w:szCs w:val="18"/>
          </w:rPr>
          <w:t>PREDMET JAVNEGA NAROČILA</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_Toc234486313 \h </w:instrText>
        </w:r>
        <w:r w:rsidRPr="00626A95">
          <w:rPr>
            <w:webHidden/>
            <w:sz w:val="18"/>
            <w:szCs w:val="18"/>
          </w:rPr>
        </w:r>
        <w:r w:rsidRPr="00626A95">
          <w:rPr>
            <w:webHidden/>
            <w:sz w:val="18"/>
            <w:szCs w:val="18"/>
          </w:rPr>
          <w:fldChar w:fldCharType="separate"/>
        </w:r>
        <w:r w:rsidRPr="00626A95">
          <w:rPr>
            <w:webHidden/>
            <w:sz w:val="18"/>
            <w:szCs w:val="18"/>
          </w:rPr>
          <w:t>5</w:t>
        </w:r>
        <w:r w:rsidRPr="00626A95">
          <w:rPr>
            <w:webHidden/>
            <w:sz w:val="18"/>
            <w:szCs w:val="18"/>
          </w:rPr>
          <w:fldChar w:fldCharType="end"/>
        </w:r>
      </w:hyperlink>
    </w:p>
    <w:p w14:paraId="1BCD7E9A" w14:textId="0B01C689"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14" w:history="1">
        <w:r w:rsidRPr="00626A95">
          <w:rPr>
            <w:rStyle w:val="Hiperpovezava"/>
            <w:rFonts w:cs="Arial"/>
            <w:b/>
            <w:sz w:val="18"/>
            <w:szCs w:val="22"/>
          </w:rPr>
          <w:t>3.1</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sz w:val="18"/>
            <w:szCs w:val="22"/>
          </w:rPr>
          <w:t>PREDMET</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_Toc234486314 \h </w:instrText>
        </w:r>
        <w:r w:rsidRPr="00626A95">
          <w:rPr>
            <w:webHidden/>
            <w:sz w:val="18"/>
            <w:szCs w:val="22"/>
          </w:rPr>
        </w:r>
        <w:r w:rsidRPr="00626A95">
          <w:rPr>
            <w:webHidden/>
            <w:sz w:val="18"/>
            <w:szCs w:val="22"/>
          </w:rPr>
          <w:fldChar w:fldCharType="separate"/>
        </w:r>
        <w:r w:rsidRPr="00626A95">
          <w:rPr>
            <w:webHidden/>
            <w:sz w:val="18"/>
            <w:szCs w:val="22"/>
          </w:rPr>
          <w:t>5</w:t>
        </w:r>
        <w:r w:rsidRPr="00626A95">
          <w:rPr>
            <w:webHidden/>
            <w:sz w:val="18"/>
            <w:szCs w:val="22"/>
          </w:rPr>
          <w:fldChar w:fldCharType="end"/>
        </w:r>
      </w:hyperlink>
    </w:p>
    <w:p w14:paraId="357E924B" w14:textId="126348BA"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15" w:history="1">
        <w:r w:rsidRPr="00626A95">
          <w:rPr>
            <w:rStyle w:val="Hiperpovezava"/>
            <w:b/>
            <w:sz w:val="18"/>
            <w:szCs w:val="18"/>
          </w:rPr>
          <w:t>4</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sz w:val="18"/>
            <w:szCs w:val="18"/>
          </w:rPr>
          <w:t>PONUDBENA DOKUMENTACIJA</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_Toc234486315 \h </w:instrText>
        </w:r>
        <w:r w:rsidRPr="00626A95">
          <w:rPr>
            <w:webHidden/>
            <w:sz w:val="18"/>
            <w:szCs w:val="18"/>
          </w:rPr>
        </w:r>
        <w:r w:rsidRPr="00626A95">
          <w:rPr>
            <w:webHidden/>
            <w:sz w:val="18"/>
            <w:szCs w:val="18"/>
          </w:rPr>
          <w:fldChar w:fldCharType="separate"/>
        </w:r>
        <w:r w:rsidRPr="00626A95">
          <w:rPr>
            <w:webHidden/>
            <w:sz w:val="18"/>
            <w:szCs w:val="18"/>
          </w:rPr>
          <w:t>6</w:t>
        </w:r>
        <w:r w:rsidRPr="00626A95">
          <w:rPr>
            <w:webHidden/>
            <w:sz w:val="18"/>
            <w:szCs w:val="18"/>
          </w:rPr>
          <w:fldChar w:fldCharType="end"/>
        </w:r>
      </w:hyperlink>
    </w:p>
    <w:p w14:paraId="53BF1180" w14:textId="72777001"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16" w:history="1">
        <w:r w:rsidRPr="00626A95">
          <w:rPr>
            <w:rStyle w:val="Hiperpovezava"/>
            <w:rFonts w:cs="Arial"/>
            <w:b/>
            <w:sz w:val="18"/>
            <w:szCs w:val="22"/>
            <w:lang w:eastAsia="ar-SA"/>
          </w:rPr>
          <w:t>4.1</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sz w:val="18"/>
            <w:szCs w:val="22"/>
            <w:lang w:eastAsia="ar-SA"/>
          </w:rPr>
          <w:t>Splošni pogoji za izdelavo ponudbene dokumentacije</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_Toc234486316 \h </w:instrText>
        </w:r>
        <w:r w:rsidRPr="00626A95">
          <w:rPr>
            <w:webHidden/>
            <w:sz w:val="18"/>
            <w:szCs w:val="22"/>
          </w:rPr>
        </w:r>
        <w:r w:rsidRPr="00626A95">
          <w:rPr>
            <w:webHidden/>
            <w:sz w:val="18"/>
            <w:szCs w:val="22"/>
          </w:rPr>
          <w:fldChar w:fldCharType="separate"/>
        </w:r>
        <w:r w:rsidRPr="00626A95">
          <w:rPr>
            <w:webHidden/>
            <w:sz w:val="18"/>
            <w:szCs w:val="22"/>
          </w:rPr>
          <w:t>6</w:t>
        </w:r>
        <w:r w:rsidRPr="00626A95">
          <w:rPr>
            <w:webHidden/>
            <w:sz w:val="18"/>
            <w:szCs w:val="22"/>
          </w:rPr>
          <w:fldChar w:fldCharType="end"/>
        </w:r>
      </w:hyperlink>
    </w:p>
    <w:p w14:paraId="640F3590" w14:textId="7CE80E51"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17" w:history="1">
        <w:r w:rsidRPr="00626A95">
          <w:rPr>
            <w:rStyle w:val="Hiperpovezava"/>
            <w:b/>
            <w:noProof/>
            <w:sz w:val="18"/>
            <w:szCs w:val="22"/>
            <w:lang w:eastAsia="ar-SA"/>
          </w:rPr>
          <w:t>4.1.1</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Pojasnila k dokumentaciji v zvezi z oddajo javnega naročila</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_Toc234486317 \h </w:instrText>
        </w:r>
        <w:r w:rsidRPr="00626A95">
          <w:rPr>
            <w:noProof/>
            <w:webHidden/>
            <w:sz w:val="18"/>
            <w:szCs w:val="22"/>
          </w:rPr>
        </w:r>
        <w:r w:rsidRPr="00626A95">
          <w:rPr>
            <w:noProof/>
            <w:webHidden/>
            <w:sz w:val="18"/>
            <w:szCs w:val="22"/>
          </w:rPr>
          <w:fldChar w:fldCharType="separate"/>
        </w:r>
        <w:r w:rsidRPr="00626A95">
          <w:rPr>
            <w:noProof/>
            <w:webHidden/>
            <w:sz w:val="18"/>
            <w:szCs w:val="22"/>
          </w:rPr>
          <w:t>6</w:t>
        </w:r>
        <w:r w:rsidRPr="00626A95">
          <w:rPr>
            <w:noProof/>
            <w:webHidden/>
            <w:sz w:val="18"/>
            <w:szCs w:val="22"/>
          </w:rPr>
          <w:fldChar w:fldCharType="end"/>
        </w:r>
      </w:hyperlink>
    </w:p>
    <w:p w14:paraId="3686BBE4" w14:textId="05A29FFF"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18" w:history="1">
        <w:r w:rsidRPr="00626A95">
          <w:rPr>
            <w:rStyle w:val="Hiperpovezava"/>
            <w:b/>
            <w:noProof/>
            <w:sz w:val="18"/>
            <w:szCs w:val="22"/>
            <w:lang w:eastAsia="ar-SA"/>
          </w:rPr>
          <w:t>4.1.2</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Jezik</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_Toc234486318 \h </w:instrText>
        </w:r>
        <w:r w:rsidRPr="00626A95">
          <w:rPr>
            <w:noProof/>
            <w:webHidden/>
            <w:sz w:val="18"/>
            <w:szCs w:val="22"/>
          </w:rPr>
        </w:r>
        <w:r w:rsidRPr="00626A95">
          <w:rPr>
            <w:noProof/>
            <w:webHidden/>
            <w:sz w:val="18"/>
            <w:szCs w:val="22"/>
          </w:rPr>
          <w:fldChar w:fldCharType="separate"/>
        </w:r>
        <w:r w:rsidRPr="00626A95">
          <w:rPr>
            <w:noProof/>
            <w:webHidden/>
            <w:sz w:val="18"/>
            <w:szCs w:val="22"/>
          </w:rPr>
          <w:t>6</w:t>
        </w:r>
        <w:r w:rsidRPr="00626A95">
          <w:rPr>
            <w:noProof/>
            <w:webHidden/>
            <w:sz w:val="18"/>
            <w:szCs w:val="22"/>
          </w:rPr>
          <w:fldChar w:fldCharType="end"/>
        </w:r>
      </w:hyperlink>
    </w:p>
    <w:p w14:paraId="69E2E6DA" w14:textId="2943F8DD"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19" w:history="1">
        <w:r w:rsidRPr="00626A95">
          <w:rPr>
            <w:rStyle w:val="Hiperpovezava"/>
            <w:b/>
            <w:noProof/>
            <w:sz w:val="18"/>
            <w:szCs w:val="22"/>
            <w:lang w:eastAsia="ar-SA"/>
          </w:rPr>
          <w:t>4.1.3</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Označevanje</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_Toc234486319 \h </w:instrText>
        </w:r>
        <w:r w:rsidRPr="00626A95">
          <w:rPr>
            <w:noProof/>
            <w:webHidden/>
            <w:sz w:val="18"/>
            <w:szCs w:val="22"/>
          </w:rPr>
        </w:r>
        <w:r w:rsidRPr="00626A95">
          <w:rPr>
            <w:noProof/>
            <w:webHidden/>
            <w:sz w:val="18"/>
            <w:szCs w:val="22"/>
          </w:rPr>
          <w:fldChar w:fldCharType="separate"/>
        </w:r>
        <w:r w:rsidRPr="00626A95">
          <w:rPr>
            <w:noProof/>
            <w:webHidden/>
            <w:sz w:val="18"/>
            <w:szCs w:val="22"/>
          </w:rPr>
          <w:t>6</w:t>
        </w:r>
        <w:r w:rsidRPr="00626A95">
          <w:rPr>
            <w:noProof/>
            <w:webHidden/>
            <w:sz w:val="18"/>
            <w:szCs w:val="22"/>
          </w:rPr>
          <w:fldChar w:fldCharType="end"/>
        </w:r>
      </w:hyperlink>
    </w:p>
    <w:p w14:paraId="40BF2EE8" w14:textId="668F5563"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0" w:history="1">
        <w:r w:rsidRPr="00626A95">
          <w:rPr>
            <w:rStyle w:val="Hiperpovezava"/>
            <w:b/>
            <w:noProof/>
            <w:sz w:val="18"/>
            <w:szCs w:val="22"/>
            <w:lang w:eastAsia="ar-SA"/>
          </w:rPr>
          <w:t>4.1.4</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Vsebina ponudbe</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_Toc234486320 \h </w:instrText>
        </w:r>
        <w:r w:rsidRPr="00626A95">
          <w:rPr>
            <w:noProof/>
            <w:webHidden/>
            <w:sz w:val="18"/>
            <w:szCs w:val="22"/>
          </w:rPr>
        </w:r>
        <w:r w:rsidRPr="00626A95">
          <w:rPr>
            <w:noProof/>
            <w:webHidden/>
            <w:sz w:val="18"/>
            <w:szCs w:val="22"/>
          </w:rPr>
          <w:fldChar w:fldCharType="separate"/>
        </w:r>
        <w:r w:rsidRPr="00626A95">
          <w:rPr>
            <w:noProof/>
            <w:webHidden/>
            <w:sz w:val="18"/>
            <w:szCs w:val="22"/>
          </w:rPr>
          <w:t>6</w:t>
        </w:r>
        <w:r w:rsidRPr="00626A95">
          <w:rPr>
            <w:noProof/>
            <w:webHidden/>
            <w:sz w:val="18"/>
            <w:szCs w:val="22"/>
          </w:rPr>
          <w:fldChar w:fldCharType="end"/>
        </w:r>
      </w:hyperlink>
    </w:p>
    <w:p w14:paraId="017761D6" w14:textId="55286D5E"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1" w:history="1">
        <w:r w:rsidRPr="00626A95">
          <w:rPr>
            <w:rStyle w:val="Hiperpovezava"/>
            <w:b/>
            <w:noProof/>
            <w:sz w:val="18"/>
            <w:szCs w:val="22"/>
            <w:lang w:eastAsia="ar-SA"/>
          </w:rPr>
          <w:t>4.1.5</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Alternativne ponudbe in variante ponudbe</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_Toc234486321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5BF10344" w14:textId="7C305DA1"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2" w:history="1">
        <w:r w:rsidRPr="00626A95">
          <w:rPr>
            <w:rStyle w:val="Hiperpovezava"/>
            <w:b/>
            <w:noProof/>
            <w:sz w:val="18"/>
            <w:szCs w:val="22"/>
            <w:lang w:eastAsia="ar-SA"/>
          </w:rPr>
          <w:t>4.1.6</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Oblika ponudbe</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_Toc234486322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48172E35" w14:textId="144AF9F2"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3" w:history="1">
        <w:r w:rsidRPr="00626A95">
          <w:rPr>
            <w:rStyle w:val="Hiperpovezava"/>
            <w:b/>
            <w:noProof/>
            <w:sz w:val="18"/>
            <w:szCs w:val="22"/>
            <w:lang w:eastAsia="ar-SA"/>
          </w:rPr>
          <w:t>4.1.7</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Samo ena ponudba od vsakega ponudnika</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_Toc234486323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3C5478C7" w14:textId="53A902D0"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4" w:history="1">
        <w:r w:rsidRPr="00626A95">
          <w:rPr>
            <w:rStyle w:val="Hiperpovezava"/>
            <w:b/>
            <w:noProof/>
            <w:sz w:val="18"/>
            <w:szCs w:val="22"/>
            <w:lang w:eastAsia="ar-SA"/>
          </w:rPr>
          <w:t>4.1.8</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Veljavnost ponudb</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_Toc234486324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0FAA35C0" w14:textId="798B66FD"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25" w:history="1">
        <w:r w:rsidRPr="00626A95">
          <w:rPr>
            <w:rStyle w:val="Hiperpovezava"/>
            <w:rFonts w:cs="Arial"/>
            <w:b/>
            <w:sz w:val="18"/>
            <w:szCs w:val="22"/>
          </w:rPr>
          <w:t>4.2</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sz w:val="18"/>
            <w:szCs w:val="22"/>
          </w:rPr>
          <w:t>Dokumenti v ponudbeni dokumentaciji</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_Toc234486325 \h </w:instrText>
        </w:r>
        <w:r w:rsidRPr="00626A95">
          <w:rPr>
            <w:webHidden/>
            <w:sz w:val="18"/>
            <w:szCs w:val="22"/>
          </w:rPr>
        </w:r>
        <w:r w:rsidRPr="00626A95">
          <w:rPr>
            <w:webHidden/>
            <w:sz w:val="18"/>
            <w:szCs w:val="22"/>
          </w:rPr>
          <w:fldChar w:fldCharType="separate"/>
        </w:r>
        <w:r w:rsidRPr="00626A95">
          <w:rPr>
            <w:webHidden/>
            <w:sz w:val="18"/>
            <w:szCs w:val="22"/>
          </w:rPr>
          <w:t>7</w:t>
        </w:r>
        <w:r w:rsidRPr="00626A95">
          <w:rPr>
            <w:webHidden/>
            <w:sz w:val="18"/>
            <w:szCs w:val="22"/>
          </w:rPr>
          <w:fldChar w:fldCharType="end"/>
        </w:r>
      </w:hyperlink>
    </w:p>
    <w:p w14:paraId="0FDCB6DB" w14:textId="7D01EE61"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6" w:history="1">
        <w:r w:rsidRPr="00626A95">
          <w:rPr>
            <w:rStyle w:val="Hiperpovezava"/>
            <w:b/>
            <w:noProof/>
            <w:sz w:val="18"/>
            <w:szCs w:val="22"/>
            <w:lang w:eastAsia="ar-SA"/>
          </w:rPr>
          <w:t>4.2.1</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Podatki o ponudniku (OBR-1)</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_Toc234486326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215FBA90" w14:textId="31A84D0A"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7" w:history="1">
        <w:r w:rsidRPr="00626A95">
          <w:rPr>
            <w:rStyle w:val="Hiperpovezava"/>
            <w:b/>
            <w:noProof/>
            <w:sz w:val="18"/>
            <w:szCs w:val="22"/>
            <w:lang w:eastAsia="ar-SA"/>
          </w:rPr>
          <w:t>4.2.2</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Izjava o sprejemu pogojev javnega naročila (OBR-2)</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_Toc234486327 \h </w:instrText>
        </w:r>
        <w:r w:rsidRPr="00626A95">
          <w:rPr>
            <w:noProof/>
            <w:webHidden/>
            <w:sz w:val="18"/>
            <w:szCs w:val="22"/>
          </w:rPr>
        </w:r>
        <w:r w:rsidRPr="00626A95">
          <w:rPr>
            <w:noProof/>
            <w:webHidden/>
            <w:sz w:val="18"/>
            <w:szCs w:val="22"/>
          </w:rPr>
          <w:fldChar w:fldCharType="separate"/>
        </w:r>
        <w:r w:rsidRPr="00626A95">
          <w:rPr>
            <w:noProof/>
            <w:webHidden/>
            <w:sz w:val="18"/>
            <w:szCs w:val="22"/>
          </w:rPr>
          <w:t>7</w:t>
        </w:r>
        <w:r w:rsidRPr="00626A95">
          <w:rPr>
            <w:noProof/>
            <w:webHidden/>
            <w:sz w:val="18"/>
            <w:szCs w:val="22"/>
          </w:rPr>
          <w:fldChar w:fldCharType="end"/>
        </w:r>
      </w:hyperlink>
    </w:p>
    <w:p w14:paraId="7084F955" w14:textId="3D4D0E63"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8" w:history="1">
        <w:r w:rsidRPr="00626A95">
          <w:rPr>
            <w:rStyle w:val="Hiperpovezava"/>
            <w:b/>
            <w:noProof/>
            <w:sz w:val="18"/>
            <w:szCs w:val="22"/>
            <w:lang w:eastAsia="ar-SA"/>
          </w:rPr>
          <w:t>4.2.3</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Povzetek predračuna (OBR-3)</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_Toc234486328 \h </w:instrText>
        </w:r>
        <w:r w:rsidRPr="00626A95">
          <w:rPr>
            <w:noProof/>
            <w:webHidden/>
            <w:sz w:val="18"/>
            <w:szCs w:val="22"/>
          </w:rPr>
        </w:r>
        <w:r w:rsidRPr="00626A95">
          <w:rPr>
            <w:noProof/>
            <w:webHidden/>
            <w:sz w:val="18"/>
            <w:szCs w:val="22"/>
          </w:rPr>
          <w:fldChar w:fldCharType="separate"/>
        </w:r>
        <w:r w:rsidRPr="00626A95">
          <w:rPr>
            <w:noProof/>
            <w:webHidden/>
            <w:sz w:val="18"/>
            <w:szCs w:val="22"/>
          </w:rPr>
          <w:t>8</w:t>
        </w:r>
        <w:r w:rsidRPr="00626A95">
          <w:rPr>
            <w:noProof/>
            <w:webHidden/>
            <w:sz w:val="18"/>
            <w:szCs w:val="22"/>
          </w:rPr>
          <w:fldChar w:fldCharType="end"/>
        </w:r>
      </w:hyperlink>
    </w:p>
    <w:p w14:paraId="385E159C" w14:textId="04164386"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29" w:history="1">
        <w:r w:rsidRPr="00626A95">
          <w:rPr>
            <w:rStyle w:val="Hiperpovezava"/>
            <w:b/>
            <w:noProof/>
            <w:sz w:val="18"/>
            <w:szCs w:val="22"/>
          </w:rPr>
          <w:t>4.2.4</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Specifikacija</w:t>
        </w:r>
        <w:r w:rsidRPr="00626A95">
          <w:rPr>
            <w:rStyle w:val="Hiperpovezava"/>
            <w:noProof/>
            <w:sz w:val="18"/>
            <w:szCs w:val="22"/>
          </w:rPr>
          <w:t xml:space="preserve"> </w:t>
        </w:r>
        <w:r w:rsidRPr="00626A95">
          <w:rPr>
            <w:rStyle w:val="Hiperpovezava"/>
            <w:b/>
            <w:noProof/>
            <w:sz w:val="18"/>
            <w:szCs w:val="22"/>
          </w:rPr>
          <w:t>predračuna (OBR-4)</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_Toc234486329 \h </w:instrText>
        </w:r>
        <w:r w:rsidRPr="00626A95">
          <w:rPr>
            <w:noProof/>
            <w:webHidden/>
            <w:sz w:val="18"/>
            <w:szCs w:val="22"/>
          </w:rPr>
        </w:r>
        <w:r w:rsidRPr="00626A95">
          <w:rPr>
            <w:noProof/>
            <w:webHidden/>
            <w:sz w:val="18"/>
            <w:szCs w:val="22"/>
          </w:rPr>
          <w:fldChar w:fldCharType="separate"/>
        </w:r>
        <w:r w:rsidRPr="00626A95">
          <w:rPr>
            <w:noProof/>
            <w:webHidden/>
            <w:sz w:val="18"/>
            <w:szCs w:val="22"/>
          </w:rPr>
          <w:t>8</w:t>
        </w:r>
        <w:r w:rsidRPr="00626A95">
          <w:rPr>
            <w:noProof/>
            <w:webHidden/>
            <w:sz w:val="18"/>
            <w:szCs w:val="22"/>
          </w:rPr>
          <w:fldChar w:fldCharType="end"/>
        </w:r>
      </w:hyperlink>
    </w:p>
    <w:p w14:paraId="0C6FD286" w14:textId="76FEA34B"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0" w:history="1">
        <w:r w:rsidRPr="00626A95">
          <w:rPr>
            <w:rStyle w:val="Hiperpovezava"/>
            <w:b/>
            <w:noProof/>
            <w:sz w:val="18"/>
            <w:szCs w:val="22"/>
            <w:lang w:eastAsia="ar-SA"/>
          </w:rPr>
          <w:t>4.2.5</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lang w:eastAsia="ar-SA"/>
          </w:rPr>
          <w:t>Izjava o sposobnosti in o izpolnjevanju pogojev za sodelovanje (OBR-5)</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_Toc234486330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38EC11C8" w14:textId="13F4A053"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1" w:history="1">
        <w:r w:rsidRPr="00626A95">
          <w:rPr>
            <w:rStyle w:val="Hiperpovezava"/>
            <w:b/>
            <w:noProof/>
            <w:sz w:val="18"/>
            <w:szCs w:val="22"/>
          </w:rPr>
          <w:t>4.2.6</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Potrdilo o usposobljenosti kadrov</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_Toc234486331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5372FAD9" w14:textId="55A15287"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2" w:history="1">
        <w:r w:rsidRPr="00626A95">
          <w:rPr>
            <w:rStyle w:val="Hiperpovezava"/>
            <w:b/>
            <w:noProof/>
            <w:sz w:val="18"/>
            <w:szCs w:val="22"/>
          </w:rPr>
          <w:t>4.2.7</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Izjava proizvajalca o izdaji 25 letne sistemske garancije</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_Toc234486332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7D0E44D3" w14:textId="6375293A"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3" w:history="1">
        <w:r w:rsidRPr="00626A95">
          <w:rPr>
            <w:rStyle w:val="Hiperpovezava"/>
            <w:b/>
            <w:noProof/>
            <w:sz w:val="18"/>
            <w:szCs w:val="22"/>
          </w:rPr>
          <w:t>4.2.8</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Izjava o prevzemu garancije za obstoječe strukturirano ožičenje Systimax (OBR-6)</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_Toc234486333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2773455F" w14:textId="550589AE"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4" w:history="1">
        <w:r w:rsidRPr="00626A95">
          <w:rPr>
            <w:rStyle w:val="Hiperpovezava"/>
            <w:b/>
            <w:noProof/>
            <w:sz w:val="18"/>
            <w:szCs w:val="22"/>
          </w:rPr>
          <w:t>4.2.9</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Izjava o prilagajanju potrebam naročnika (OBR-7)</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_Toc234486334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0C390496" w14:textId="520E9E28"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5" w:history="1">
        <w:r w:rsidRPr="00626A95">
          <w:rPr>
            <w:rStyle w:val="Hiperpovezava"/>
            <w:b/>
            <w:noProof/>
            <w:sz w:val="18"/>
            <w:szCs w:val="22"/>
          </w:rPr>
          <w:t>4.2.10</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Vzorec pogodbe (OBR-8)</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_Toc234486335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0271B561" w14:textId="56ADB97C"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6" w:history="1">
        <w:r w:rsidRPr="00626A95">
          <w:rPr>
            <w:rStyle w:val="Hiperpovezava"/>
            <w:b/>
            <w:noProof/>
            <w:sz w:val="18"/>
            <w:szCs w:val="22"/>
          </w:rPr>
          <w:t>4.2.11</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Izjava o predložitvi garancije za dobro izvedbo pogodbenih obveznosti (OBR-9)</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_Toc234486336 \h </w:instrText>
        </w:r>
        <w:r w:rsidRPr="00626A95">
          <w:rPr>
            <w:noProof/>
            <w:webHidden/>
            <w:sz w:val="18"/>
            <w:szCs w:val="22"/>
          </w:rPr>
        </w:r>
        <w:r w:rsidRPr="00626A95">
          <w:rPr>
            <w:noProof/>
            <w:webHidden/>
            <w:sz w:val="18"/>
            <w:szCs w:val="22"/>
          </w:rPr>
          <w:fldChar w:fldCharType="separate"/>
        </w:r>
        <w:r w:rsidRPr="00626A95">
          <w:rPr>
            <w:noProof/>
            <w:webHidden/>
            <w:sz w:val="18"/>
            <w:szCs w:val="22"/>
          </w:rPr>
          <w:t>9</w:t>
        </w:r>
        <w:r w:rsidRPr="00626A95">
          <w:rPr>
            <w:noProof/>
            <w:webHidden/>
            <w:sz w:val="18"/>
            <w:szCs w:val="22"/>
          </w:rPr>
          <w:fldChar w:fldCharType="end"/>
        </w:r>
      </w:hyperlink>
    </w:p>
    <w:p w14:paraId="5F47F745" w14:textId="792AD324"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7" w:history="1">
        <w:r w:rsidRPr="00626A95">
          <w:rPr>
            <w:rStyle w:val="Hiperpovezava"/>
            <w:b/>
            <w:noProof/>
            <w:sz w:val="18"/>
            <w:szCs w:val="22"/>
          </w:rPr>
          <w:t>4.2.12</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 xml:space="preserve">Izjava o razkritju lastništva ponudnika </w:t>
        </w:r>
        <w:r w:rsidRPr="00626A95">
          <w:rPr>
            <w:rStyle w:val="Hiperpovezava"/>
            <w:noProof/>
            <w:sz w:val="18"/>
            <w:szCs w:val="22"/>
          </w:rPr>
          <w:t>(</w:t>
        </w:r>
        <w:r w:rsidRPr="00626A95">
          <w:rPr>
            <w:rStyle w:val="Hiperpovezava"/>
            <w:b/>
            <w:noProof/>
            <w:sz w:val="18"/>
            <w:szCs w:val="22"/>
          </w:rPr>
          <w:t>OBR-10)</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_Toc234486337 \h </w:instrText>
        </w:r>
        <w:r w:rsidRPr="00626A95">
          <w:rPr>
            <w:noProof/>
            <w:webHidden/>
            <w:sz w:val="18"/>
            <w:szCs w:val="22"/>
          </w:rPr>
        </w:r>
        <w:r w:rsidRPr="00626A95">
          <w:rPr>
            <w:noProof/>
            <w:webHidden/>
            <w:sz w:val="18"/>
            <w:szCs w:val="22"/>
          </w:rPr>
          <w:fldChar w:fldCharType="separate"/>
        </w:r>
        <w:r w:rsidRPr="00626A95">
          <w:rPr>
            <w:noProof/>
            <w:webHidden/>
            <w:sz w:val="18"/>
            <w:szCs w:val="22"/>
          </w:rPr>
          <w:t>10</w:t>
        </w:r>
        <w:r w:rsidRPr="00626A95">
          <w:rPr>
            <w:noProof/>
            <w:webHidden/>
            <w:sz w:val="18"/>
            <w:szCs w:val="22"/>
          </w:rPr>
          <w:fldChar w:fldCharType="end"/>
        </w:r>
      </w:hyperlink>
    </w:p>
    <w:p w14:paraId="66E5F246" w14:textId="55B2BFF0"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38" w:history="1">
        <w:r w:rsidRPr="00626A95">
          <w:rPr>
            <w:rStyle w:val="Hiperpovezava"/>
            <w:b/>
            <w:noProof/>
            <w:sz w:val="18"/>
            <w:szCs w:val="22"/>
          </w:rPr>
          <w:t>4.2.13</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Obrazec BON-2 ali bančno potrdilo o solventnosti</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_Toc234486338 \h </w:instrText>
        </w:r>
        <w:r w:rsidRPr="00626A95">
          <w:rPr>
            <w:noProof/>
            <w:webHidden/>
            <w:sz w:val="18"/>
            <w:szCs w:val="22"/>
          </w:rPr>
        </w:r>
        <w:r w:rsidRPr="00626A95">
          <w:rPr>
            <w:noProof/>
            <w:webHidden/>
            <w:sz w:val="18"/>
            <w:szCs w:val="22"/>
          </w:rPr>
          <w:fldChar w:fldCharType="separate"/>
        </w:r>
        <w:r w:rsidRPr="00626A95">
          <w:rPr>
            <w:noProof/>
            <w:webHidden/>
            <w:sz w:val="18"/>
            <w:szCs w:val="22"/>
          </w:rPr>
          <w:t>10</w:t>
        </w:r>
        <w:r w:rsidRPr="00626A95">
          <w:rPr>
            <w:noProof/>
            <w:webHidden/>
            <w:sz w:val="18"/>
            <w:szCs w:val="22"/>
          </w:rPr>
          <w:fldChar w:fldCharType="end"/>
        </w:r>
      </w:hyperlink>
    </w:p>
    <w:p w14:paraId="1E8C60F7" w14:textId="7F4F9E00"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39" w:history="1">
        <w:r w:rsidRPr="00626A95">
          <w:rPr>
            <w:rStyle w:val="Hiperpovezava"/>
            <w:b/>
            <w:sz w:val="18"/>
            <w:szCs w:val="18"/>
          </w:rPr>
          <w:t>5</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sz w:val="18"/>
            <w:szCs w:val="18"/>
          </w:rPr>
          <w:t>MERILA ZA IZBIRO NAJUGODNEJŠEGA PONUDNIKA</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_Toc234486339 \h </w:instrText>
        </w:r>
        <w:r w:rsidRPr="00626A95">
          <w:rPr>
            <w:webHidden/>
            <w:sz w:val="18"/>
            <w:szCs w:val="18"/>
          </w:rPr>
        </w:r>
        <w:r w:rsidRPr="00626A95">
          <w:rPr>
            <w:webHidden/>
            <w:sz w:val="18"/>
            <w:szCs w:val="18"/>
          </w:rPr>
          <w:fldChar w:fldCharType="separate"/>
        </w:r>
        <w:r w:rsidRPr="00626A95">
          <w:rPr>
            <w:webHidden/>
            <w:sz w:val="18"/>
            <w:szCs w:val="18"/>
          </w:rPr>
          <w:t>11</w:t>
        </w:r>
        <w:r w:rsidRPr="00626A95">
          <w:rPr>
            <w:webHidden/>
            <w:sz w:val="18"/>
            <w:szCs w:val="18"/>
          </w:rPr>
          <w:fldChar w:fldCharType="end"/>
        </w:r>
      </w:hyperlink>
    </w:p>
    <w:p w14:paraId="0A70AF09" w14:textId="7B727095"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40" w:history="1">
        <w:r w:rsidRPr="00626A95">
          <w:rPr>
            <w:rStyle w:val="Hiperpovezava"/>
            <w:b/>
            <w:noProof/>
            <w:sz w:val="18"/>
            <w:szCs w:val="22"/>
          </w:rPr>
          <w:t>5.1.1</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MERILO 1:</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_Toc234486340 \h </w:instrText>
        </w:r>
        <w:r w:rsidRPr="00626A95">
          <w:rPr>
            <w:noProof/>
            <w:webHidden/>
            <w:sz w:val="18"/>
            <w:szCs w:val="22"/>
          </w:rPr>
        </w:r>
        <w:r w:rsidRPr="00626A95">
          <w:rPr>
            <w:noProof/>
            <w:webHidden/>
            <w:sz w:val="18"/>
            <w:szCs w:val="22"/>
          </w:rPr>
          <w:fldChar w:fldCharType="separate"/>
        </w:r>
        <w:r w:rsidRPr="00626A95">
          <w:rPr>
            <w:noProof/>
            <w:webHidden/>
            <w:sz w:val="18"/>
            <w:szCs w:val="22"/>
          </w:rPr>
          <w:t>11</w:t>
        </w:r>
        <w:r w:rsidRPr="00626A95">
          <w:rPr>
            <w:noProof/>
            <w:webHidden/>
            <w:sz w:val="18"/>
            <w:szCs w:val="22"/>
          </w:rPr>
          <w:fldChar w:fldCharType="end"/>
        </w:r>
      </w:hyperlink>
    </w:p>
    <w:p w14:paraId="1FF7B4CD" w14:textId="2F94DB2E"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41" w:history="1">
        <w:r w:rsidRPr="00626A95">
          <w:rPr>
            <w:rStyle w:val="Hiperpovezava"/>
            <w:b/>
            <w:noProof/>
            <w:sz w:val="18"/>
            <w:szCs w:val="22"/>
          </w:rPr>
          <w:t>5.1.2</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MERILO 2:</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_Toc234486341 \h </w:instrText>
        </w:r>
        <w:r w:rsidRPr="00626A95">
          <w:rPr>
            <w:noProof/>
            <w:webHidden/>
            <w:sz w:val="18"/>
            <w:szCs w:val="22"/>
          </w:rPr>
        </w:r>
        <w:r w:rsidRPr="00626A95">
          <w:rPr>
            <w:noProof/>
            <w:webHidden/>
            <w:sz w:val="18"/>
            <w:szCs w:val="22"/>
          </w:rPr>
          <w:fldChar w:fldCharType="separate"/>
        </w:r>
        <w:r w:rsidRPr="00626A95">
          <w:rPr>
            <w:noProof/>
            <w:webHidden/>
            <w:sz w:val="18"/>
            <w:szCs w:val="22"/>
          </w:rPr>
          <w:t>11</w:t>
        </w:r>
        <w:r w:rsidRPr="00626A95">
          <w:rPr>
            <w:noProof/>
            <w:webHidden/>
            <w:sz w:val="18"/>
            <w:szCs w:val="22"/>
          </w:rPr>
          <w:fldChar w:fldCharType="end"/>
        </w:r>
      </w:hyperlink>
    </w:p>
    <w:p w14:paraId="7CDFEFB7" w14:textId="054D74B1" w:rsidR="00626A95" w:rsidRPr="00626A95" w:rsidRDefault="00626A95">
      <w:pPr>
        <w:pStyle w:val="Kazalovsebine3"/>
        <w:tabs>
          <w:tab w:val="left" w:pos="1200"/>
          <w:tab w:val="right" w:leader="underscore" w:pos="9060"/>
        </w:tabs>
        <w:rPr>
          <w:rFonts w:asciiTheme="minorHAnsi" w:eastAsiaTheme="minorEastAsia" w:hAnsiTheme="minorHAnsi" w:cstheme="minorBidi"/>
          <w:noProof/>
          <w:kern w:val="2"/>
          <w:sz w:val="22"/>
          <w:szCs w:val="22"/>
          <w:lang w:eastAsia="sl-SI"/>
          <w14:ligatures w14:val="standardContextual"/>
        </w:rPr>
      </w:pPr>
      <w:hyperlink w:anchor="_Toc234486342" w:history="1">
        <w:r w:rsidRPr="00626A95">
          <w:rPr>
            <w:rStyle w:val="Hiperpovezava"/>
            <w:b/>
            <w:noProof/>
            <w:sz w:val="18"/>
            <w:szCs w:val="22"/>
          </w:rPr>
          <w:t>5.1.3</w:t>
        </w:r>
        <w:r w:rsidRPr="00626A95">
          <w:rPr>
            <w:rFonts w:asciiTheme="minorHAnsi" w:eastAsiaTheme="minorEastAsia" w:hAnsiTheme="minorHAnsi" w:cstheme="minorBidi"/>
            <w:noProof/>
            <w:kern w:val="2"/>
            <w:sz w:val="22"/>
            <w:szCs w:val="22"/>
            <w:lang w:eastAsia="sl-SI"/>
            <w14:ligatures w14:val="standardContextual"/>
          </w:rPr>
          <w:tab/>
        </w:r>
        <w:r w:rsidRPr="00626A95">
          <w:rPr>
            <w:rStyle w:val="Hiperpovezava"/>
            <w:b/>
            <w:noProof/>
            <w:sz w:val="18"/>
            <w:szCs w:val="22"/>
          </w:rPr>
          <w:t>MERILO 3:</w:t>
        </w:r>
        <w:r w:rsidRPr="00626A95">
          <w:rPr>
            <w:noProof/>
            <w:webHidden/>
            <w:sz w:val="18"/>
            <w:szCs w:val="22"/>
          </w:rPr>
          <w:tab/>
        </w:r>
        <w:r w:rsidRPr="00626A95">
          <w:rPr>
            <w:noProof/>
            <w:webHidden/>
            <w:sz w:val="18"/>
            <w:szCs w:val="22"/>
          </w:rPr>
          <w:fldChar w:fldCharType="begin"/>
        </w:r>
        <w:r w:rsidRPr="00626A95">
          <w:rPr>
            <w:noProof/>
            <w:webHidden/>
            <w:sz w:val="18"/>
            <w:szCs w:val="22"/>
          </w:rPr>
          <w:instrText xml:space="preserve"> PAGEREF _Toc234486342 \h </w:instrText>
        </w:r>
        <w:r w:rsidRPr="00626A95">
          <w:rPr>
            <w:noProof/>
            <w:webHidden/>
            <w:sz w:val="18"/>
            <w:szCs w:val="22"/>
          </w:rPr>
        </w:r>
        <w:r w:rsidRPr="00626A95">
          <w:rPr>
            <w:noProof/>
            <w:webHidden/>
            <w:sz w:val="18"/>
            <w:szCs w:val="22"/>
          </w:rPr>
          <w:fldChar w:fldCharType="separate"/>
        </w:r>
        <w:r w:rsidRPr="00626A95">
          <w:rPr>
            <w:noProof/>
            <w:webHidden/>
            <w:sz w:val="18"/>
            <w:szCs w:val="22"/>
          </w:rPr>
          <w:t>11</w:t>
        </w:r>
        <w:r w:rsidRPr="00626A95">
          <w:rPr>
            <w:noProof/>
            <w:webHidden/>
            <w:sz w:val="18"/>
            <w:szCs w:val="22"/>
          </w:rPr>
          <w:fldChar w:fldCharType="end"/>
        </w:r>
      </w:hyperlink>
    </w:p>
    <w:p w14:paraId="35FC381E" w14:textId="3109594F"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43" w:history="1">
        <w:r w:rsidRPr="00626A95">
          <w:rPr>
            <w:rStyle w:val="Hiperpovezava"/>
            <w:b/>
            <w:kern w:val="1"/>
            <w:sz w:val="18"/>
            <w:szCs w:val="18"/>
            <w:lang w:eastAsia="ar-SA"/>
          </w:rPr>
          <w:t>6</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kern w:val="1"/>
            <w:sz w:val="18"/>
            <w:szCs w:val="18"/>
            <w:lang w:eastAsia="ar-SA"/>
          </w:rPr>
          <w:t>MOŽNOST REVIZIJE</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_Toc234486343 \h </w:instrText>
        </w:r>
        <w:r w:rsidRPr="00626A95">
          <w:rPr>
            <w:webHidden/>
            <w:sz w:val="18"/>
            <w:szCs w:val="18"/>
          </w:rPr>
        </w:r>
        <w:r w:rsidRPr="00626A95">
          <w:rPr>
            <w:webHidden/>
            <w:sz w:val="18"/>
            <w:szCs w:val="18"/>
          </w:rPr>
          <w:fldChar w:fldCharType="separate"/>
        </w:r>
        <w:r w:rsidRPr="00626A95">
          <w:rPr>
            <w:webHidden/>
            <w:sz w:val="18"/>
            <w:szCs w:val="18"/>
          </w:rPr>
          <w:t>12</w:t>
        </w:r>
        <w:r w:rsidRPr="00626A95">
          <w:rPr>
            <w:webHidden/>
            <w:sz w:val="18"/>
            <w:szCs w:val="18"/>
          </w:rPr>
          <w:fldChar w:fldCharType="end"/>
        </w:r>
      </w:hyperlink>
    </w:p>
    <w:p w14:paraId="28019B76" w14:textId="6951274E"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44" w:history="1">
        <w:r w:rsidRPr="00626A95">
          <w:rPr>
            <w:rStyle w:val="Hiperpovezava"/>
            <w:rFonts w:cs="Arial"/>
            <w:b/>
            <w:bCs/>
            <w:sz w:val="18"/>
            <w:szCs w:val="22"/>
            <w:lang w:eastAsia="ar-SA"/>
          </w:rPr>
          <w:t>6.1</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bCs/>
            <w:sz w:val="18"/>
            <w:szCs w:val="22"/>
            <w:lang w:eastAsia="ar-SA"/>
          </w:rPr>
          <w:t>Pravna podlaga in roki za vložitev</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_Toc234486344 \h </w:instrText>
        </w:r>
        <w:r w:rsidRPr="00626A95">
          <w:rPr>
            <w:webHidden/>
            <w:sz w:val="18"/>
            <w:szCs w:val="22"/>
          </w:rPr>
        </w:r>
        <w:r w:rsidRPr="00626A95">
          <w:rPr>
            <w:webHidden/>
            <w:sz w:val="18"/>
            <w:szCs w:val="22"/>
          </w:rPr>
          <w:fldChar w:fldCharType="separate"/>
        </w:r>
        <w:r w:rsidRPr="00626A95">
          <w:rPr>
            <w:webHidden/>
            <w:sz w:val="18"/>
            <w:szCs w:val="22"/>
          </w:rPr>
          <w:t>12</w:t>
        </w:r>
        <w:r w:rsidRPr="00626A95">
          <w:rPr>
            <w:webHidden/>
            <w:sz w:val="18"/>
            <w:szCs w:val="22"/>
          </w:rPr>
          <w:fldChar w:fldCharType="end"/>
        </w:r>
      </w:hyperlink>
    </w:p>
    <w:p w14:paraId="60B5B90F" w14:textId="4EE4A403"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45" w:history="1">
        <w:r w:rsidRPr="00626A95">
          <w:rPr>
            <w:rStyle w:val="Hiperpovezava"/>
            <w:rFonts w:cs="Arial"/>
            <w:b/>
            <w:bCs/>
            <w:sz w:val="18"/>
            <w:szCs w:val="22"/>
            <w:lang w:eastAsia="ar-SA"/>
          </w:rPr>
          <w:t>6.2</w:t>
        </w:r>
        <w:r w:rsidRPr="00626A95">
          <w:rPr>
            <w:rFonts w:asciiTheme="minorHAnsi" w:eastAsiaTheme="minorEastAsia" w:hAnsiTheme="minorHAnsi" w:cstheme="minorBidi"/>
            <w:kern w:val="2"/>
            <w:sz w:val="22"/>
            <w:szCs w:val="22"/>
            <w:lang w:eastAsia="sl-SI"/>
            <w14:ligatures w14:val="standardContextual"/>
          </w:rPr>
          <w:tab/>
        </w:r>
        <w:r w:rsidRPr="00626A95">
          <w:rPr>
            <w:rStyle w:val="Hiperpovezava"/>
            <w:rFonts w:cs="Arial"/>
            <w:b/>
            <w:bCs/>
            <w:sz w:val="18"/>
            <w:szCs w:val="22"/>
            <w:lang w:eastAsia="ar-SA"/>
          </w:rPr>
          <w:t>Način vložitve revizije</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_Toc234486345 \h </w:instrText>
        </w:r>
        <w:r w:rsidRPr="00626A95">
          <w:rPr>
            <w:webHidden/>
            <w:sz w:val="18"/>
            <w:szCs w:val="22"/>
          </w:rPr>
        </w:r>
        <w:r w:rsidRPr="00626A95">
          <w:rPr>
            <w:webHidden/>
            <w:sz w:val="18"/>
            <w:szCs w:val="22"/>
          </w:rPr>
          <w:fldChar w:fldCharType="separate"/>
        </w:r>
        <w:r w:rsidRPr="00626A95">
          <w:rPr>
            <w:webHidden/>
            <w:sz w:val="18"/>
            <w:szCs w:val="22"/>
          </w:rPr>
          <w:t>12</w:t>
        </w:r>
        <w:r w:rsidRPr="00626A95">
          <w:rPr>
            <w:webHidden/>
            <w:sz w:val="18"/>
            <w:szCs w:val="22"/>
          </w:rPr>
          <w:fldChar w:fldCharType="end"/>
        </w:r>
      </w:hyperlink>
    </w:p>
    <w:p w14:paraId="36896152" w14:textId="0660F40C" w:rsidR="00626A95" w:rsidRPr="00626A95" w:rsidRDefault="00626A95">
      <w:pPr>
        <w:pStyle w:val="Kazalovsebine1"/>
        <w:rPr>
          <w:rFonts w:asciiTheme="minorHAnsi" w:eastAsiaTheme="minorEastAsia" w:hAnsiTheme="minorHAnsi" w:cstheme="minorBidi"/>
          <w:bCs w:val="0"/>
          <w:kern w:val="2"/>
          <w:sz w:val="22"/>
          <w:szCs w:val="22"/>
          <w:lang w:eastAsia="sl-SI"/>
          <w14:ligatures w14:val="standardContextual"/>
        </w:rPr>
      </w:pPr>
      <w:hyperlink w:anchor="_Toc234486346" w:history="1">
        <w:r w:rsidRPr="00626A95">
          <w:rPr>
            <w:rStyle w:val="Hiperpovezava"/>
            <w:kern w:val="1"/>
            <w:sz w:val="18"/>
            <w:szCs w:val="18"/>
            <w:lang w:eastAsia="ar-SA"/>
          </w:rPr>
          <w:t>7</w:t>
        </w:r>
        <w:r w:rsidRPr="00626A95">
          <w:rPr>
            <w:rFonts w:asciiTheme="minorHAnsi" w:eastAsiaTheme="minorEastAsia" w:hAnsiTheme="minorHAnsi" w:cstheme="minorBidi"/>
            <w:bCs w:val="0"/>
            <w:kern w:val="2"/>
            <w:sz w:val="22"/>
            <w:szCs w:val="22"/>
            <w:lang w:eastAsia="sl-SI"/>
            <w14:ligatures w14:val="standardContextual"/>
          </w:rPr>
          <w:tab/>
        </w:r>
        <w:r w:rsidRPr="00626A95">
          <w:rPr>
            <w:rStyle w:val="Hiperpovezava"/>
            <w:b/>
            <w:kern w:val="1"/>
            <w:sz w:val="18"/>
            <w:szCs w:val="18"/>
            <w:lang w:eastAsia="ar-SA"/>
          </w:rPr>
          <w:t>OBRAZCI</w:t>
        </w:r>
        <w:r w:rsidRPr="00626A95">
          <w:rPr>
            <w:webHidden/>
            <w:sz w:val="18"/>
            <w:szCs w:val="18"/>
          </w:rPr>
          <w:tab/>
        </w:r>
        <w:r w:rsidRPr="00626A95">
          <w:rPr>
            <w:webHidden/>
            <w:sz w:val="18"/>
            <w:szCs w:val="18"/>
          </w:rPr>
          <w:fldChar w:fldCharType="begin"/>
        </w:r>
        <w:r w:rsidRPr="00626A95">
          <w:rPr>
            <w:webHidden/>
            <w:sz w:val="18"/>
            <w:szCs w:val="18"/>
          </w:rPr>
          <w:instrText xml:space="preserve"> PAGEREF _Toc234486346 \h </w:instrText>
        </w:r>
        <w:r w:rsidRPr="00626A95">
          <w:rPr>
            <w:webHidden/>
            <w:sz w:val="18"/>
            <w:szCs w:val="18"/>
          </w:rPr>
        </w:r>
        <w:r w:rsidRPr="00626A95">
          <w:rPr>
            <w:webHidden/>
            <w:sz w:val="18"/>
            <w:szCs w:val="18"/>
          </w:rPr>
          <w:fldChar w:fldCharType="separate"/>
        </w:r>
        <w:r w:rsidRPr="00626A95">
          <w:rPr>
            <w:webHidden/>
            <w:sz w:val="18"/>
            <w:szCs w:val="18"/>
          </w:rPr>
          <w:t>12</w:t>
        </w:r>
        <w:r w:rsidRPr="00626A95">
          <w:rPr>
            <w:webHidden/>
            <w:sz w:val="18"/>
            <w:szCs w:val="18"/>
          </w:rPr>
          <w:fldChar w:fldCharType="end"/>
        </w:r>
      </w:hyperlink>
    </w:p>
    <w:p w14:paraId="4F675DB5" w14:textId="36C2AF1B"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47" w:history="1">
        <w:r w:rsidRPr="00626A95">
          <w:rPr>
            <w:rStyle w:val="Hiperpovezava"/>
            <w:rFonts w:cs="Arial"/>
            <w:b/>
            <w:sz w:val="18"/>
            <w:szCs w:val="22"/>
          </w:rPr>
          <w:t>PODATKI O PONUDNIKU IN PONUDBI</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_Toc234486347 \h </w:instrText>
        </w:r>
        <w:r w:rsidRPr="00626A95">
          <w:rPr>
            <w:webHidden/>
            <w:sz w:val="18"/>
            <w:szCs w:val="22"/>
          </w:rPr>
        </w:r>
        <w:r w:rsidRPr="00626A95">
          <w:rPr>
            <w:webHidden/>
            <w:sz w:val="18"/>
            <w:szCs w:val="22"/>
          </w:rPr>
          <w:fldChar w:fldCharType="separate"/>
        </w:r>
        <w:r w:rsidRPr="00626A95">
          <w:rPr>
            <w:webHidden/>
            <w:sz w:val="18"/>
            <w:szCs w:val="22"/>
          </w:rPr>
          <w:t>13</w:t>
        </w:r>
        <w:r w:rsidRPr="00626A95">
          <w:rPr>
            <w:webHidden/>
            <w:sz w:val="18"/>
            <w:szCs w:val="22"/>
          </w:rPr>
          <w:fldChar w:fldCharType="end"/>
        </w:r>
      </w:hyperlink>
    </w:p>
    <w:p w14:paraId="4B82B734" w14:textId="3E57FE56"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48" w:history="1">
        <w:r w:rsidRPr="00626A95">
          <w:rPr>
            <w:rStyle w:val="Hiperpovezava"/>
            <w:rFonts w:cs="Arial"/>
            <w:b/>
            <w:sz w:val="18"/>
            <w:szCs w:val="22"/>
            <w:lang w:eastAsia="ar-SA"/>
          </w:rPr>
          <w:t>OBR-2</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_Toc234486348 \h </w:instrText>
        </w:r>
        <w:r w:rsidRPr="00626A95">
          <w:rPr>
            <w:webHidden/>
            <w:sz w:val="18"/>
            <w:szCs w:val="22"/>
          </w:rPr>
        </w:r>
        <w:r w:rsidRPr="00626A95">
          <w:rPr>
            <w:webHidden/>
            <w:sz w:val="18"/>
            <w:szCs w:val="22"/>
          </w:rPr>
          <w:fldChar w:fldCharType="separate"/>
        </w:r>
        <w:r w:rsidRPr="00626A95">
          <w:rPr>
            <w:webHidden/>
            <w:sz w:val="18"/>
            <w:szCs w:val="22"/>
          </w:rPr>
          <w:t>14</w:t>
        </w:r>
        <w:r w:rsidRPr="00626A95">
          <w:rPr>
            <w:webHidden/>
            <w:sz w:val="18"/>
            <w:szCs w:val="22"/>
          </w:rPr>
          <w:fldChar w:fldCharType="end"/>
        </w:r>
      </w:hyperlink>
    </w:p>
    <w:p w14:paraId="70BB268C" w14:textId="32EB7918"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49" w:history="1">
        <w:r w:rsidRPr="00626A95">
          <w:rPr>
            <w:rStyle w:val="Hiperpovezava"/>
            <w:rFonts w:cs="Arial"/>
            <w:b/>
            <w:bCs/>
            <w:sz w:val="18"/>
            <w:szCs w:val="22"/>
          </w:rPr>
          <w:t>IZJAVA O SPREJEMANJU POGOJEV JAVNEGA NAROČILA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_Toc234486349 \h </w:instrText>
        </w:r>
        <w:r w:rsidRPr="00626A95">
          <w:rPr>
            <w:webHidden/>
            <w:sz w:val="18"/>
            <w:szCs w:val="22"/>
          </w:rPr>
        </w:r>
        <w:r w:rsidRPr="00626A95">
          <w:rPr>
            <w:webHidden/>
            <w:sz w:val="18"/>
            <w:szCs w:val="22"/>
          </w:rPr>
          <w:fldChar w:fldCharType="separate"/>
        </w:r>
        <w:r w:rsidRPr="00626A95">
          <w:rPr>
            <w:webHidden/>
            <w:sz w:val="18"/>
            <w:szCs w:val="22"/>
          </w:rPr>
          <w:t>14</w:t>
        </w:r>
        <w:r w:rsidRPr="00626A95">
          <w:rPr>
            <w:webHidden/>
            <w:sz w:val="18"/>
            <w:szCs w:val="22"/>
          </w:rPr>
          <w:fldChar w:fldCharType="end"/>
        </w:r>
      </w:hyperlink>
    </w:p>
    <w:p w14:paraId="56C2AED6" w14:textId="77A11443"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0" w:history="1">
        <w:r w:rsidRPr="00626A95">
          <w:rPr>
            <w:rStyle w:val="Hiperpovezava"/>
            <w:rFonts w:cs="Arial"/>
            <w:b/>
            <w:sz w:val="18"/>
            <w:szCs w:val="22"/>
          </w:rPr>
          <w:t>SPECIFIKACIJA PREDRAČUNA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_Toc234486350 \h </w:instrText>
        </w:r>
        <w:r w:rsidRPr="00626A95">
          <w:rPr>
            <w:webHidden/>
            <w:sz w:val="18"/>
            <w:szCs w:val="22"/>
          </w:rPr>
        </w:r>
        <w:r w:rsidRPr="00626A95">
          <w:rPr>
            <w:webHidden/>
            <w:sz w:val="18"/>
            <w:szCs w:val="22"/>
          </w:rPr>
          <w:fldChar w:fldCharType="separate"/>
        </w:r>
        <w:r w:rsidRPr="00626A95">
          <w:rPr>
            <w:webHidden/>
            <w:sz w:val="18"/>
            <w:szCs w:val="22"/>
          </w:rPr>
          <w:t>17</w:t>
        </w:r>
        <w:r w:rsidRPr="00626A95">
          <w:rPr>
            <w:webHidden/>
            <w:sz w:val="18"/>
            <w:szCs w:val="22"/>
          </w:rPr>
          <w:fldChar w:fldCharType="end"/>
        </w:r>
      </w:hyperlink>
    </w:p>
    <w:p w14:paraId="05BA29D4" w14:textId="20CC182E"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1" w:history="1">
        <w:r w:rsidRPr="00626A95">
          <w:rPr>
            <w:rStyle w:val="Hiperpovezava"/>
            <w:rFonts w:cs="Arial"/>
            <w:b/>
            <w:sz w:val="18"/>
            <w:szCs w:val="22"/>
          </w:rPr>
          <w:t>IZJAVA O PREVZEMU GARANCIJE ZA OBSTOJEČE STRUKTURIRANO OŽIČENJE SYSTIMAX</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_Toc234486351 \h </w:instrText>
        </w:r>
        <w:r w:rsidRPr="00626A95">
          <w:rPr>
            <w:webHidden/>
            <w:sz w:val="18"/>
            <w:szCs w:val="22"/>
          </w:rPr>
        </w:r>
        <w:r w:rsidRPr="00626A95">
          <w:rPr>
            <w:webHidden/>
            <w:sz w:val="18"/>
            <w:szCs w:val="22"/>
          </w:rPr>
          <w:fldChar w:fldCharType="separate"/>
        </w:r>
        <w:r w:rsidRPr="00626A95">
          <w:rPr>
            <w:webHidden/>
            <w:sz w:val="18"/>
            <w:szCs w:val="22"/>
          </w:rPr>
          <w:t>20</w:t>
        </w:r>
        <w:r w:rsidRPr="00626A95">
          <w:rPr>
            <w:webHidden/>
            <w:sz w:val="18"/>
            <w:szCs w:val="22"/>
          </w:rPr>
          <w:fldChar w:fldCharType="end"/>
        </w:r>
      </w:hyperlink>
    </w:p>
    <w:p w14:paraId="51E35493" w14:textId="31E0FA48"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2" w:history="1">
        <w:r w:rsidRPr="00626A95">
          <w:rPr>
            <w:rStyle w:val="Hiperpovezava"/>
            <w:rFonts w:cs="Arial"/>
            <w:b/>
            <w:bCs/>
            <w:sz w:val="18"/>
            <w:szCs w:val="22"/>
            <w:lang w:eastAsia="x-none"/>
          </w:rPr>
          <w:t>IZJAVA O PRILAGANJAJU POTREBAM NAROČNIKA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_Toc234486352 \h </w:instrText>
        </w:r>
        <w:r w:rsidRPr="00626A95">
          <w:rPr>
            <w:webHidden/>
            <w:sz w:val="18"/>
            <w:szCs w:val="22"/>
          </w:rPr>
        </w:r>
        <w:r w:rsidRPr="00626A95">
          <w:rPr>
            <w:webHidden/>
            <w:sz w:val="18"/>
            <w:szCs w:val="22"/>
          </w:rPr>
          <w:fldChar w:fldCharType="separate"/>
        </w:r>
        <w:r w:rsidRPr="00626A95">
          <w:rPr>
            <w:webHidden/>
            <w:sz w:val="18"/>
            <w:szCs w:val="22"/>
          </w:rPr>
          <w:t>21</w:t>
        </w:r>
        <w:r w:rsidRPr="00626A95">
          <w:rPr>
            <w:webHidden/>
            <w:sz w:val="18"/>
            <w:szCs w:val="22"/>
          </w:rPr>
          <w:fldChar w:fldCharType="end"/>
        </w:r>
      </w:hyperlink>
    </w:p>
    <w:p w14:paraId="19306BD6" w14:textId="39887378"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3" w:history="1">
        <w:r w:rsidRPr="00626A95">
          <w:rPr>
            <w:rStyle w:val="Hiperpovezava"/>
            <w:rFonts w:cs="Arial"/>
            <w:b/>
            <w:bCs/>
            <w:sz w:val="18"/>
            <w:szCs w:val="22"/>
          </w:rPr>
          <w:t>OBR-8</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_Toc234486353 \h </w:instrText>
        </w:r>
        <w:r w:rsidRPr="00626A95">
          <w:rPr>
            <w:webHidden/>
            <w:sz w:val="18"/>
            <w:szCs w:val="22"/>
          </w:rPr>
        </w:r>
        <w:r w:rsidRPr="00626A95">
          <w:rPr>
            <w:webHidden/>
            <w:sz w:val="18"/>
            <w:szCs w:val="22"/>
          </w:rPr>
          <w:fldChar w:fldCharType="separate"/>
        </w:r>
        <w:r w:rsidRPr="00626A95">
          <w:rPr>
            <w:webHidden/>
            <w:sz w:val="18"/>
            <w:szCs w:val="22"/>
          </w:rPr>
          <w:t>22</w:t>
        </w:r>
        <w:r w:rsidRPr="00626A95">
          <w:rPr>
            <w:webHidden/>
            <w:sz w:val="18"/>
            <w:szCs w:val="22"/>
          </w:rPr>
          <w:fldChar w:fldCharType="end"/>
        </w:r>
      </w:hyperlink>
    </w:p>
    <w:p w14:paraId="71A5C1D0" w14:textId="3F039F7B"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4" w:history="1">
        <w:r w:rsidRPr="00626A95">
          <w:rPr>
            <w:rStyle w:val="Hiperpovezava"/>
            <w:rFonts w:cs="Arial"/>
            <w:b/>
            <w:sz w:val="18"/>
            <w:szCs w:val="22"/>
            <w:lang w:eastAsia="x-none"/>
          </w:rPr>
          <w:t>IZJAVA O PREDLOŽITVI GARANCIJE ZA DOBRO IZVEDBO POGODBENIH OBVEZNOSTI</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_Toc234486354 \h </w:instrText>
        </w:r>
        <w:r w:rsidRPr="00626A95">
          <w:rPr>
            <w:webHidden/>
            <w:sz w:val="18"/>
            <w:szCs w:val="22"/>
          </w:rPr>
        </w:r>
        <w:r w:rsidRPr="00626A95">
          <w:rPr>
            <w:webHidden/>
            <w:sz w:val="18"/>
            <w:szCs w:val="22"/>
          </w:rPr>
          <w:fldChar w:fldCharType="separate"/>
        </w:r>
        <w:r w:rsidRPr="00626A95">
          <w:rPr>
            <w:webHidden/>
            <w:sz w:val="18"/>
            <w:szCs w:val="22"/>
          </w:rPr>
          <w:t>32</w:t>
        </w:r>
        <w:r w:rsidRPr="00626A95">
          <w:rPr>
            <w:webHidden/>
            <w:sz w:val="18"/>
            <w:szCs w:val="22"/>
          </w:rPr>
          <w:fldChar w:fldCharType="end"/>
        </w:r>
      </w:hyperlink>
    </w:p>
    <w:p w14:paraId="7F0936EE" w14:textId="5EDF4294"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5" w:history="1">
        <w:r w:rsidRPr="00626A95">
          <w:rPr>
            <w:rStyle w:val="Hiperpovezava"/>
            <w:rFonts w:cs="Arial"/>
            <w:b/>
            <w:kern w:val="1"/>
            <w:sz w:val="18"/>
            <w:szCs w:val="22"/>
            <w:lang w:eastAsia="ar-SA"/>
          </w:rPr>
          <w:t>IZJAVA O POSREDOVANJU PODATKOV O RAZKRITJU LASTNIŠTVA PONUDNIKA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_Toc234486355 \h </w:instrText>
        </w:r>
        <w:r w:rsidRPr="00626A95">
          <w:rPr>
            <w:webHidden/>
            <w:sz w:val="18"/>
            <w:szCs w:val="22"/>
          </w:rPr>
        </w:r>
        <w:r w:rsidRPr="00626A95">
          <w:rPr>
            <w:webHidden/>
            <w:sz w:val="18"/>
            <w:szCs w:val="22"/>
          </w:rPr>
          <w:fldChar w:fldCharType="separate"/>
        </w:r>
        <w:r w:rsidRPr="00626A95">
          <w:rPr>
            <w:webHidden/>
            <w:sz w:val="18"/>
            <w:szCs w:val="22"/>
          </w:rPr>
          <w:t>33</w:t>
        </w:r>
        <w:r w:rsidRPr="00626A95">
          <w:rPr>
            <w:webHidden/>
            <w:sz w:val="18"/>
            <w:szCs w:val="22"/>
          </w:rPr>
          <w:fldChar w:fldCharType="end"/>
        </w:r>
      </w:hyperlink>
    </w:p>
    <w:p w14:paraId="1F8D37BB" w14:textId="3A735765" w:rsidR="00626A95" w:rsidRPr="00626A95" w:rsidRDefault="00626A95">
      <w:pPr>
        <w:pStyle w:val="Kazalovsebine2"/>
        <w:rPr>
          <w:rFonts w:asciiTheme="minorHAnsi" w:eastAsiaTheme="minorEastAsia" w:hAnsiTheme="minorHAnsi" w:cstheme="minorBidi"/>
          <w:kern w:val="2"/>
          <w:sz w:val="22"/>
          <w:szCs w:val="22"/>
          <w:lang w:eastAsia="sl-SI"/>
          <w14:ligatures w14:val="standardContextual"/>
        </w:rPr>
      </w:pPr>
      <w:hyperlink w:anchor="_Toc234486356" w:history="1">
        <w:r w:rsidRPr="00626A95">
          <w:rPr>
            <w:rStyle w:val="Hiperpovezava"/>
            <w:rFonts w:cs="Arial"/>
            <w:b/>
            <w:kern w:val="16"/>
            <w:sz w:val="18"/>
            <w:szCs w:val="22"/>
          </w:rPr>
          <w:t>IZJAVO O UDELEŽBI FIZIČNIH IN PRAVNIH OSEB V LASTNIŠTVU PONUDNIKA</w:t>
        </w:r>
        <w:r w:rsidRPr="00626A95">
          <w:rPr>
            <w:webHidden/>
            <w:sz w:val="18"/>
            <w:szCs w:val="22"/>
          </w:rPr>
          <w:tab/>
        </w:r>
        <w:r w:rsidRPr="00626A95">
          <w:rPr>
            <w:webHidden/>
            <w:sz w:val="18"/>
            <w:szCs w:val="22"/>
          </w:rPr>
          <w:fldChar w:fldCharType="begin"/>
        </w:r>
        <w:r w:rsidRPr="00626A95">
          <w:rPr>
            <w:webHidden/>
            <w:sz w:val="18"/>
            <w:szCs w:val="22"/>
          </w:rPr>
          <w:instrText xml:space="preserve"> PAGEREF _Toc234486356 \h </w:instrText>
        </w:r>
        <w:r w:rsidRPr="00626A95">
          <w:rPr>
            <w:webHidden/>
            <w:sz w:val="18"/>
            <w:szCs w:val="22"/>
          </w:rPr>
        </w:r>
        <w:r w:rsidRPr="00626A95">
          <w:rPr>
            <w:webHidden/>
            <w:sz w:val="18"/>
            <w:szCs w:val="22"/>
          </w:rPr>
          <w:fldChar w:fldCharType="separate"/>
        </w:r>
        <w:r w:rsidRPr="00626A95">
          <w:rPr>
            <w:webHidden/>
            <w:sz w:val="18"/>
            <w:szCs w:val="22"/>
          </w:rPr>
          <w:t>34</w:t>
        </w:r>
        <w:r w:rsidRPr="00626A95">
          <w:rPr>
            <w:webHidden/>
            <w:sz w:val="18"/>
            <w:szCs w:val="22"/>
          </w:rPr>
          <w:fldChar w:fldCharType="end"/>
        </w:r>
      </w:hyperlink>
    </w:p>
    <w:p w14:paraId="7150346A" w14:textId="079FD0BC" w:rsidR="009510FB" w:rsidRPr="007A49B4" w:rsidRDefault="009510FB">
      <w:pPr>
        <w:jc w:val="left"/>
        <w:rPr>
          <w:rFonts w:cs="Arial"/>
        </w:rPr>
      </w:pPr>
      <w:r w:rsidRPr="00626A95">
        <w:rPr>
          <w:rFonts w:cs="Arial"/>
          <w:bCs/>
          <w:sz w:val="16"/>
          <w:szCs w:val="16"/>
        </w:rPr>
        <w:fldChar w:fldCharType="end"/>
      </w:r>
    </w:p>
    <w:p w14:paraId="2CF7C297" w14:textId="2AE946B9" w:rsidR="009510FB" w:rsidRPr="007A49B4" w:rsidRDefault="001F442C">
      <w:pPr>
        <w:framePr w:hSpace="141" w:wrap="around" w:vAnchor="text" w:hAnchor="page" w:x="6632" w:y="1"/>
        <w:rPr>
          <w:rFonts w:cs="Arial"/>
        </w:rPr>
      </w:pPr>
      <w:r w:rsidRPr="007A49B4">
        <w:rPr>
          <w:rFonts w:cs="Arial"/>
          <w:noProof/>
        </w:rPr>
        <w:lastRenderedPageBreak/>
        <w:drawing>
          <wp:inline distT="0" distB="0" distL="0" distR="0" wp14:anchorId="44D4A707" wp14:editId="4C27B8CC">
            <wp:extent cx="2769235" cy="53467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35" cy="534670"/>
                    </a:xfrm>
                    <a:prstGeom prst="rect">
                      <a:avLst/>
                    </a:prstGeom>
                    <a:noFill/>
                    <a:ln>
                      <a:noFill/>
                    </a:ln>
                  </pic:spPr>
                </pic:pic>
              </a:graphicData>
            </a:graphic>
          </wp:inline>
        </w:drawing>
      </w:r>
    </w:p>
    <w:p w14:paraId="37F0ECE7" w14:textId="77777777" w:rsidR="009510FB" w:rsidRPr="007A49B4" w:rsidRDefault="009510FB">
      <w:pPr>
        <w:rPr>
          <w:rFonts w:cs="Arial"/>
        </w:rPr>
      </w:pPr>
    </w:p>
    <w:p w14:paraId="30BD2FC9" w14:textId="77777777" w:rsidR="009510FB" w:rsidRPr="007A49B4" w:rsidRDefault="009510FB">
      <w:pPr>
        <w:pStyle w:val="Telobesedila3"/>
        <w:rPr>
          <w:rFonts w:cs="Arial"/>
          <w:b/>
          <w:sz w:val="20"/>
          <w:u w:val="single"/>
          <w:lang w:val="sl-SI"/>
        </w:rPr>
      </w:pPr>
    </w:p>
    <w:p w14:paraId="64DF1200" w14:textId="77777777" w:rsidR="009510FB" w:rsidRPr="007A49B4" w:rsidRDefault="009510FB">
      <w:pPr>
        <w:tabs>
          <w:tab w:val="left" w:pos="-180"/>
        </w:tabs>
        <w:rPr>
          <w:rFonts w:cs="Arial"/>
        </w:rPr>
      </w:pPr>
    </w:p>
    <w:p w14:paraId="5CC27DFD" w14:textId="77777777" w:rsidR="009510FB" w:rsidRPr="007A49B4" w:rsidRDefault="009510FB" w:rsidP="009122C6">
      <w:pPr>
        <w:rPr>
          <w:rFonts w:cs="Arial"/>
        </w:rPr>
      </w:pPr>
    </w:p>
    <w:p w14:paraId="2C6833A5" w14:textId="77777777" w:rsidR="009510FB" w:rsidRPr="007A49B4" w:rsidRDefault="009510FB" w:rsidP="009122C6">
      <w:pPr>
        <w:rPr>
          <w:rFonts w:cs="Arial"/>
        </w:rPr>
      </w:pPr>
    </w:p>
    <w:p w14:paraId="34920786" w14:textId="77777777" w:rsidR="009510FB" w:rsidRPr="007A49B4" w:rsidRDefault="009510FB" w:rsidP="004700CC">
      <w:pPr>
        <w:pStyle w:val="Naslov1"/>
        <w:rPr>
          <w:b/>
        </w:rPr>
      </w:pPr>
      <w:bookmarkStart w:id="0" w:name="_Toc8536253"/>
      <w:bookmarkStart w:id="1" w:name="_Toc14052250"/>
      <w:bookmarkStart w:id="2" w:name="_Toc14052427"/>
      <w:bookmarkStart w:id="3" w:name="_Toc14055371"/>
      <w:bookmarkStart w:id="4" w:name="_Toc15030892"/>
      <w:bookmarkStart w:id="5" w:name="_Toc86540708"/>
      <w:bookmarkStart w:id="6" w:name="_Toc234486308"/>
      <w:r w:rsidRPr="007A49B4">
        <w:rPr>
          <w:b/>
        </w:rPr>
        <w:t>POVABILO K ODDAJI PONUDBE</w:t>
      </w:r>
      <w:bookmarkEnd w:id="0"/>
      <w:bookmarkEnd w:id="1"/>
      <w:bookmarkEnd w:id="2"/>
      <w:bookmarkEnd w:id="3"/>
      <w:bookmarkEnd w:id="4"/>
      <w:bookmarkEnd w:id="5"/>
      <w:bookmarkEnd w:id="6"/>
    </w:p>
    <w:p w14:paraId="61377D90" w14:textId="77777777" w:rsidR="009510FB" w:rsidRPr="007A49B4" w:rsidRDefault="009510FB" w:rsidP="009122C6">
      <w:pPr>
        <w:tabs>
          <w:tab w:val="left" w:pos="-180"/>
        </w:tabs>
        <w:rPr>
          <w:rFonts w:cs="Arial"/>
        </w:rPr>
      </w:pPr>
    </w:p>
    <w:p w14:paraId="28D8EE02" w14:textId="77777777" w:rsidR="003F7DB9" w:rsidRPr="007A49B4" w:rsidRDefault="003F7DB9" w:rsidP="003F7DB9">
      <w:pPr>
        <w:rPr>
          <w:rFonts w:cs="Arial"/>
        </w:rPr>
      </w:pPr>
      <w:r w:rsidRPr="007A49B4">
        <w:rPr>
          <w:rFonts w:cs="Arial"/>
        </w:rPr>
        <w:t xml:space="preserve">Radiotelevizija Slovenija, Javni zavod, na podlagi 47. člena Zakona o javnem naročanju (Uradni list RS, št. 91/15 s spremembami in dopolnitvami, v nadaljevanju: ZJN-3), objavlja javno naročilo po postopku naročila male vrednosti za: </w:t>
      </w:r>
    </w:p>
    <w:p w14:paraId="252F7D66" w14:textId="77777777" w:rsidR="00E64FA0" w:rsidRPr="007A49B4" w:rsidRDefault="00E64FA0" w:rsidP="009122C6">
      <w:pPr>
        <w:rPr>
          <w:rFonts w:cs="Arial"/>
        </w:rPr>
      </w:pPr>
    </w:p>
    <w:p w14:paraId="29EA6E26" w14:textId="77777777" w:rsidR="009510FB" w:rsidRPr="007A49B4" w:rsidRDefault="00B13E40" w:rsidP="009122C6">
      <w:pPr>
        <w:rPr>
          <w:rFonts w:cs="Arial"/>
          <w:b/>
        </w:rPr>
      </w:pPr>
      <w:r w:rsidRPr="007A49B4">
        <w:rPr>
          <w:rFonts w:cs="Arial"/>
          <w:b/>
        </w:rPr>
        <w:t>dograditev strukturiranega ožičenja</w:t>
      </w:r>
      <w:r w:rsidR="00F2552C" w:rsidRPr="007A49B4">
        <w:rPr>
          <w:rFonts w:cs="Arial"/>
          <w:b/>
        </w:rPr>
        <w:t xml:space="preserve"> in</w:t>
      </w:r>
      <w:r w:rsidR="00057B50" w:rsidRPr="007A49B4">
        <w:rPr>
          <w:rFonts w:cs="Arial"/>
          <w:b/>
        </w:rPr>
        <w:t xml:space="preserve"> </w:t>
      </w:r>
      <w:r w:rsidR="00F2552C" w:rsidRPr="007A49B4">
        <w:rPr>
          <w:rFonts w:cs="Arial"/>
          <w:b/>
        </w:rPr>
        <w:t>dobava</w:t>
      </w:r>
      <w:r w:rsidR="00CC746F" w:rsidRPr="007A49B4">
        <w:rPr>
          <w:rFonts w:cs="Arial"/>
          <w:b/>
        </w:rPr>
        <w:t xml:space="preserve"> pasivne mrežne opreme</w:t>
      </w:r>
      <w:r w:rsidR="003D2E7A" w:rsidRPr="007A49B4">
        <w:rPr>
          <w:rFonts w:cs="Arial"/>
          <w:b/>
        </w:rPr>
        <w:t>.</w:t>
      </w:r>
    </w:p>
    <w:p w14:paraId="21907535" w14:textId="77777777" w:rsidR="003D2E7A" w:rsidRPr="007A49B4" w:rsidRDefault="003D2E7A" w:rsidP="009122C6">
      <w:pPr>
        <w:rPr>
          <w:rFonts w:cs="Arial"/>
        </w:rPr>
      </w:pPr>
    </w:p>
    <w:p w14:paraId="3DED3E15" w14:textId="77777777" w:rsidR="003F7DB9" w:rsidRPr="007A49B4" w:rsidRDefault="003F7DB9" w:rsidP="003F7DB9">
      <w:pPr>
        <w:rPr>
          <w:rFonts w:cs="Arial"/>
        </w:rPr>
      </w:pPr>
      <w:r w:rsidRPr="007A49B4">
        <w:rPr>
          <w:rFonts w:cs="Arial"/>
        </w:rPr>
        <w:t xml:space="preserve">Ponudniki morajo ponudbe predložiti v informacijski sistem e-JN (v nadaljevanju: sistem e-JN) na spletnem naslovu </w:t>
      </w:r>
      <w:hyperlink r:id="rId9" w:history="1">
        <w:r w:rsidRPr="007A49B4">
          <w:rPr>
            <w:rStyle w:val="Hiperpovezava"/>
            <w:rFonts w:cs="Arial"/>
          </w:rPr>
          <w:t>https://ejn.gov.si/</w:t>
        </w:r>
      </w:hyperlink>
      <w:r w:rsidRPr="007A49B4">
        <w:rPr>
          <w:rFonts w:cs="Arial"/>
        </w:rPr>
        <w:t xml:space="preserve">, v skladu navodili za uporabo sistema e-JN, ki so objavljena na spletnem naslovu </w:t>
      </w:r>
      <w:hyperlink r:id="rId10" w:history="1">
        <w:r w:rsidRPr="007A49B4">
          <w:rPr>
            <w:rStyle w:val="Hiperpovezava"/>
            <w:rFonts w:cs="Arial"/>
          </w:rPr>
          <w:t>https://ejn.gov.si/</w:t>
        </w:r>
      </w:hyperlink>
      <w:r w:rsidRPr="007A49B4">
        <w:rPr>
          <w:rFonts w:cs="Arial"/>
        </w:rPr>
        <w:t>.</w:t>
      </w:r>
    </w:p>
    <w:p w14:paraId="51737E93" w14:textId="77777777" w:rsidR="003F7DB9" w:rsidRPr="007A49B4" w:rsidRDefault="003F7DB9" w:rsidP="003F7DB9">
      <w:pPr>
        <w:rPr>
          <w:rFonts w:cs="Arial"/>
        </w:rPr>
      </w:pPr>
    </w:p>
    <w:p w14:paraId="56CBAA2A" w14:textId="77777777" w:rsidR="003F7DB9" w:rsidRPr="007A49B4" w:rsidRDefault="003F7DB9" w:rsidP="003F7DB9">
      <w:pPr>
        <w:rPr>
          <w:rFonts w:cs="Arial"/>
        </w:rPr>
      </w:pPr>
      <w:r w:rsidRPr="007A49B4">
        <w:rPr>
          <w:rFonts w:cs="Arial"/>
        </w:rPr>
        <w:t xml:space="preserve">Ponudnik se mora pred oddajo ponudbe registrirati na spletnem naslovu </w:t>
      </w:r>
      <w:hyperlink r:id="rId11" w:history="1">
        <w:r w:rsidRPr="007A49B4">
          <w:rPr>
            <w:rStyle w:val="Hiperpovezava"/>
            <w:rFonts w:cs="Arial"/>
          </w:rPr>
          <w:t>https://ejn.gov.si/</w:t>
        </w:r>
      </w:hyperlink>
      <w:r w:rsidRPr="007A49B4">
        <w:rPr>
          <w:rFonts w:cs="Arial"/>
        </w:rPr>
        <w:t>, v skladu z navodili za uporabo sistema e-JN. Če je ponudnik že registriran v sistem e-JN, se v aplikacijo prijavi na istem naslovu (</w:t>
      </w:r>
      <w:hyperlink r:id="rId12" w:history="1">
        <w:r w:rsidRPr="007A49B4">
          <w:rPr>
            <w:rStyle w:val="Hiperpovezava"/>
            <w:rFonts w:cs="Arial"/>
          </w:rPr>
          <w:t>https://ejn.gov.si/</w:t>
        </w:r>
      </w:hyperlink>
      <w:r w:rsidRPr="007A49B4">
        <w:rPr>
          <w:rFonts w:cs="Arial"/>
        </w:rPr>
        <w:t xml:space="preserve">). </w:t>
      </w:r>
    </w:p>
    <w:p w14:paraId="5E4BE226" w14:textId="77777777" w:rsidR="003F7DB9" w:rsidRPr="007A49B4" w:rsidRDefault="003F7DB9" w:rsidP="003F7DB9">
      <w:pPr>
        <w:rPr>
          <w:rFonts w:cs="Arial"/>
        </w:rPr>
      </w:pPr>
    </w:p>
    <w:p w14:paraId="202FC44B" w14:textId="77777777" w:rsidR="003F7DB9" w:rsidRPr="007A49B4" w:rsidRDefault="003F7DB9" w:rsidP="003F7DB9">
      <w:pPr>
        <w:rPr>
          <w:rFonts w:cs="Arial"/>
        </w:rPr>
      </w:pPr>
      <w:r w:rsidRPr="007A49B4">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skladno z 18. členom Obligacijskega zakonika (Uradni list RS, št. 97/07 – uradno prečiščeno besedilo, 64/16 – </w:t>
      </w:r>
      <w:proofErr w:type="spellStart"/>
      <w:r w:rsidRPr="007A49B4">
        <w:rPr>
          <w:rFonts w:cs="Arial"/>
        </w:rPr>
        <w:t>odl</w:t>
      </w:r>
      <w:proofErr w:type="spellEnd"/>
      <w:r w:rsidRPr="007A49B4">
        <w:rPr>
          <w:rFonts w:cs="Arial"/>
        </w:rPr>
        <w:t xml:space="preserve">. US in 20/18 – OROZ631). Z oddajo ponudbe je le-ta zavezujoča za čas, naveden v ponudbi, razen če jo uporabnik ponudnika umakne ali spremeni pred potekom roka za oddajo ponudb. </w:t>
      </w:r>
    </w:p>
    <w:p w14:paraId="638A27B8" w14:textId="77777777" w:rsidR="002476F4" w:rsidRPr="007A49B4" w:rsidRDefault="002476F4" w:rsidP="002476F4">
      <w:pPr>
        <w:suppressAutoHyphens/>
        <w:rPr>
          <w:rFonts w:cs="Arial"/>
          <w:szCs w:val="20"/>
          <w:lang w:eastAsia="sl-SI"/>
        </w:rPr>
      </w:pPr>
    </w:p>
    <w:p w14:paraId="462299B5" w14:textId="36B3706C" w:rsidR="003F7DB9" w:rsidRPr="007A49B4" w:rsidRDefault="002476F4" w:rsidP="003F7DB9">
      <w:pPr>
        <w:rPr>
          <w:rFonts w:eastAsia="Calibri" w:cs="Arial"/>
          <w:szCs w:val="22"/>
          <w:lang w:eastAsia="ar-SA"/>
        </w:rPr>
      </w:pPr>
      <w:r w:rsidRPr="007A49B4">
        <w:rPr>
          <w:rFonts w:eastAsia="Calibri" w:cs="Arial"/>
          <w:szCs w:val="22"/>
          <w:lang w:eastAsia="ar-SA"/>
        </w:rPr>
        <w:t xml:space="preserve">Ponudba se šteje za pravočasno oddano, če jo naročnik prejme preko sistema e-JN </w:t>
      </w:r>
      <w:hyperlink r:id="rId13" w:history="1">
        <w:r w:rsidRPr="007A49B4">
          <w:rPr>
            <w:rFonts w:eastAsia="Calibri" w:cs="Arial"/>
            <w:color w:val="0000FF"/>
            <w:szCs w:val="22"/>
            <w:u w:val="single"/>
            <w:lang w:eastAsia="ar-SA"/>
          </w:rPr>
          <w:t>https://ejn.gov.si/</w:t>
        </w:r>
      </w:hyperlink>
      <w:r w:rsidRPr="007A49B4">
        <w:rPr>
          <w:rFonts w:eastAsia="Calibri" w:cs="Arial"/>
          <w:szCs w:val="22"/>
          <w:lang w:eastAsia="ar-SA"/>
        </w:rPr>
        <w:t xml:space="preserve"> </w:t>
      </w:r>
      <w:r w:rsidRPr="007A49B4">
        <w:rPr>
          <w:rFonts w:eastAsia="Calibri" w:cs="Arial"/>
          <w:b/>
          <w:szCs w:val="22"/>
          <w:lang w:eastAsia="ar-SA"/>
        </w:rPr>
        <w:t xml:space="preserve">najkasneje do </w:t>
      </w:r>
      <w:r w:rsidR="00E23EB1" w:rsidRPr="007A49B4">
        <w:rPr>
          <w:rFonts w:eastAsia="Calibri" w:cs="Arial"/>
          <w:b/>
          <w:szCs w:val="22"/>
          <w:lang w:eastAsia="ar-SA"/>
        </w:rPr>
        <w:t>30</w:t>
      </w:r>
      <w:r w:rsidRPr="007A49B4">
        <w:rPr>
          <w:rFonts w:eastAsia="Calibri" w:cs="Arial"/>
          <w:b/>
          <w:szCs w:val="22"/>
          <w:lang w:eastAsia="ar-SA"/>
        </w:rPr>
        <w:t>. 0</w:t>
      </w:r>
      <w:r w:rsidR="00E23EB1" w:rsidRPr="007A49B4">
        <w:rPr>
          <w:rFonts w:eastAsia="Calibri" w:cs="Arial"/>
          <w:b/>
          <w:szCs w:val="22"/>
          <w:lang w:eastAsia="ar-SA"/>
        </w:rPr>
        <w:t>7</w:t>
      </w:r>
      <w:r w:rsidRPr="007A49B4">
        <w:rPr>
          <w:rFonts w:eastAsia="Calibri" w:cs="Arial"/>
          <w:b/>
          <w:szCs w:val="22"/>
          <w:lang w:eastAsia="ar-SA"/>
        </w:rPr>
        <w:t>. 202</w:t>
      </w:r>
      <w:r w:rsidR="003F7DB9" w:rsidRPr="007A49B4">
        <w:rPr>
          <w:rFonts w:eastAsia="Calibri" w:cs="Arial"/>
          <w:b/>
          <w:szCs w:val="22"/>
          <w:lang w:eastAsia="ar-SA"/>
        </w:rPr>
        <w:t>6</w:t>
      </w:r>
      <w:r w:rsidRPr="007A49B4">
        <w:rPr>
          <w:rFonts w:eastAsia="Calibri" w:cs="Arial"/>
          <w:b/>
          <w:szCs w:val="22"/>
          <w:lang w:eastAsia="ar-SA"/>
        </w:rPr>
        <w:t xml:space="preserve"> do </w:t>
      </w:r>
      <w:r w:rsidR="00E23EB1" w:rsidRPr="007A49B4">
        <w:rPr>
          <w:rFonts w:eastAsia="Calibri" w:cs="Arial"/>
          <w:b/>
          <w:szCs w:val="22"/>
          <w:lang w:eastAsia="ar-SA"/>
        </w:rPr>
        <w:t>08</w:t>
      </w:r>
      <w:r w:rsidRPr="007A49B4">
        <w:rPr>
          <w:rFonts w:eastAsia="Calibri" w:cs="Arial"/>
          <w:b/>
          <w:szCs w:val="22"/>
          <w:lang w:eastAsia="ar-SA"/>
        </w:rPr>
        <w:t>:00 ure</w:t>
      </w:r>
      <w:r w:rsidRPr="007A49B4">
        <w:rPr>
          <w:rFonts w:eastAsia="Calibri" w:cs="Arial"/>
          <w:szCs w:val="22"/>
          <w:lang w:eastAsia="ar-SA"/>
        </w:rPr>
        <w:t xml:space="preserve">. Za oddano ponudbo se šteje ponudba, ki je v sistemu e-JN označena s statusom »ODDANA«. </w:t>
      </w:r>
    </w:p>
    <w:p w14:paraId="386F82C1" w14:textId="77777777" w:rsidR="003F7DB9" w:rsidRPr="007A49B4" w:rsidRDefault="003F7DB9" w:rsidP="003F7DB9">
      <w:pPr>
        <w:rPr>
          <w:rFonts w:eastAsia="Calibri" w:cs="Arial"/>
          <w:szCs w:val="22"/>
          <w:lang w:eastAsia="ar-SA"/>
        </w:rPr>
      </w:pPr>
    </w:p>
    <w:p w14:paraId="28F80353" w14:textId="77777777" w:rsidR="003F7DB9" w:rsidRPr="007A49B4" w:rsidRDefault="003F7DB9" w:rsidP="003F7DB9">
      <w:pPr>
        <w:rPr>
          <w:rFonts w:cs="Arial"/>
        </w:rPr>
      </w:pPr>
      <w:r w:rsidRPr="007A49B4">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4DA45F7E" w14:textId="77777777" w:rsidR="003F7DB9" w:rsidRPr="007A49B4" w:rsidRDefault="003F7DB9" w:rsidP="003F7DB9">
      <w:pPr>
        <w:rPr>
          <w:rFonts w:cs="Arial"/>
        </w:rPr>
      </w:pPr>
    </w:p>
    <w:p w14:paraId="35F04488" w14:textId="77777777" w:rsidR="003F7DB9" w:rsidRPr="007A49B4" w:rsidRDefault="003F7DB9" w:rsidP="003F7DB9">
      <w:pPr>
        <w:rPr>
          <w:rFonts w:cs="Arial"/>
        </w:rPr>
      </w:pPr>
      <w:r w:rsidRPr="007A49B4">
        <w:rPr>
          <w:rFonts w:cs="Arial"/>
        </w:rPr>
        <w:t xml:space="preserve">Po preteku roka za predložitev ponudb, ponudbe ni mogoče več oddati. </w:t>
      </w:r>
    </w:p>
    <w:p w14:paraId="5D81F47D" w14:textId="77777777" w:rsidR="003F7DB9" w:rsidRPr="007A49B4" w:rsidRDefault="003F7DB9" w:rsidP="003F7DB9">
      <w:pPr>
        <w:rPr>
          <w:rFonts w:cs="Arial"/>
        </w:rPr>
      </w:pPr>
      <w:r w:rsidRPr="007A49B4">
        <w:rPr>
          <w:rFonts w:cs="Arial"/>
        </w:rPr>
        <w:t xml:space="preserve">Dostop do povezave za oddajo elektronske ponudbe v tem postopku javnega naročanja je na naslednji povezavi: </w:t>
      </w:r>
    </w:p>
    <w:p w14:paraId="5D8D4C81" w14:textId="77777777" w:rsidR="003F7DB9" w:rsidRPr="007A49B4" w:rsidRDefault="003F7DB9" w:rsidP="003F7DB9">
      <w:pPr>
        <w:rPr>
          <w:rFonts w:cs="Arial"/>
          <w:color w:val="FF0000"/>
        </w:rPr>
      </w:pPr>
    </w:p>
    <w:p w14:paraId="386B0E06" w14:textId="76EABB52" w:rsidR="00CB0633" w:rsidRDefault="00D26B75" w:rsidP="002476F4">
      <w:pPr>
        <w:suppressAutoHyphens/>
      </w:pPr>
      <w:hyperlink r:id="rId14" w:history="1">
        <w:r w:rsidRPr="00F82D53">
          <w:rPr>
            <w:rStyle w:val="Hiperpovezava"/>
          </w:rPr>
          <w:t>https://ejn.gov.si/ponudba/pages/aktualno/aktualno_jnc_podrobno.xhtml?zadevaId=76586</w:t>
        </w:r>
      </w:hyperlink>
    </w:p>
    <w:p w14:paraId="2D0A800E" w14:textId="77777777" w:rsidR="00D26B75" w:rsidRPr="007A49B4" w:rsidRDefault="00D26B75" w:rsidP="002476F4">
      <w:pPr>
        <w:suppressAutoHyphens/>
        <w:rPr>
          <w:rFonts w:eastAsia="Calibri" w:cs="Arial"/>
          <w:szCs w:val="22"/>
          <w:lang w:eastAsia="ar-SA"/>
        </w:rPr>
      </w:pPr>
    </w:p>
    <w:p w14:paraId="7E05DDF5" w14:textId="5016B7B1" w:rsidR="003F7DB9" w:rsidRPr="007A49B4" w:rsidRDefault="003F7DB9" w:rsidP="003F7DB9">
      <w:pPr>
        <w:rPr>
          <w:rFonts w:cs="Arial"/>
        </w:rPr>
      </w:pPr>
      <w:r w:rsidRPr="007A49B4">
        <w:rPr>
          <w:rFonts w:cs="Arial"/>
        </w:rPr>
        <w:t xml:space="preserve">Odpiranje ponudb bo potekalo avtomatično v sistemu e-JN, dne </w:t>
      </w:r>
      <w:r w:rsidR="00E23EB1" w:rsidRPr="007A49B4">
        <w:rPr>
          <w:rFonts w:cs="Arial"/>
          <w:b/>
          <w:bCs/>
        </w:rPr>
        <w:t>30</w:t>
      </w:r>
      <w:r w:rsidRPr="007A49B4">
        <w:rPr>
          <w:rFonts w:cs="Arial"/>
          <w:b/>
          <w:bCs/>
        </w:rPr>
        <w:t xml:space="preserve">. </w:t>
      </w:r>
      <w:r w:rsidR="00E23EB1" w:rsidRPr="007A49B4">
        <w:rPr>
          <w:rFonts w:cs="Arial"/>
          <w:b/>
          <w:bCs/>
        </w:rPr>
        <w:t>7</w:t>
      </w:r>
      <w:r w:rsidRPr="007A49B4">
        <w:rPr>
          <w:rFonts w:cs="Arial"/>
          <w:b/>
          <w:bCs/>
        </w:rPr>
        <w:t>. 2026</w:t>
      </w:r>
      <w:r w:rsidRPr="007A49B4">
        <w:rPr>
          <w:rFonts w:cs="Arial"/>
        </w:rPr>
        <w:t xml:space="preserve"> in se bo začelo </w:t>
      </w:r>
      <w:r w:rsidRPr="007A49B4">
        <w:rPr>
          <w:rFonts w:cs="Arial"/>
          <w:b/>
          <w:bCs/>
        </w:rPr>
        <w:t>ob 1</w:t>
      </w:r>
      <w:r w:rsidR="00E23EB1" w:rsidRPr="007A49B4">
        <w:rPr>
          <w:rFonts w:cs="Arial"/>
          <w:b/>
          <w:bCs/>
        </w:rPr>
        <w:t>2</w:t>
      </w:r>
      <w:r w:rsidRPr="007A49B4">
        <w:rPr>
          <w:rFonts w:cs="Arial"/>
          <w:b/>
          <w:bCs/>
        </w:rPr>
        <w:t>:00 uri</w:t>
      </w:r>
      <w:r w:rsidRPr="007A49B4">
        <w:rPr>
          <w:rFonts w:cs="Arial"/>
        </w:rPr>
        <w:t xml:space="preserve"> na spletnem naslovu: </w:t>
      </w:r>
      <w:hyperlink r:id="rId15" w:history="1">
        <w:r w:rsidRPr="007A49B4">
          <w:rPr>
            <w:rStyle w:val="Hiperpovezava"/>
            <w:rFonts w:cs="Arial"/>
          </w:rPr>
          <w:t>https://ejn.gov.si/</w:t>
        </w:r>
      </w:hyperlink>
      <w:r w:rsidRPr="007A49B4">
        <w:rPr>
          <w:rFonts w:cs="Arial"/>
        </w:rPr>
        <w:t xml:space="preserve">. </w:t>
      </w:r>
    </w:p>
    <w:p w14:paraId="422101C8" w14:textId="77777777" w:rsidR="003F7DB9" w:rsidRPr="007A49B4" w:rsidRDefault="003F7DB9" w:rsidP="003F7DB9">
      <w:pPr>
        <w:rPr>
          <w:rFonts w:cs="Arial"/>
        </w:rPr>
      </w:pPr>
    </w:p>
    <w:p w14:paraId="074E2037" w14:textId="77777777" w:rsidR="003F7DB9" w:rsidRPr="007A49B4" w:rsidRDefault="003F7DB9" w:rsidP="003F7DB9">
      <w:pPr>
        <w:rPr>
          <w:rFonts w:cs="Arial"/>
        </w:rPr>
      </w:pPr>
      <w:r w:rsidRPr="007A49B4">
        <w:rPr>
          <w:rFonts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B368731" w14:textId="77777777" w:rsidR="002476F4" w:rsidRPr="007A49B4" w:rsidRDefault="002476F4" w:rsidP="002476F4">
      <w:pPr>
        <w:tabs>
          <w:tab w:val="left" w:pos="-180"/>
        </w:tabs>
        <w:suppressAutoHyphens/>
        <w:rPr>
          <w:rFonts w:cs="Arial"/>
          <w:lang w:eastAsia="ar-SA"/>
        </w:rPr>
      </w:pPr>
    </w:p>
    <w:p w14:paraId="55ED38E4" w14:textId="77777777" w:rsidR="002476F4" w:rsidRDefault="002476F4" w:rsidP="002476F4">
      <w:pPr>
        <w:tabs>
          <w:tab w:val="left" w:pos="-180"/>
          <w:tab w:val="center" w:pos="7020"/>
        </w:tabs>
        <w:suppressAutoHyphens/>
        <w:rPr>
          <w:rFonts w:cs="Arial"/>
          <w:lang w:eastAsia="ar-SA"/>
        </w:rPr>
      </w:pPr>
    </w:p>
    <w:p w14:paraId="236D3E10" w14:textId="77777777" w:rsidR="00E6681C" w:rsidRPr="007A49B4" w:rsidRDefault="00E6681C" w:rsidP="002476F4">
      <w:pPr>
        <w:tabs>
          <w:tab w:val="left" w:pos="-180"/>
          <w:tab w:val="center" w:pos="7020"/>
        </w:tabs>
        <w:suppressAutoHyphens/>
        <w:rPr>
          <w:rFonts w:cs="Arial"/>
          <w:lang w:eastAsia="ar-SA"/>
        </w:rPr>
      </w:pPr>
    </w:p>
    <w:p w14:paraId="08AC77B8" w14:textId="12EF6C2F" w:rsidR="002476F4" w:rsidRPr="007A49B4" w:rsidRDefault="002476F4" w:rsidP="002476F4">
      <w:pPr>
        <w:tabs>
          <w:tab w:val="left" w:pos="-180"/>
          <w:tab w:val="center" w:pos="7020"/>
        </w:tabs>
        <w:suppressAutoHyphens/>
        <w:rPr>
          <w:rFonts w:cs="Arial"/>
          <w:lang w:eastAsia="ar-SA"/>
        </w:rPr>
      </w:pPr>
      <w:r w:rsidRPr="007A49B4">
        <w:rPr>
          <w:rFonts w:cs="Arial"/>
          <w:lang w:eastAsia="ar-SA"/>
        </w:rPr>
        <w:t xml:space="preserve">Ljubljana, </w:t>
      </w:r>
      <w:r w:rsidR="00E23EB1" w:rsidRPr="007A49B4">
        <w:rPr>
          <w:rFonts w:cs="Arial"/>
          <w:lang w:eastAsia="ar-SA"/>
        </w:rPr>
        <w:t>09</w:t>
      </w:r>
      <w:r w:rsidRPr="007A49B4">
        <w:rPr>
          <w:rFonts w:cs="Arial"/>
          <w:lang w:eastAsia="ar-SA"/>
        </w:rPr>
        <w:t>. 0</w:t>
      </w:r>
      <w:r w:rsidR="000D7BF6" w:rsidRPr="007A49B4">
        <w:rPr>
          <w:rFonts w:cs="Arial"/>
          <w:lang w:eastAsia="ar-SA"/>
        </w:rPr>
        <w:t>7</w:t>
      </w:r>
      <w:r w:rsidRPr="007A49B4">
        <w:rPr>
          <w:rFonts w:cs="Arial"/>
          <w:lang w:eastAsia="ar-SA"/>
        </w:rPr>
        <w:t>. 202</w:t>
      </w:r>
      <w:r w:rsidR="003F7DB9" w:rsidRPr="007A49B4">
        <w:rPr>
          <w:rFonts w:cs="Arial"/>
          <w:lang w:eastAsia="ar-SA"/>
        </w:rPr>
        <w:t>6</w:t>
      </w:r>
      <w:r w:rsidRPr="007A49B4">
        <w:rPr>
          <w:rFonts w:cs="Arial"/>
          <w:lang w:eastAsia="ar-SA"/>
        </w:rPr>
        <w:tab/>
        <w:t>Komercialna služba</w:t>
      </w:r>
    </w:p>
    <w:p w14:paraId="5B798F1B" w14:textId="77777777" w:rsidR="002476F4" w:rsidRPr="007A49B4" w:rsidRDefault="002476F4" w:rsidP="002476F4">
      <w:pPr>
        <w:tabs>
          <w:tab w:val="left" w:pos="-180"/>
          <w:tab w:val="center" w:pos="7020"/>
        </w:tabs>
        <w:suppressAutoHyphens/>
        <w:rPr>
          <w:rFonts w:cs="Arial"/>
          <w:lang w:eastAsia="ar-SA"/>
        </w:rPr>
      </w:pPr>
      <w:r w:rsidRPr="007A49B4">
        <w:rPr>
          <w:rFonts w:cs="Arial"/>
          <w:lang w:eastAsia="ar-SA"/>
        </w:rPr>
        <w:tab/>
        <w:t>RTV Slovenija</w:t>
      </w:r>
    </w:p>
    <w:p w14:paraId="6173E0AA" w14:textId="77777777" w:rsidR="004459CB" w:rsidRPr="007A49B4" w:rsidRDefault="003F7DB9" w:rsidP="004459CB">
      <w:pPr>
        <w:pStyle w:val="Naslov1"/>
        <w:tabs>
          <w:tab w:val="left" w:pos="5812"/>
        </w:tabs>
        <w:suppressAutoHyphens/>
        <w:spacing w:before="0" w:after="0"/>
        <w:rPr>
          <w:b/>
          <w:bCs/>
        </w:rPr>
      </w:pPr>
      <w:bookmarkStart w:id="7" w:name="_Toc531848679"/>
      <w:r w:rsidRPr="007A49B4">
        <w:rPr>
          <w:b/>
          <w:bCs/>
        </w:rPr>
        <w:br w:type="page"/>
      </w:r>
      <w:bookmarkStart w:id="8" w:name="_Toc234486309"/>
      <w:r w:rsidR="004459CB" w:rsidRPr="007A49B4">
        <w:rPr>
          <w:b/>
          <w:bCs/>
        </w:rPr>
        <w:lastRenderedPageBreak/>
        <w:t>NAVODILO PONUDNIKOM ZA IZDELAVO PONUDBE</w:t>
      </w:r>
      <w:bookmarkEnd w:id="7"/>
      <w:bookmarkEnd w:id="8"/>
    </w:p>
    <w:p w14:paraId="357EBC24" w14:textId="77777777" w:rsidR="003F7DB9" w:rsidRPr="007A49B4" w:rsidRDefault="003F7DB9" w:rsidP="003F7DB9">
      <w:pPr>
        <w:rPr>
          <w:rFonts w:cs="Arial"/>
        </w:rPr>
      </w:pPr>
    </w:p>
    <w:p w14:paraId="5A047782" w14:textId="77777777" w:rsidR="004459CB" w:rsidRPr="007A49B4" w:rsidRDefault="004459CB" w:rsidP="004459CB">
      <w:pPr>
        <w:rPr>
          <w:rFonts w:cs="Arial"/>
        </w:rPr>
      </w:pPr>
    </w:p>
    <w:p w14:paraId="7869AC89" w14:textId="77777777" w:rsidR="004459CB" w:rsidRPr="007A49B4" w:rsidRDefault="004459CB" w:rsidP="004459CB">
      <w:pPr>
        <w:pStyle w:val="Naslov2"/>
        <w:suppressAutoHyphens/>
        <w:spacing w:before="0"/>
        <w:contextualSpacing/>
        <w:jc w:val="left"/>
        <w:rPr>
          <w:rFonts w:cs="Arial"/>
          <w:b/>
          <w:bCs/>
        </w:rPr>
      </w:pPr>
      <w:bookmarkStart w:id="9" w:name="_Toc531848680"/>
      <w:bookmarkStart w:id="10" w:name="_Toc234486310"/>
      <w:r w:rsidRPr="007A49B4">
        <w:rPr>
          <w:rFonts w:cs="Arial"/>
          <w:b/>
          <w:bCs/>
        </w:rPr>
        <w:t>Naročnik javnega naročila</w:t>
      </w:r>
      <w:bookmarkEnd w:id="9"/>
      <w:bookmarkEnd w:id="10"/>
    </w:p>
    <w:p w14:paraId="090CFCB5" w14:textId="77777777" w:rsidR="004459CB" w:rsidRPr="007A49B4" w:rsidRDefault="004459CB" w:rsidP="004459CB">
      <w:pPr>
        <w:rPr>
          <w:rFonts w:cs="Arial"/>
          <w:b/>
        </w:rPr>
      </w:pPr>
    </w:p>
    <w:p w14:paraId="524765D3" w14:textId="77777777" w:rsidR="003F7DB9" w:rsidRPr="007A49B4" w:rsidRDefault="003F7DB9" w:rsidP="003F7DB9">
      <w:pPr>
        <w:rPr>
          <w:rFonts w:cs="Arial"/>
        </w:rPr>
      </w:pPr>
      <w:r w:rsidRPr="007A49B4">
        <w:rPr>
          <w:rFonts w:cs="Arial"/>
        </w:rPr>
        <w:t xml:space="preserve">Radiotelevizija Slovenija, Javni zavod, Kolodvorska 2, 1550 Ljubljana </w:t>
      </w:r>
    </w:p>
    <w:p w14:paraId="181A20BA" w14:textId="77777777" w:rsidR="003F7DB9" w:rsidRPr="007A49B4" w:rsidRDefault="003F7DB9" w:rsidP="003F7DB9">
      <w:pPr>
        <w:rPr>
          <w:rFonts w:cs="Arial"/>
        </w:rPr>
      </w:pPr>
      <w:r w:rsidRPr="007A49B4">
        <w:rPr>
          <w:rFonts w:cs="Arial"/>
        </w:rPr>
        <w:t xml:space="preserve">Identifikacijska štev. za DDV: SI29865174 </w:t>
      </w:r>
    </w:p>
    <w:p w14:paraId="3D664794" w14:textId="77777777" w:rsidR="003F7DB9" w:rsidRPr="007A49B4" w:rsidRDefault="003F7DB9" w:rsidP="003F7DB9">
      <w:pPr>
        <w:rPr>
          <w:rFonts w:cs="Arial"/>
        </w:rPr>
      </w:pPr>
      <w:r w:rsidRPr="007A49B4">
        <w:rPr>
          <w:rFonts w:cs="Arial"/>
        </w:rPr>
        <w:t xml:space="preserve">Matična štev.: 5056497000 </w:t>
      </w:r>
    </w:p>
    <w:p w14:paraId="17D4C199" w14:textId="77777777" w:rsidR="003F7DB9" w:rsidRPr="007A49B4" w:rsidRDefault="003F7DB9" w:rsidP="003F7DB9">
      <w:pPr>
        <w:rPr>
          <w:rFonts w:cs="Arial"/>
        </w:rPr>
      </w:pPr>
    </w:p>
    <w:p w14:paraId="5813D356" w14:textId="77777777" w:rsidR="003F7DB9" w:rsidRPr="007A49B4" w:rsidRDefault="003F7DB9" w:rsidP="003F7DB9">
      <w:pPr>
        <w:rPr>
          <w:rFonts w:cs="Arial"/>
        </w:rPr>
      </w:pPr>
      <w:r w:rsidRPr="007A49B4">
        <w:rPr>
          <w:rFonts w:cs="Arial"/>
        </w:rPr>
        <w:t xml:space="preserve">Ponudbe bo ocenjevala pooblaščena strokovna komisija, odločitev o oddaji naročila pa bo podpisala pooblaščena oseba naročnika. Pri ocenjevanju bo komisija upoštevala merila, ki so sestavni del te Dokumentacije v zvezi z oddajo javnega naročila. </w:t>
      </w:r>
    </w:p>
    <w:p w14:paraId="0B9F7265" w14:textId="77777777" w:rsidR="003F7DB9" w:rsidRPr="007A49B4" w:rsidRDefault="003F7DB9" w:rsidP="003F7DB9">
      <w:pPr>
        <w:rPr>
          <w:rFonts w:cs="Arial"/>
        </w:rPr>
      </w:pPr>
    </w:p>
    <w:p w14:paraId="7EF45299" w14:textId="77777777" w:rsidR="003F7DB9" w:rsidRPr="007A49B4" w:rsidRDefault="003F7DB9" w:rsidP="003F7DB9">
      <w:pPr>
        <w:rPr>
          <w:rFonts w:cs="Arial"/>
          <w:b/>
          <w:bCs/>
        </w:rPr>
      </w:pPr>
      <w:r w:rsidRPr="007A49B4">
        <w:rPr>
          <w:rFonts w:cs="Arial"/>
          <w:b/>
          <w:bCs/>
        </w:rPr>
        <w:t xml:space="preserve">Izbrani ponudnik bo moral v skladu z »Odločitvijo o oddaji javnega naročila« poslati pisno izjavo, da bo pristopil k podpisu pogodbe v roku osmih dni od njene vročitve. </w:t>
      </w:r>
    </w:p>
    <w:p w14:paraId="7E11A37A" w14:textId="77777777" w:rsidR="003F7DB9" w:rsidRPr="007A49B4" w:rsidRDefault="003F7DB9" w:rsidP="003F7DB9">
      <w:pPr>
        <w:rPr>
          <w:rFonts w:cs="Arial"/>
          <w:b/>
          <w:bCs/>
        </w:rPr>
      </w:pPr>
    </w:p>
    <w:p w14:paraId="05B96EBE" w14:textId="77777777" w:rsidR="003F7DB9" w:rsidRPr="007A49B4" w:rsidRDefault="003F7DB9" w:rsidP="003F7DB9">
      <w:pPr>
        <w:rPr>
          <w:rFonts w:cs="Arial"/>
          <w:b/>
          <w:bCs/>
        </w:rPr>
      </w:pPr>
      <w:r w:rsidRPr="007A49B4">
        <w:rPr>
          <w:rFonts w:cs="Arial"/>
          <w:b/>
          <w:bCs/>
        </w:rPr>
        <w:t xml:space="preserve">Naročnik si pridržuje pravico do morebitnih sprememb obsega naročila od razpisanega, odvisno od razpoložljivih finančnih sredstev in dejanskih potreb. </w:t>
      </w:r>
    </w:p>
    <w:p w14:paraId="35DA2665" w14:textId="77777777" w:rsidR="003F7DB9" w:rsidRPr="007A49B4" w:rsidRDefault="003F7DB9" w:rsidP="003F7DB9">
      <w:pPr>
        <w:rPr>
          <w:rFonts w:cs="Arial"/>
          <w:b/>
          <w:bCs/>
        </w:rPr>
      </w:pPr>
    </w:p>
    <w:p w14:paraId="0CFFD373" w14:textId="77777777" w:rsidR="003F7DB9" w:rsidRPr="007A49B4" w:rsidRDefault="003F7DB9" w:rsidP="003F7DB9">
      <w:pPr>
        <w:rPr>
          <w:rFonts w:cs="Arial"/>
        </w:rPr>
      </w:pPr>
      <w:r w:rsidRPr="007A49B4">
        <w:rPr>
          <w:rFonts w:cs="Arial"/>
        </w:rPr>
        <w:t xml:space="preserve">Naročnik bo v primeru nedopustnih ponudb razveljavil javno naročilo. Naročnik si skladno z 90. členom ZJN-3 pridržuje pravico, da ne izbere nobene ponudbe. </w:t>
      </w:r>
    </w:p>
    <w:p w14:paraId="4D5FA5B0" w14:textId="77777777" w:rsidR="002476F4" w:rsidRPr="007A49B4" w:rsidRDefault="002476F4" w:rsidP="002476F4">
      <w:pPr>
        <w:shd w:val="clear" w:color="auto" w:fill="FFFFFF"/>
        <w:suppressAutoHyphens/>
        <w:rPr>
          <w:rFonts w:cs="Arial"/>
          <w:noProof/>
          <w:lang w:eastAsia="ar-SA"/>
        </w:rPr>
      </w:pPr>
    </w:p>
    <w:p w14:paraId="696432A4" w14:textId="77777777" w:rsidR="002476F4" w:rsidRPr="007A49B4" w:rsidRDefault="002476F4" w:rsidP="002476F4">
      <w:pPr>
        <w:shd w:val="clear" w:color="auto" w:fill="FFFFFF"/>
        <w:suppressAutoHyphens/>
        <w:rPr>
          <w:rFonts w:cs="Arial"/>
          <w:noProof/>
          <w:lang w:eastAsia="ar-SA"/>
        </w:rPr>
      </w:pPr>
    </w:p>
    <w:p w14:paraId="43F7B863" w14:textId="77777777" w:rsidR="002476F4" w:rsidRPr="007A49B4" w:rsidRDefault="002476F4" w:rsidP="002476F4">
      <w:pPr>
        <w:pStyle w:val="Naslov2"/>
        <w:suppressAutoHyphens/>
        <w:spacing w:before="0"/>
        <w:contextualSpacing/>
        <w:jc w:val="left"/>
        <w:rPr>
          <w:rFonts w:cs="Arial"/>
          <w:b/>
          <w:bCs/>
        </w:rPr>
      </w:pPr>
      <w:bookmarkStart w:id="11" w:name="_Toc97896968"/>
      <w:bookmarkStart w:id="12" w:name="_Toc234486311"/>
      <w:r w:rsidRPr="007A49B4">
        <w:rPr>
          <w:rFonts w:cs="Arial"/>
          <w:b/>
          <w:bCs/>
        </w:rPr>
        <w:t>Pravna podlaga</w:t>
      </w:r>
      <w:bookmarkEnd w:id="11"/>
      <w:bookmarkEnd w:id="12"/>
    </w:p>
    <w:p w14:paraId="11697CA5" w14:textId="77777777" w:rsidR="002476F4" w:rsidRPr="007A49B4" w:rsidRDefault="002476F4" w:rsidP="002476F4">
      <w:pPr>
        <w:shd w:val="clear" w:color="auto" w:fill="FFFFFF"/>
        <w:suppressAutoHyphens/>
        <w:rPr>
          <w:rFonts w:cs="Arial"/>
          <w:noProof/>
          <w:lang w:eastAsia="ar-SA"/>
        </w:rPr>
      </w:pPr>
    </w:p>
    <w:p w14:paraId="16DF6EC8" w14:textId="77777777" w:rsidR="003F7DB9" w:rsidRPr="007A49B4" w:rsidRDefault="003F7DB9" w:rsidP="003F7DB9">
      <w:pPr>
        <w:rPr>
          <w:rFonts w:cs="Arial"/>
        </w:rPr>
      </w:pPr>
      <w:r w:rsidRPr="007A49B4">
        <w:rPr>
          <w:rFonts w:cs="Arial"/>
        </w:rPr>
        <w:t xml:space="preserve">Javna naročila javnega zavoda RTV Slovenija (v nadaljevanju: naročnik) se izvajajo na podlagi veljavnega ZJN-3 in ostalih predpisov, ki urejajo področje javnega naročanja, Zakona o integriteti in preprečevanju korupcije (Uradni list RS, št. 69/11 s spremembami in dopolnitvami; v nadaljevanju: </w:t>
      </w:r>
      <w:proofErr w:type="spellStart"/>
      <w:r w:rsidRPr="007A49B4">
        <w:rPr>
          <w:rFonts w:cs="Arial"/>
        </w:rPr>
        <w:t>ZIntPK</w:t>
      </w:r>
      <w:proofErr w:type="spellEnd"/>
      <w:r w:rsidRPr="007A49B4">
        <w:rPr>
          <w:rFonts w:cs="Arial"/>
        </w:rPr>
        <w:t xml:space="preserve">) ter v skladu z veljavno zakonodajo, ki ureja področje javnih financ ter področje, ki je predmet javnega naročila. </w:t>
      </w:r>
    </w:p>
    <w:p w14:paraId="14A9A1E9" w14:textId="77777777" w:rsidR="00F237A9" w:rsidRPr="007A49B4" w:rsidRDefault="00F237A9" w:rsidP="002476F4">
      <w:pPr>
        <w:shd w:val="clear" w:color="auto" w:fill="FFFFFF"/>
        <w:suppressAutoHyphens/>
        <w:rPr>
          <w:rFonts w:cs="Arial"/>
          <w:noProof/>
          <w:szCs w:val="20"/>
          <w:lang w:eastAsia="ar-SA"/>
        </w:rPr>
      </w:pPr>
    </w:p>
    <w:p w14:paraId="4AB52469" w14:textId="77777777" w:rsidR="002476F4" w:rsidRPr="007A49B4" w:rsidRDefault="002476F4" w:rsidP="002476F4">
      <w:pPr>
        <w:shd w:val="clear" w:color="auto" w:fill="FFFFFF"/>
        <w:suppressAutoHyphens/>
        <w:rPr>
          <w:rFonts w:cs="Arial"/>
          <w:noProof/>
          <w:szCs w:val="20"/>
          <w:lang w:eastAsia="ar-SA"/>
        </w:rPr>
      </w:pPr>
    </w:p>
    <w:p w14:paraId="2242B5E6" w14:textId="77777777" w:rsidR="002476F4" w:rsidRPr="007A49B4" w:rsidRDefault="002476F4" w:rsidP="002476F4">
      <w:pPr>
        <w:pStyle w:val="Naslov2"/>
        <w:suppressAutoHyphens/>
        <w:spacing w:before="0"/>
        <w:contextualSpacing/>
        <w:jc w:val="left"/>
        <w:rPr>
          <w:rFonts w:cs="Arial"/>
          <w:b/>
          <w:bCs/>
        </w:rPr>
      </w:pPr>
      <w:bookmarkStart w:id="13" w:name="_Toc97896969"/>
      <w:bookmarkStart w:id="14" w:name="_Toc234486312"/>
      <w:r w:rsidRPr="007A49B4">
        <w:rPr>
          <w:rFonts w:cs="Arial"/>
          <w:b/>
          <w:bCs/>
        </w:rPr>
        <w:t>temeljna pravila poslovanja</w:t>
      </w:r>
      <w:bookmarkEnd w:id="13"/>
      <w:bookmarkEnd w:id="14"/>
    </w:p>
    <w:p w14:paraId="744905A7" w14:textId="77777777" w:rsidR="002476F4" w:rsidRPr="007A49B4" w:rsidRDefault="002476F4" w:rsidP="002476F4">
      <w:pPr>
        <w:shd w:val="clear" w:color="auto" w:fill="FFFFFF"/>
        <w:suppressAutoHyphens/>
        <w:rPr>
          <w:rFonts w:cs="Arial"/>
          <w:noProof/>
          <w:lang w:eastAsia="ar-SA"/>
        </w:rPr>
      </w:pPr>
    </w:p>
    <w:p w14:paraId="306AD45A" w14:textId="77777777" w:rsidR="003F7DB9" w:rsidRPr="007A49B4" w:rsidRDefault="003F7DB9" w:rsidP="003F7DB9">
      <w:pPr>
        <w:rPr>
          <w:rFonts w:cs="Arial"/>
        </w:rPr>
      </w:pPr>
      <w:r w:rsidRPr="007A49B4">
        <w:rPr>
          <w:rFonts w:cs="Arial"/>
        </w:rPr>
        <w:t xml:space="preserve">Vsak ponudnikov poskus, da vpliva na naročnikovo obravnavo ponudb ali odločitev o izbiri, bo imel za posledico zavrnitev njegove ponudbe. Enako velja za poskuse vplivanja na delo in odločitve komisije. </w:t>
      </w:r>
    </w:p>
    <w:p w14:paraId="0D613DC4" w14:textId="77777777" w:rsidR="003F7DB9" w:rsidRPr="007A49B4" w:rsidRDefault="003F7DB9" w:rsidP="003F7DB9">
      <w:pPr>
        <w:rPr>
          <w:rFonts w:cs="Arial"/>
        </w:rPr>
      </w:pPr>
    </w:p>
    <w:p w14:paraId="668B3D1A" w14:textId="77777777" w:rsidR="003F7DB9" w:rsidRPr="007A49B4" w:rsidRDefault="003F7DB9" w:rsidP="003F7DB9">
      <w:pPr>
        <w:rPr>
          <w:rFonts w:cs="Arial"/>
        </w:rPr>
      </w:pPr>
      <w:r w:rsidRPr="007A49B4">
        <w:rPr>
          <w:rFonts w:cs="Arial"/>
        </w:rPr>
        <w:t xml:space="preserve">V času od objave do sklenitve pogodbe,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 </w:t>
      </w:r>
    </w:p>
    <w:p w14:paraId="06B3F16E" w14:textId="77777777" w:rsidR="009B58A4" w:rsidRPr="007A49B4" w:rsidRDefault="009B58A4">
      <w:pPr>
        <w:rPr>
          <w:rFonts w:cs="Arial"/>
        </w:rPr>
      </w:pPr>
    </w:p>
    <w:p w14:paraId="4041BA6A" w14:textId="77777777" w:rsidR="00110C2D" w:rsidRPr="007A49B4" w:rsidRDefault="00110C2D">
      <w:pPr>
        <w:rPr>
          <w:rFonts w:cs="Arial"/>
        </w:rPr>
      </w:pPr>
    </w:p>
    <w:p w14:paraId="349949DA" w14:textId="77777777" w:rsidR="00110C2D" w:rsidRPr="007A49B4" w:rsidRDefault="00110C2D">
      <w:pPr>
        <w:rPr>
          <w:rFonts w:cs="Arial"/>
        </w:rPr>
      </w:pPr>
    </w:p>
    <w:p w14:paraId="77B305C3" w14:textId="77777777" w:rsidR="00110C2D" w:rsidRPr="007A49B4" w:rsidRDefault="00110C2D">
      <w:pPr>
        <w:rPr>
          <w:rFonts w:cs="Arial"/>
        </w:rPr>
      </w:pPr>
    </w:p>
    <w:p w14:paraId="29F0F451" w14:textId="77777777" w:rsidR="00110C2D" w:rsidRPr="007A49B4" w:rsidRDefault="00110C2D">
      <w:pPr>
        <w:rPr>
          <w:rFonts w:cs="Arial"/>
        </w:rPr>
      </w:pPr>
    </w:p>
    <w:p w14:paraId="1BD97F40" w14:textId="77777777" w:rsidR="00110C2D" w:rsidRPr="007A49B4" w:rsidRDefault="00110C2D">
      <w:pPr>
        <w:rPr>
          <w:rFonts w:cs="Arial"/>
        </w:rPr>
      </w:pPr>
    </w:p>
    <w:p w14:paraId="01F37A18" w14:textId="77777777" w:rsidR="00110C2D" w:rsidRPr="007A49B4" w:rsidRDefault="00110C2D">
      <w:pPr>
        <w:rPr>
          <w:rFonts w:cs="Arial"/>
        </w:rPr>
      </w:pPr>
    </w:p>
    <w:p w14:paraId="749F94E7" w14:textId="77777777" w:rsidR="00110C2D" w:rsidRPr="007A49B4" w:rsidRDefault="00110C2D">
      <w:pPr>
        <w:rPr>
          <w:rFonts w:cs="Arial"/>
        </w:rPr>
      </w:pPr>
    </w:p>
    <w:p w14:paraId="292045E0" w14:textId="77777777" w:rsidR="00110C2D" w:rsidRPr="007A49B4" w:rsidRDefault="00110C2D">
      <w:pPr>
        <w:rPr>
          <w:rFonts w:cs="Arial"/>
        </w:rPr>
      </w:pPr>
    </w:p>
    <w:p w14:paraId="562578C4" w14:textId="77777777" w:rsidR="00110C2D" w:rsidRPr="007A49B4" w:rsidRDefault="00110C2D">
      <w:pPr>
        <w:rPr>
          <w:rFonts w:cs="Arial"/>
        </w:rPr>
      </w:pPr>
    </w:p>
    <w:p w14:paraId="7696E199" w14:textId="77777777" w:rsidR="00110C2D" w:rsidRPr="007A49B4" w:rsidRDefault="00110C2D">
      <w:pPr>
        <w:rPr>
          <w:rFonts w:cs="Arial"/>
        </w:rPr>
      </w:pPr>
    </w:p>
    <w:p w14:paraId="1559A817" w14:textId="77777777" w:rsidR="00110C2D" w:rsidRPr="007A49B4" w:rsidRDefault="00110C2D">
      <w:pPr>
        <w:rPr>
          <w:rFonts w:cs="Arial"/>
        </w:rPr>
      </w:pPr>
    </w:p>
    <w:p w14:paraId="2B92376C" w14:textId="77777777" w:rsidR="009510FB" w:rsidRPr="007A49B4" w:rsidRDefault="009510FB">
      <w:pPr>
        <w:rPr>
          <w:rFonts w:cs="Arial"/>
        </w:rPr>
      </w:pPr>
    </w:p>
    <w:p w14:paraId="23650580" w14:textId="77777777" w:rsidR="009510FB" w:rsidRPr="007A49B4" w:rsidRDefault="009510FB">
      <w:pPr>
        <w:rPr>
          <w:rFonts w:cs="Arial"/>
        </w:rPr>
      </w:pPr>
    </w:p>
    <w:p w14:paraId="7590BC1D" w14:textId="77777777" w:rsidR="009510FB" w:rsidRPr="007A49B4" w:rsidRDefault="00802A03">
      <w:pPr>
        <w:pStyle w:val="Naslov1"/>
        <w:rPr>
          <w:b/>
        </w:rPr>
      </w:pPr>
      <w:r w:rsidRPr="007A49B4">
        <w:rPr>
          <w:b/>
        </w:rPr>
        <w:br w:type="page"/>
      </w:r>
      <w:bookmarkStart w:id="15" w:name="_Toc234486313"/>
      <w:r w:rsidR="009510FB" w:rsidRPr="007A49B4">
        <w:rPr>
          <w:b/>
        </w:rPr>
        <w:lastRenderedPageBreak/>
        <w:t>PREDMET JAVNEGA NAROČILA</w:t>
      </w:r>
      <w:bookmarkEnd w:id="15"/>
    </w:p>
    <w:p w14:paraId="4C8DA2B7" w14:textId="77777777" w:rsidR="009510FB" w:rsidRPr="007A49B4" w:rsidRDefault="009510FB">
      <w:pPr>
        <w:rPr>
          <w:rFonts w:cs="Arial"/>
        </w:rPr>
      </w:pPr>
    </w:p>
    <w:p w14:paraId="70A81BD2" w14:textId="77777777" w:rsidR="009510FB" w:rsidRPr="007A49B4" w:rsidRDefault="006F764B">
      <w:pPr>
        <w:pStyle w:val="Naslov2"/>
        <w:rPr>
          <w:rFonts w:cs="Arial"/>
          <w:b/>
        </w:rPr>
      </w:pPr>
      <w:bookmarkStart w:id="16" w:name="_Toc234486314"/>
      <w:r w:rsidRPr="007A49B4">
        <w:rPr>
          <w:rFonts w:cs="Arial"/>
          <w:b/>
        </w:rPr>
        <w:t>PREDMET</w:t>
      </w:r>
      <w:bookmarkEnd w:id="16"/>
    </w:p>
    <w:p w14:paraId="7C404338" w14:textId="77777777" w:rsidR="0079553C" w:rsidRPr="007A49B4" w:rsidRDefault="0079553C" w:rsidP="0079553C">
      <w:pPr>
        <w:rPr>
          <w:rFonts w:cs="Arial"/>
        </w:rPr>
      </w:pPr>
    </w:p>
    <w:p w14:paraId="485FA5F7" w14:textId="77777777" w:rsidR="001E28C9" w:rsidRPr="007A49B4" w:rsidRDefault="0079553C" w:rsidP="0079553C">
      <w:pPr>
        <w:rPr>
          <w:rFonts w:cs="Arial"/>
        </w:rPr>
      </w:pPr>
      <w:r w:rsidRPr="007A49B4">
        <w:rPr>
          <w:rFonts w:cs="Arial"/>
        </w:rPr>
        <w:t>Predmet javnega naročila je</w:t>
      </w:r>
      <w:r w:rsidR="00A42731" w:rsidRPr="007A49B4">
        <w:rPr>
          <w:rFonts w:cs="Arial"/>
        </w:rPr>
        <w:t xml:space="preserve"> </w:t>
      </w:r>
      <w:r w:rsidRPr="007A49B4">
        <w:rPr>
          <w:rFonts w:cs="Arial"/>
        </w:rPr>
        <w:t>dograditev strukturiranega ožičenja in dobava pasivne mrežne opreme</w:t>
      </w:r>
      <w:r w:rsidRPr="007A49B4">
        <w:rPr>
          <w:rFonts w:cs="Arial"/>
          <w:b/>
        </w:rPr>
        <w:t xml:space="preserve"> – </w:t>
      </w:r>
      <w:r w:rsidR="003D2E7A" w:rsidRPr="007A49B4">
        <w:rPr>
          <w:rFonts w:cs="Arial"/>
        </w:rPr>
        <w:t>do porabe pogodben</w:t>
      </w:r>
      <w:r w:rsidR="001E28C9" w:rsidRPr="007A49B4">
        <w:rPr>
          <w:rFonts w:cs="Arial"/>
        </w:rPr>
        <w:t xml:space="preserve">e vrednosti, </w:t>
      </w:r>
      <w:r w:rsidR="003D2E7A" w:rsidRPr="007A49B4">
        <w:rPr>
          <w:rFonts w:cs="Arial"/>
        </w:rPr>
        <w:t>predvidoma za obdobje enega leta</w:t>
      </w:r>
      <w:r w:rsidR="001E28C9" w:rsidRPr="007A49B4">
        <w:rPr>
          <w:rFonts w:cs="Arial"/>
        </w:rPr>
        <w:t xml:space="preserve">. </w:t>
      </w:r>
      <w:r w:rsidR="00F55637" w:rsidRPr="007A49B4">
        <w:rPr>
          <w:rFonts w:cs="Arial"/>
        </w:rPr>
        <w:t>V primeru, da sredstva niso porabljena v enem letu se pogodba lahko podaljša do porabe sredstev oziroma do izvedbe novega postopka javnega naročanja za dela, ki so predmet te pogodbe.</w:t>
      </w:r>
    </w:p>
    <w:p w14:paraId="186EE0DB" w14:textId="77777777" w:rsidR="001E28C9" w:rsidRPr="007A49B4" w:rsidRDefault="001E28C9" w:rsidP="0079553C">
      <w:pPr>
        <w:rPr>
          <w:rFonts w:cs="Arial"/>
        </w:rPr>
      </w:pPr>
    </w:p>
    <w:p w14:paraId="70B4E927" w14:textId="77777777" w:rsidR="0079553C" w:rsidRPr="007A49B4" w:rsidRDefault="00355051" w:rsidP="0079553C">
      <w:pPr>
        <w:rPr>
          <w:rFonts w:cs="Arial"/>
        </w:rPr>
      </w:pPr>
      <w:r w:rsidRPr="007A49B4">
        <w:rPr>
          <w:rFonts w:cs="Arial"/>
        </w:rPr>
        <w:t>Ocenjena letna vrednost</w:t>
      </w:r>
      <w:r w:rsidR="002D0247" w:rsidRPr="007A49B4">
        <w:rPr>
          <w:rFonts w:cs="Arial"/>
        </w:rPr>
        <w:t xml:space="preserve"> javnega naročila znaša EUR </w:t>
      </w:r>
      <w:r w:rsidR="003F7DB9" w:rsidRPr="007A49B4">
        <w:rPr>
          <w:rFonts w:cs="Arial"/>
        </w:rPr>
        <w:t>160</w:t>
      </w:r>
      <w:r w:rsidR="00110C2D" w:rsidRPr="007A49B4">
        <w:rPr>
          <w:rFonts w:cs="Arial"/>
        </w:rPr>
        <w:t>.000</w:t>
      </w:r>
      <w:r w:rsidRPr="007A49B4">
        <w:rPr>
          <w:rFonts w:cs="Arial"/>
        </w:rPr>
        <w:t>,00 brez DDV</w:t>
      </w:r>
      <w:r w:rsidR="002D0247" w:rsidRPr="007A49B4">
        <w:rPr>
          <w:rFonts w:cs="Arial"/>
        </w:rPr>
        <w:t xml:space="preserve"> z vključenimi vsemi stroški</w:t>
      </w:r>
      <w:r w:rsidRPr="007A49B4">
        <w:rPr>
          <w:rFonts w:cs="Arial"/>
        </w:rPr>
        <w:t>.</w:t>
      </w:r>
    </w:p>
    <w:p w14:paraId="676174D4" w14:textId="77777777" w:rsidR="006841AE" w:rsidRPr="007A49B4" w:rsidRDefault="006841AE" w:rsidP="0079553C">
      <w:pPr>
        <w:rPr>
          <w:rFonts w:cs="Arial"/>
        </w:rPr>
      </w:pPr>
    </w:p>
    <w:p w14:paraId="20CBC601" w14:textId="27D27B06" w:rsidR="006841AE" w:rsidRPr="007A49B4" w:rsidRDefault="006841AE" w:rsidP="006841AE">
      <w:pPr>
        <w:rPr>
          <w:rFonts w:cs="Arial"/>
        </w:rPr>
      </w:pPr>
      <w:r w:rsidRPr="00F8798F">
        <w:rPr>
          <w:rFonts w:cs="Arial"/>
        </w:rPr>
        <w:t xml:space="preserve">Dela se bodo vršila sukcesivno preko celega leta, </w:t>
      </w:r>
      <w:r w:rsidR="00F8798F" w:rsidRPr="00F8798F">
        <w:rPr>
          <w:rFonts w:cs="Arial"/>
          <w:b/>
          <w:bCs/>
          <w:color w:val="000000"/>
          <w:szCs w:val="20"/>
          <w:lang w:eastAsia="sl-SI"/>
        </w:rPr>
        <w:t>na lokacijah javnega zavoda Radiotelevizija Slovenija, in sicer v štirih mestih: Ljubljana, Maribor, Koper in Lendava</w:t>
      </w:r>
      <w:r w:rsidR="00F8798F">
        <w:rPr>
          <w:rFonts w:cs="Arial"/>
          <w:b/>
          <w:bCs/>
          <w:color w:val="000000"/>
          <w:szCs w:val="20"/>
          <w:lang w:eastAsia="sl-SI"/>
        </w:rPr>
        <w:t xml:space="preserve">, </w:t>
      </w:r>
      <w:r w:rsidRPr="00F8798F">
        <w:rPr>
          <w:rFonts w:cs="Arial"/>
        </w:rPr>
        <w:t>odvisno</w:t>
      </w:r>
      <w:r w:rsidRPr="007A49B4">
        <w:rPr>
          <w:rFonts w:cs="Arial"/>
        </w:rPr>
        <w:t xml:space="preserve"> od potreb naročnika. Cca. 70 % predvidenih del bo izvedeno na lokaciji Ljubljana. Za vsa dela, ki se bodo izvajala v obdobju trajanja pogodbe, bo naročnik zahteval ponudbo, glede na popis del.</w:t>
      </w:r>
    </w:p>
    <w:p w14:paraId="4477D7CC" w14:textId="77777777" w:rsidR="006841AE" w:rsidRPr="007A49B4" w:rsidRDefault="006841AE" w:rsidP="006841AE">
      <w:pPr>
        <w:rPr>
          <w:rFonts w:cs="Arial"/>
        </w:rPr>
      </w:pPr>
    </w:p>
    <w:p w14:paraId="449E993B" w14:textId="77777777" w:rsidR="006841AE" w:rsidRPr="007A49B4" w:rsidRDefault="006841AE" w:rsidP="006841AE">
      <w:pPr>
        <w:rPr>
          <w:rFonts w:cs="Arial"/>
        </w:rPr>
      </w:pPr>
      <w:r w:rsidRPr="007A49B4">
        <w:rPr>
          <w:rFonts w:cs="Arial"/>
        </w:rPr>
        <w:t xml:space="preserve">Ob vsakokratnem delu mora biti s strani naročnika in izvajalca podpisan prevzemni dokument. S tem dnem bo tudi pričel teči garancijski rok. Obračun del se bo izvršil po dejansko opravljenih količinah in s potrditvijo naročnikovega nadzornika del. </w:t>
      </w:r>
    </w:p>
    <w:p w14:paraId="13694A66" w14:textId="77777777" w:rsidR="006841AE" w:rsidRPr="007A49B4" w:rsidRDefault="006841AE" w:rsidP="006841AE">
      <w:pPr>
        <w:rPr>
          <w:rFonts w:cs="Arial"/>
        </w:rPr>
      </w:pPr>
    </w:p>
    <w:p w14:paraId="4957D5FD" w14:textId="77777777" w:rsidR="006841AE" w:rsidRPr="007A49B4" w:rsidRDefault="006841AE" w:rsidP="006841AE">
      <w:pPr>
        <w:rPr>
          <w:rFonts w:cs="Arial"/>
        </w:rPr>
      </w:pPr>
      <w:r w:rsidRPr="007A49B4">
        <w:rPr>
          <w:rFonts w:cs="Arial"/>
        </w:rPr>
        <w:t>Za dela večjega obsega se obvezno opravi pisna primopredaja del in investicijsko teh. in druge dokumentacije, najkasneje v 8 dneh od zaključka vseh del.</w:t>
      </w:r>
    </w:p>
    <w:p w14:paraId="49B927D2" w14:textId="77777777" w:rsidR="006841AE" w:rsidRPr="007A49B4" w:rsidRDefault="006841AE" w:rsidP="0079553C">
      <w:pPr>
        <w:rPr>
          <w:rFonts w:cs="Arial"/>
        </w:rPr>
      </w:pPr>
    </w:p>
    <w:p w14:paraId="5F39861E" w14:textId="77777777" w:rsidR="002D0247" w:rsidRPr="007A49B4" w:rsidRDefault="002D0247" w:rsidP="0079553C">
      <w:pPr>
        <w:rPr>
          <w:rFonts w:cs="Arial"/>
        </w:rPr>
      </w:pPr>
    </w:p>
    <w:p w14:paraId="3CDB1D24" w14:textId="77777777" w:rsidR="002D0247" w:rsidRPr="007A49B4" w:rsidRDefault="002D0247" w:rsidP="002D0247">
      <w:pPr>
        <w:keepNext/>
        <w:numPr>
          <w:ilvl w:val="1"/>
          <w:numId w:val="1"/>
        </w:numPr>
        <w:spacing w:before="120" w:after="120" w:line="276" w:lineRule="auto"/>
        <w:jc w:val="left"/>
        <w:outlineLvl w:val="1"/>
        <w:rPr>
          <w:rFonts w:cs="Arial"/>
          <w:b/>
          <w:bCs/>
          <w:caps/>
          <w:szCs w:val="20"/>
          <w:lang w:eastAsia="x-none"/>
        </w:rPr>
      </w:pPr>
      <w:bookmarkStart w:id="17" w:name="_Toc244499066"/>
      <w:bookmarkStart w:id="18" w:name="_Toc323193858"/>
      <w:bookmarkStart w:id="19" w:name="_Toc454256623"/>
      <w:r w:rsidRPr="007A49B4">
        <w:rPr>
          <w:rFonts w:cs="Arial"/>
          <w:b/>
          <w:bCs/>
          <w:caps/>
          <w:szCs w:val="20"/>
          <w:lang w:eastAsia="x-none"/>
        </w:rPr>
        <w:t>Tehnične zahteve IN POPIS DEL</w:t>
      </w:r>
      <w:bookmarkEnd w:id="17"/>
      <w:bookmarkEnd w:id="18"/>
      <w:bookmarkEnd w:id="19"/>
    </w:p>
    <w:p w14:paraId="3CF9CBAA" w14:textId="3825A90C" w:rsidR="00026FC7" w:rsidRPr="007A49B4" w:rsidRDefault="002D0247" w:rsidP="0079553C">
      <w:pPr>
        <w:rPr>
          <w:rFonts w:cs="Arial"/>
        </w:rPr>
      </w:pPr>
      <w:r w:rsidRPr="007A49B4">
        <w:rPr>
          <w:rFonts w:cs="Arial"/>
        </w:rPr>
        <w:t xml:space="preserve">Naročnik bo </w:t>
      </w:r>
      <w:r w:rsidR="00034736" w:rsidRPr="007A49B4">
        <w:rPr>
          <w:rFonts w:cs="Arial"/>
        </w:rPr>
        <w:t>dograjeval strukturirano ožičenje in dobavljal pasivno mrežno opremo</w:t>
      </w:r>
      <w:r w:rsidR="00034736" w:rsidRPr="007A49B4">
        <w:rPr>
          <w:rFonts w:cs="Arial"/>
          <w:b/>
        </w:rPr>
        <w:t xml:space="preserve"> </w:t>
      </w:r>
      <w:r w:rsidRPr="007A49B4">
        <w:rPr>
          <w:rFonts w:cs="Arial"/>
        </w:rPr>
        <w:t xml:space="preserve">po podrobni </w:t>
      </w:r>
      <w:r w:rsidR="003F7DB9" w:rsidRPr="007A49B4">
        <w:rPr>
          <w:rFonts w:cs="Arial"/>
        </w:rPr>
        <w:t>specifikaciji predračuna (OBR-</w:t>
      </w:r>
      <w:r w:rsidR="00BB31D4">
        <w:rPr>
          <w:rFonts w:cs="Arial"/>
        </w:rPr>
        <w:t>4</w:t>
      </w:r>
      <w:r w:rsidR="003F7DB9" w:rsidRPr="007A49B4">
        <w:rPr>
          <w:rFonts w:cs="Arial"/>
        </w:rPr>
        <w:t xml:space="preserve">), </w:t>
      </w:r>
      <w:r w:rsidRPr="007A49B4">
        <w:rPr>
          <w:rFonts w:cs="Arial"/>
        </w:rPr>
        <w:t>v priloženem E</w:t>
      </w:r>
      <w:r w:rsidR="003F7DB9" w:rsidRPr="007A49B4">
        <w:rPr>
          <w:rFonts w:cs="Arial"/>
        </w:rPr>
        <w:t>xcel</w:t>
      </w:r>
      <w:r w:rsidRPr="007A49B4">
        <w:rPr>
          <w:rFonts w:cs="Arial"/>
        </w:rPr>
        <w:t xml:space="preserve"> obrazcu</w:t>
      </w:r>
      <w:r w:rsidR="003F7DB9" w:rsidRPr="007A49B4">
        <w:rPr>
          <w:rFonts w:cs="Arial"/>
        </w:rPr>
        <w:t>.</w:t>
      </w:r>
    </w:p>
    <w:p w14:paraId="56070D93" w14:textId="77777777" w:rsidR="002D0247" w:rsidRPr="007A49B4" w:rsidRDefault="002D0247" w:rsidP="0079553C">
      <w:pPr>
        <w:rPr>
          <w:rFonts w:cs="Arial"/>
        </w:rPr>
      </w:pPr>
    </w:p>
    <w:p w14:paraId="67A0B1EB" w14:textId="77777777" w:rsidR="0079553C" w:rsidRPr="007A49B4" w:rsidRDefault="00026FC7" w:rsidP="0079553C">
      <w:pPr>
        <w:rPr>
          <w:rFonts w:cs="Arial"/>
        </w:rPr>
      </w:pPr>
      <w:r w:rsidRPr="007A49B4">
        <w:rPr>
          <w:rFonts w:cs="Arial"/>
        </w:rPr>
        <w:t>Obseg</w:t>
      </w:r>
      <w:r w:rsidR="003532B3" w:rsidRPr="007A49B4">
        <w:rPr>
          <w:rFonts w:cs="Arial"/>
        </w:rPr>
        <w:t xml:space="preserve"> dela</w:t>
      </w:r>
      <w:r w:rsidR="0079553C" w:rsidRPr="007A49B4">
        <w:rPr>
          <w:rFonts w:cs="Arial"/>
        </w:rPr>
        <w:t>:</w:t>
      </w:r>
    </w:p>
    <w:p w14:paraId="1AD66555" w14:textId="77777777" w:rsidR="0079553C" w:rsidRPr="007A49B4" w:rsidRDefault="0079553C" w:rsidP="0079553C">
      <w:pPr>
        <w:rPr>
          <w:rFonts w:cs="Arial"/>
        </w:rPr>
      </w:pPr>
    </w:p>
    <w:p w14:paraId="2DFA2301" w14:textId="77777777" w:rsidR="0079553C" w:rsidRPr="007A49B4" w:rsidRDefault="00034736" w:rsidP="00B671DE">
      <w:pPr>
        <w:numPr>
          <w:ilvl w:val="0"/>
          <w:numId w:val="4"/>
        </w:numPr>
        <w:rPr>
          <w:rFonts w:cs="Arial"/>
        </w:rPr>
      </w:pPr>
      <w:r w:rsidRPr="007A49B4">
        <w:rPr>
          <w:rFonts w:cs="Arial"/>
        </w:rPr>
        <w:t>Dograditev</w:t>
      </w:r>
      <w:r w:rsidR="0079553C" w:rsidRPr="007A49B4">
        <w:rPr>
          <w:rFonts w:cs="Arial"/>
        </w:rPr>
        <w:t xml:space="preserve"> strukturiranega ožičenja </w:t>
      </w:r>
      <w:proofErr w:type="spellStart"/>
      <w:r w:rsidR="0079553C" w:rsidRPr="007A49B4">
        <w:rPr>
          <w:rFonts w:cs="Arial"/>
        </w:rPr>
        <w:t>Systimax</w:t>
      </w:r>
      <w:proofErr w:type="spellEnd"/>
      <w:r w:rsidR="0079553C" w:rsidRPr="007A49B4">
        <w:rPr>
          <w:rFonts w:cs="Arial"/>
        </w:rPr>
        <w:t xml:space="preserve"> skupaj z odstranitvijo obstoječe nepotrebne napeljave, če je ta v skladu z izvedbeno dokumentacijo potrebna, ter </w:t>
      </w:r>
      <w:proofErr w:type="spellStart"/>
      <w:r w:rsidR="0079553C" w:rsidRPr="007A49B4">
        <w:rPr>
          <w:rFonts w:cs="Arial"/>
        </w:rPr>
        <w:t>rekonfiguracijo</w:t>
      </w:r>
      <w:proofErr w:type="spellEnd"/>
      <w:r w:rsidR="0079553C" w:rsidRPr="007A49B4">
        <w:rPr>
          <w:rFonts w:cs="Arial"/>
        </w:rPr>
        <w:t xml:space="preserve"> mreže, če bo to potrebno;</w:t>
      </w:r>
    </w:p>
    <w:p w14:paraId="701DAEE2" w14:textId="77777777" w:rsidR="0079553C" w:rsidRPr="007A49B4" w:rsidRDefault="0079553C" w:rsidP="00B671DE">
      <w:pPr>
        <w:numPr>
          <w:ilvl w:val="0"/>
          <w:numId w:val="4"/>
        </w:numPr>
        <w:rPr>
          <w:rFonts w:cs="Arial"/>
        </w:rPr>
      </w:pPr>
      <w:r w:rsidRPr="007A49B4">
        <w:rPr>
          <w:rFonts w:cs="Arial"/>
        </w:rPr>
        <w:t>Testiranje omrežja in opreme;</w:t>
      </w:r>
    </w:p>
    <w:p w14:paraId="3DCB05EB" w14:textId="77777777" w:rsidR="0079553C" w:rsidRPr="007A49B4" w:rsidRDefault="0079553C" w:rsidP="00B671DE">
      <w:pPr>
        <w:numPr>
          <w:ilvl w:val="0"/>
          <w:numId w:val="4"/>
        </w:numPr>
        <w:rPr>
          <w:rFonts w:cs="Arial"/>
        </w:rPr>
      </w:pPr>
      <w:r w:rsidRPr="007A49B4">
        <w:rPr>
          <w:rFonts w:cs="Arial"/>
        </w:rPr>
        <w:t xml:space="preserve">Prevzem garancije za obstoječe strukturirano ožičenje </w:t>
      </w:r>
      <w:proofErr w:type="spellStart"/>
      <w:r w:rsidRPr="007A49B4">
        <w:rPr>
          <w:rFonts w:cs="Arial"/>
        </w:rPr>
        <w:t>Systimax</w:t>
      </w:r>
      <w:proofErr w:type="spellEnd"/>
      <w:r w:rsidR="00554347" w:rsidRPr="007A49B4">
        <w:rPr>
          <w:rFonts w:cs="Arial"/>
        </w:rPr>
        <w:t>.</w:t>
      </w:r>
    </w:p>
    <w:p w14:paraId="30AEDEEA" w14:textId="77777777" w:rsidR="00026FC7" w:rsidRPr="007A49B4" w:rsidRDefault="00026FC7" w:rsidP="00026FC7">
      <w:pPr>
        <w:rPr>
          <w:rFonts w:cs="Arial"/>
        </w:rPr>
      </w:pPr>
    </w:p>
    <w:p w14:paraId="3FAA88FB" w14:textId="77777777" w:rsidR="005A05AB" w:rsidRPr="007A49B4" w:rsidRDefault="005A05AB" w:rsidP="005A05AB">
      <w:pPr>
        <w:rPr>
          <w:rFonts w:cs="Arial"/>
          <w:szCs w:val="20"/>
          <w:lang w:eastAsia="sl-SI"/>
        </w:rPr>
      </w:pPr>
      <w:r w:rsidRPr="007A49B4">
        <w:rPr>
          <w:rFonts w:cs="Arial"/>
          <w:szCs w:val="20"/>
          <w:lang w:eastAsia="sl-SI"/>
        </w:rPr>
        <w:t>Naročnik si pridržuje pravico do določenega odmika pri realizaciji količin posameznega produkta oz. storitve, vrednostno pa bo naročal do porabe sredstev, glede na svoje potrebe.</w:t>
      </w:r>
    </w:p>
    <w:p w14:paraId="0C55D416" w14:textId="77777777" w:rsidR="002D7E8C" w:rsidRPr="007A49B4" w:rsidRDefault="002D7E8C">
      <w:pPr>
        <w:rPr>
          <w:rFonts w:cs="Arial"/>
        </w:rPr>
      </w:pPr>
    </w:p>
    <w:p w14:paraId="53B60DBB" w14:textId="77777777" w:rsidR="002D7E8C" w:rsidRPr="007A49B4" w:rsidRDefault="002D7E8C" w:rsidP="002D7E8C">
      <w:pPr>
        <w:rPr>
          <w:rFonts w:cs="Arial"/>
          <w:b/>
        </w:rPr>
      </w:pPr>
      <w:r w:rsidRPr="007A49B4">
        <w:rPr>
          <w:rFonts w:cs="Arial"/>
          <w:b/>
        </w:rPr>
        <w:t>Vsi ostali pogoji in za</w:t>
      </w:r>
      <w:r w:rsidR="00190236" w:rsidRPr="007A49B4">
        <w:rPr>
          <w:rFonts w:cs="Arial"/>
          <w:b/>
        </w:rPr>
        <w:t xml:space="preserve">hteve naročnika so razvidni iz </w:t>
      </w:r>
      <w:proofErr w:type="spellStart"/>
      <w:r w:rsidR="003F7DB9" w:rsidRPr="007A49B4">
        <w:rPr>
          <w:rFonts w:cs="Arial"/>
          <w:b/>
        </w:rPr>
        <w:t>Povzeteka</w:t>
      </w:r>
      <w:proofErr w:type="spellEnd"/>
      <w:r w:rsidR="003F7DB9" w:rsidRPr="007A49B4">
        <w:rPr>
          <w:rFonts w:cs="Arial"/>
          <w:b/>
        </w:rPr>
        <w:t xml:space="preserve"> predračuna (OBR-</w:t>
      </w:r>
      <w:r w:rsidR="006F449D" w:rsidRPr="007A49B4">
        <w:rPr>
          <w:rFonts w:cs="Arial"/>
          <w:b/>
        </w:rPr>
        <w:t>3</w:t>
      </w:r>
      <w:r w:rsidR="003F7DB9" w:rsidRPr="007A49B4">
        <w:rPr>
          <w:rFonts w:cs="Arial"/>
          <w:b/>
        </w:rPr>
        <w:t>), Specifikacije predračuna (OBR-</w:t>
      </w:r>
      <w:r w:rsidR="006F449D" w:rsidRPr="007A49B4">
        <w:rPr>
          <w:rFonts w:cs="Arial"/>
          <w:b/>
        </w:rPr>
        <w:t>4</w:t>
      </w:r>
      <w:r w:rsidR="003F7DB9" w:rsidRPr="007A49B4">
        <w:rPr>
          <w:rFonts w:cs="Arial"/>
          <w:b/>
        </w:rPr>
        <w:t xml:space="preserve">) </w:t>
      </w:r>
      <w:r w:rsidR="000A06DC" w:rsidRPr="007A49B4">
        <w:rPr>
          <w:rFonts w:cs="Arial"/>
          <w:b/>
        </w:rPr>
        <w:t>in V</w:t>
      </w:r>
      <w:r w:rsidRPr="007A49B4">
        <w:rPr>
          <w:rFonts w:cs="Arial"/>
          <w:b/>
        </w:rPr>
        <w:t>zorca pogodbe</w:t>
      </w:r>
      <w:r w:rsidR="003F7DB9" w:rsidRPr="007A49B4">
        <w:rPr>
          <w:rFonts w:cs="Arial"/>
          <w:b/>
        </w:rPr>
        <w:t xml:space="preserve"> (OBR-</w:t>
      </w:r>
      <w:r w:rsidR="006F449D" w:rsidRPr="007A49B4">
        <w:rPr>
          <w:rFonts w:cs="Arial"/>
          <w:b/>
        </w:rPr>
        <w:t>8</w:t>
      </w:r>
      <w:r w:rsidR="003F7DB9" w:rsidRPr="007A49B4">
        <w:rPr>
          <w:rFonts w:cs="Arial"/>
          <w:b/>
        </w:rPr>
        <w:t>)</w:t>
      </w:r>
      <w:r w:rsidRPr="007A49B4">
        <w:rPr>
          <w:rFonts w:cs="Arial"/>
          <w:b/>
        </w:rPr>
        <w:t>.</w:t>
      </w:r>
    </w:p>
    <w:p w14:paraId="0A39B28D" w14:textId="77777777" w:rsidR="00110C2D" w:rsidRPr="007A49B4" w:rsidRDefault="00110C2D">
      <w:pPr>
        <w:rPr>
          <w:rFonts w:cs="Arial"/>
          <w:color w:val="EE0000"/>
        </w:rPr>
      </w:pPr>
    </w:p>
    <w:p w14:paraId="6283891D" w14:textId="77777777" w:rsidR="00110C2D" w:rsidRPr="007A49B4" w:rsidRDefault="00110C2D">
      <w:pPr>
        <w:rPr>
          <w:rFonts w:cs="Arial"/>
          <w:color w:val="EE0000"/>
        </w:rPr>
      </w:pPr>
    </w:p>
    <w:p w14:paraId="6B2FF8B8" w14:textId="77777777" w:rsidR="00110C2D" w:rsidRPr="007A49B4" w:rsidRDefault="00110C2D">
      <w:pPr>
        <w:rPr>
          <w:rFonts w:cs="Arial"/>
          <w:color w:val="EE0000"/>
        </w:rPr>
      </w:pPr>
    </w:p>
    <w:p w14:paraId="2A65AD38" w14:textId="77777777" w:rsidR="00110C2D" w:rsidRPr="007A49B4" w:rsidRDefault="00110C2D">
      <w:pPr>
        <w:rPr>
          <w:rFonts w:cs="Arial"/>
          <w:color w:val="EE0000"/>
        </w:rPr>
      </w:pPr>
    </w:p>
    <w:p w14:paraId="19B31949" w14:textId="77777777" w:rsidR="00110C2D" w:rsidRPr="007A49B4" w:rsidRDefault="00110C2D">
      <w:pPr>
        <w:rPr>
          <w:rFonts w:cs="Arial"/>
          <w:color w:val="EE0000"/>
        </w:rPr>
      </w:pPr>
    </w:p>
    <w:p w14:paraId="06DDB421" w14:textId="77777777" w:rsidR="00110C2D" w:rsidRPr="007A49B4" w:rsidRDefault="00110C2D">
      <w:pPr>
        <w:rPr>
          <w:rFonts w:cs="Arial"/>
          <w:color w:val="EE0000"/>
        </w:rPr>
      </w:pPr>
    </w:p>
    <w:p w14:paraId="025408B8" w14:textId="77777777" w:rsidR="00AF1466" w:rsidRPr="007A49B4" w:rsidRDefault="00AF1466">
      <w:pPr>
        <w:rPr>
          <w:rFonts w:cs="Arial"/>
          <w:color w:val="EE0000"/>
        </w:rPr>
      </w:pPr>
    </w:p>
    <w:p w14:paraId="6CDF2D31" w14:textId="77777777" w:rsidR="00AF1466" w:rsidRPr="007A49B4" w:rsidRDefault="00AF1466">
      <w:pPr>
        <w:rPr>
          <w:rFonts w:cs="Arial"/>
          <w:color w:val="EE0000"/>
        </w:rPr>
      </w:pPr>
    </w:p>
    <w:p w14:paraId="48D5B367" w14:textId="77777777" w:rsidR="00AF1466" w:rsidRPr="007A49B4" w:rsidRDefault="00AF1466">
      <w:pPr>
        <w:rPr>
          <w:rFonts w:cs="Arial"/>
          <w:color w:val="EE0000"/>
        </w:rPr>
      </w:pPr>
    </w:p>
    <w:p w14:paraId="495057E6" w14:textId="77777777" w:rsidR="00AF1466" w:rsidRPr="007A49B4" w:rsidRDefault="00AF1466">
      <w:pPr>
        <w:rPr>
          <w:rFonts w:cs="Arial"/>
          <w:color w:val="EE0000"/>
        </w:rPr>
      </w:pPr>
    </w:p>
    <w:p w14:paraId="2A48F875" w14:textId="77777777" w:rsidR="00AF1466" w:rsidRPr="007A49B4" w:rsidRDefault="00AF1466">
      <w:pPr>
        <w:rPr>
          <w:rFonts w:cs="Arial"/>
          <w:color w:val="EE0000"/>
        </w:rPr>
      </w:pPr>
    </w:p>
    <w:p w14:paraId="4C707B8B" w14:textId="77777777" w:rsidR="00AF1466" w:rsidRPr="007A49B4" w:rsidRDefault="00AF1466">
      <w:pPr>
        <w:rPr>
          <w:rFonts w:cs="Arial"/>
          <w:color w:val="000000"/>
        </w:rPr>
      </w:pPr>
    </w:p>
    <w:p w14:paraId="12405193" w14:textId="77777777" w:rsidR="00AF1466" w:rsidRPr="007A49B4" w:rsidRDefault="00AF1466">
      <w:pPr>
        <w:rPr>
          <w:rFonts w:cs="Arial"/>
          <w:color w:val="000000"/>
        </w:rPr>
      </w:pPr>
    </w:p>
    <w:p w14:paraId="48863238" w14:textId="77777777" w:rsidR="009510FB" w:rsidRPr="007A49B4" w:rsidRDefault="00554347">
      <w:pPr>
        <w:pStyle w:val="Naslov1"/>
        <w:rPr>
          <w:b/>
        </w:rPr>
      </w:pPr>
      <w:bookmarkStart w:id="20" w:name="_Toc14052255"/>
      <w:bookmarkStart w:id="21" w:name="_Toc14052432"/>
      <w:bookmarkStart w:id="22" w:name="_Toc14055376"/>
      <w:bookmarkStart w:id="23" w:name="_Toc15030895"/>
      <w:r w:rsidRPr="007A49B4">
        <w:rPr>
          <w:b/>
        </w:rPr>
        <w:br w:type="page"/>
      </w:r>
      <w:bookmarkStart w:id="24" w:name="_Toc234486315"/>
      <w:r w:rsidR="009510FB" w:rsidRPr="007A49B4">
        <w:rPr>
          <w:b/>
        </w:rPr>
        <w:lastRenderedPageBreak/>
        <w:t>PONUDBENA DOKUMENTACIJA</w:t>
      </w:r>
      <w:bookmarkEnd w:id="20"/>
      <w:bookmarkEnd w:id="21"/>
      <w:bookmarkEnd w:id="22"/>
      <w:bookmarkEnd w:id="23"/>
      <w:bookmarkEnd w:id="24"/>
    </w:p>
    <w:p w14:paraId="5F416290" w14:textId="77777777" w:rsidR="002476F4" w:rsidRPr="007A49B4" w:rsidRDefault="002476F4" w:rsidP="002476F4">
      <w:pPr>
        <w:pStyle w:val="Naslov2"/>
        <w:rPr>
          <w:rFonts w:cs="Arial"/>
          <w:b/>
          <w:noProof/>
          <w:lang w:eastAsia="ar-SA"/>
        </w:rPr>
      </w:pPr>
      <w:bookmarkStart w:id="25" w:name="_Toc97896975"/>
      <w:bookmarkStart w:id="26" w:name="_Toc234486316"/>
      <w:r w:rsidRPr="007A49B4">
        <w:rPr>
          <w:rFonts w:cs="Arial"/>
          <w:b/>
          <w:noProof/>
          <w:lang w:eastAsia="ar-SA"/>
        </w:rPr>
        <w:t>Splošni pogoji za izdelavo ponudbene dokumentacije</w:t>
      </w:r>
      <w:bookmarkEnd w:id="25"/>
      <w:bookmarkEnd w:id="26"/>
    </w:p>
    <w:p w14:paraId="6A6F0E71" w14:textId="77777777" w:rsidR="002476F4" w:rsidRPr="007A49B4" w:rsidRDefault="002476F4" w:rsidP="002476F4">
      <w:pPr>
        <w:pStyle w:val="Naslov3"/>
        <w:rPr>
          <w:b/>
          <w:bCs w:val="0"/>
          <w:noProof/>
          <w:lang w:eastAsia="ar-SA"/>
        </w:rPr>
      </w:pPr>
      <w:bookmarkStart w:id="27" w:name="_Toc86998244"/>
      <w:bookmarkStart w:id="28" w:name="_Toc97896976"/>
      <w:bookmarkStart w:id="29" w:name="_Toc234486317"/>
      <w:r w:rsidRPr="007A49B4">
        <w:rPr>
          <w:b/>
          <w:bCs w:val="0"/>
          <w:noProof/>
          <w:lang w:eastAsia="ar-SA"/>
        </w:rPr>
        <w:t>Pojasnila k dokumentaciji v zvezi z oddajo javnega naročila</w:t>
      </w:r>
      <w:bookmarkEnd w:id="27"/>
      <w:bookmarkEnd w:id="28"/>
      <w:bookmarkEnd w:id="29"/>
    </w:p>
    <w:p w14:paraId="418A06FA" w14:textId="77777777" w:rsidR="003F7DB9" w:rsidRPr="007A49B4" w:rsidRDefault="003F7DB9" w:rsidP="003F7DB9">
      <w:pPr>
        <w:rPr>
          <w:rFonts w:cs="Arial"/>
        </w:rPr>
      </w:pPr>
      <w:bookmarkStart w:id="30" w:name="_Hlk511219560"/>
      <w:r w:rsidRPr="007A49B4">
        <w:rPr>
          <w:rFonts w:cs="Arial"/>
        </w:rPr>
        <w:t xml:space="preserve">Ponudnik lahko zahteva pojasnila k tej Dokumentaciji v zvezi z oddajo javnega naročila oziroma kakršnokoli drugo vprašanje v zvezi z javnim naročilom </w:t>
      </w:r>
      <w:r w:rsidRPr="007A49B4">
        <w:rPr>
          <w:rFonts w:cs="Arial"/>
          <w:b/>
          <w:bCs/>
        </w:rPr>
        <w:t xml:space="preserve">izključno preko Portala javnih naročil, </w:t>
      </w:r>
      <w:r w:rsidRPr="007A49B4">
        <w:rPr>
          <w:rFonts w:cs="Arial"/>
        </w:rPr>
        <w:t xml:space="preserve">dosegljivem na naslovu: </w:t>
      </w:r>
      <w:hyperlink r:id="rId16" w:history="1">
        <w:r w:rsidRPr="007A49B4">
          <w:rPr>
            <w:rStyle w:val="Hiperpovezava"/>
            <w:rFonts w:cs="Arial"/>
          </w:rPr>
          <w:t>www.enarocanje.si</w:t>
        </w:r>
      </w:hyperlink>
      <w:r w:rsidRPr="007A49B4">
        <w:rPr>
          <w:rFonts w:cs="Arial"/>
        </w:rPr>
        <w:t>, znotraj posameznega javnega naročila v zavihku »Vprašanja, odgovori in pojasnila«.</w:t>
      </w:r>
    </w:p>
    <w:p w14:paraId="673A7D4F" w14:textId="77777777" w:rsidR="003F7DB9" w:rsidRPr="007A49B4" w:rsidRDefault="003F7DB9" w:rsidP="003F7DB9">
      <w:pPr>
        <w:rPr>
          <w:rFonts w:cs="Arial"/>
        </w:rPr>
      </w:pPr>
    </w:p>
    <w:p w14:paraId="49E62D65" w14:textId="516B56BB" w:rsidR="003F7DB9" w:rsidRPr="007A49B4" w:rsidRDefault="005E43A3" w:rsidP="003F7DB9">
      <w:pPr>
        <w:rPr>
          <w:rFonts w:cs="Arial"/>
          <w:b/>
          <w:bCs/>
        </w:rPr>
      </w:pPr>
      <w:r w:rsidRPr="005E43A3">
        <w:rPr>
          <w:rFonts w:cs="Arial"/>
          <w:b/>
          <w:bCs/>
        </w:rPr>
        <w:t>Rok za zastavljanje vprašanj na Portalu javnih naročil je do 22. 7. 2026 do 12:00 ure</w:t>
      </w:r>
      <w:r w:rsidR="001C30E5" w:rsidRPr="007A49B4">
        <w:rPr>
          <w:rFonts w:cs="Arial"/>
          <w:b/>
          <w:bCs/>
        </w:rPr>
        <w:t xml:space="preserve">. Na zahteve za pojasnila oziroma druga vprašanja v zvezi z naročilom, zastavljena po tem roku </w:t>
      </w:r>
      <w:r w:rsidR="003F7DB9" w:rsidRPr="007A49B4">
        <w:rPr>
          <w:rFonts w:cs="Arial"/>
          <w:b/>
          <w:bCs/>
        </w:rPr>
        <w:t xml:space="preserve">ne bo odgovarjal. </w:t>
      </w:r>
    </w:p>
    <w:p w14:paraId="1E685289" w14:textId="77777777" w:rsidR="003F7DB9" w:rsidRPr="007A49B4" w:rsidRDefault="003F7DB9" w:rsidP="003F7DB9">
      <w:pPr>
        <w:rPr>
          <w:rFonts w:cs="Arial"/>
          <w:b/>
          <w:bCs/>
        </w:rPr>
      </w:pPr>
    </w:p>
    <w:p w14:paraId="23331941" w14:textId="77777777" w:rsidR="003F7DB9" w:rsidRPr="007A49B4" w:rsidRDefault="003F7DB9" w:rsidP="003F7DB9">
      <w:pPr>
        <w:rPr>
          <w:rFonts w:cs="Arial"/>
        </w:rPr>
      </w:pPr>
      <w:r w:rsidRPr="007A49B4">
        <w:rPr>
          <w:rFonts w:cs="Arial"/>
        </w:rPr>
        <w:t xml:space="preserve">Naročnik sme v skladu s 67. členom ZJN-3 spremeniti ali dopolniti to Dokumentacijo v zvezi z oddajo javnega naročila. Tovrstne spremembe in dopolnitve bo naročnik izdal v obliki sprememb te Dokumentacije v zvezi z oddajo javnega naročila. </w:t>
      </w:r>
    </w:p>
    <w:p w14:paraId="7A5C9106" w14:textId="77777777" w:rsidR="003F7DB9" w:rsidRPr="007A49B4" w:rsidRDefault="003F7DB9" w:rsidP="003F7DB9">
      <w:pPr>
        <w:rPr>
          <w:rFonts w:cs="Arial"/>
        </w:rPr>
      </w:pPr>
    </w:p>
    <w:p w14:paraId="4C349F25" w14:textId="77777777" w:rsidR="003F7DB9" w:rsidRPr="007A49B4" w:rsidRDefault="003F7DB9" w:rsidP="003F7DB9">
      <w:pPr>
        <w:rPr>
          <w:rFonts w:cs="Arial"/>
        </w:rPr>
      </w:pPr>
      <w:r w:rsidRPr="007A49B4">
        <w:rPr>
          <w:rFonts w:cs="Arial"/>
        </w:rPr>
        <w:t xml:space="preserve">Vse morebitne spremembe so sestavni del te Dokumentacije v zvezi z oddajo javnega naročila. Kot del te Dokumentacije v zvezi z oddajo javnega naročila štejejo tudi vprašanja in odgovori, objavljeni na portalu javnih naročil. </w:t>
      </w:r>
    </w:p>
    <w:p w14:paraId="19CA33F9" w14:textId="77777777" w:rsidR="002476F4" w:rsidRPr="007A49B4" w:rsidRDefault="002476F4" w:rsidP="002476F4">
      <w:pPr>
        <w:suppressAutoHyphens/>
        <w:rPr>
          <w:rFonts w:cs="Arial"/>
          <w:lang w:eastAsia="ar-SA"/>
        </w:rPr>
      </w:pPr>
    </w:p>
    <w:p w14:paraId="7D388FA6" w14:textId="77777777" w:rsidR="002476F4" w:rsidRPr="007A49B4" w:rsidRDefault="002476F4" w:rsidP="002476F4">
      <w:pPr>
        <w:pStyle w:val="Naslov3"/>
        <w:rPr>
          <w:noProof/>
          <w:lang w:eastAsia="ar-SA"/>
        </w:rPr>
      </w:pPr>
      <w:bookmarkStart w:id="31" w:name="_Toc97896977"/>
      <w:bookmarkStart w:id="32" w:name="_Toc234486318"/>
      <w:bookmarkEnd w:id="30"/>
      <w:r w:rsidRPr="007A49B4">
        <w:rPr>
          <w:b/>
          <w:noProof/>
          <w:lang w:eastAsia="ar-SA"/>
        </w:rPr>
        <w:t>Jezik</w:t>
      </w:r>
      <w:bookmarkEnd w:id="31"/>
      <w:bookmarkEnd w:id="32"/>
    </w:p>
    <w:p w14:paraId="7DEBDC58" w14:textId="77777777" w:rsidR="002476F4" w:rsidRPr="007A49B4" w:rsidRDefault="002476F4" w:rsidP="002476F4">
      <w:pPr>
        <w:shd w:val="clear" w:color="auto" w:fill="FFFFFF"/>
        <w:suppressAutoHyphens/>
        <w:rPr>
          <w:rFonts w:cs="Arial"/>
          <w:lang w:eastAsia="ar-SA"/>
        </w:rPr>
      </w:pPr>
      <w:r w:rsidRPr="007A49B4">
        <w:rPr>
          <w:rFonts w:cs="Arial"/>
          <w:lang w:eastAsia="ar-SA"/>
        </w:rPr>
        <w:t>Ponudbe morajo biti izdelane v slovenskem jeziku.</w:t>
      </w:r>
    </w:p>
    <w:p w14:paraId="5C7124B6" w14:textId="77777777" w:rsidR="002476F4" w:rsidRPr="007A49B4" w:rsidRDefault="002476F4" w:rsidP="002476F4">
      <w:pPr>
        <w:shd w:val="clear" w:color="auto" w:fill="FFFFFF"/>
        <w:suppressAutoHyphens/>
        <w:rPr>
          <w:rFonts w:cs="Arial"/>
          <w:b/>
          <w:noProof/>
          <w:lang w:eastAsia="ar-SA"/>
        </w:rPr>
      </w:pPr>
      <w:r w:rsidRPr="007A49B4">
        <w:rPr>
          <w:rFonts w:cs="Arial"/>
          <w:noProof/>
          <w:lang w:eastAsia="ar-SA"/>
        </w:rPr>
        <w:t xml:space="preserve"> </w:t>
      </w:r>
    </w:p>
    <w:p w14:paraId="7B9A46FC" w14:textId="77777777" w:rsidR="002476F4" w:rsidRPr="007A49B4" w:rsidRDefault="002476F4" w:rsidP="002476F4">
      <w:pPr>
        <w:pStyle w:val="Naslov3"/>
        <w:rPr>
          <w:b/>
          <w:noProof/>
          <w:lang w:eastAsia="ar-SA"/>
        </w:rPr>
      </w:pPr>
      <w:bookmarkStart w:id="33" w:name="_Toc97896978"/>
      <w:bookmarkStart w:id="34" w:name="_Toc234486319"/>
      <w:r w:rsidRPr="007A49B4">
        <w:rPr>
          <w:b/>
          <w:noProof/>
          <w:lang w:eastAsia="ar-SA"/>
        </w:rPr>
        <w:t>Označevanje</w:t>
      </w:r>
      <w:bookmarkEnd w:id="33"/>
      <w:bookmarkEnd w:id="34"/>
    </w:p>
    <w:p w14:paraId="68A22ED3" w14:textId="77777777" w:rsidR="003F7DB9" w:rsidRPr="007A49B4" w:rsidRDefault="003F7DB9" w:rsidP="003F7DB9">
      <w:pPr>
        <w:rPr>
          <w:rFonts w:cs="Arial"/>
        </w:rPr>
      </w:pPr>
      <w:r w:rsidRPr="007A49B4">
        <w:rPr>
          <w:rFonts w:cs="Arial"/>
        </w:rPr>
        <w:t xml:space="preserve">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 </w:t>
      </w:r>
    </w:p>
    <w:p w14:paraId="30EB4977" w14:textId="77777777" w:rsidR="003F7DB9" w:rsidRPr="007A49B4" w:rsidRDefault="003F7DB9" w:rsidP="003F7DB9">
      <w:pPr>
        <w:rPr>
          <w:rFonts w:cs="Arial"/>
        </w:rPr>
      </w:pPr>
    </w:p>
    <w:p w14:paraId="4D6E3AE3" w14:textId="77777777" w:rsidR="003F7DB9" w:rsidRPr="007A49B4" w:rsidRDefault="003F7DB9" w:rsidP="003F7DB9">
      <w:pPr>
        <w:rPr>
          <w:rFonts w:cs="Arial"/>
        </w:rPr>
      </w:pPr>
      <w:r w:rsidRPr="007A49B4">
        <w:rPr>
          <w:rFonts w:cs="Arial"/>
        </w:rPr>
        <w:t xml:space="preserve">Kot zaupne lahko ponudnik označi dokumente, ki vsebujejo osebne podatke, pa ti niso vsebovani v nobenem javnem registru ali drugače javno dostopni ter poslovne podatke, ki so s predpisi ali internimi akti ponudnika označeni kot zaupni. </w:t>
      </w:r>
    </w:p>
    <w:p w14:paraId="18D5FC72" w14:textId="77777777" w:rsidR="003F7DB9" w:rsidRPr="007A49B4" w:rsidRDefault="003F7DB9" w:rsidP="003F7DB9">
      <w:pPr>
        <w:rPr>
          <w:rFonts w:cs="Arial"/>
        </w:rPr>
      </w:pPr>
    </w:p>
    <w:p w14:paraId="64425D0E" w14:textId="77777777" w:rsidR="003F7DB9" w:rsidRPr="007A49B4" w:rsidRDefault="003F7DB9" w:rsidP="003F7DB9">
      <w:pPr>
        <w:rPr>
          <w:rFonts w:cs="Arial"/>
        </w:rPr>
      </w:pPr>
      <w:r w:rsidRPr="007A49B4">
        <w:rPr>
          <w:rFonts w:cs="Arial"/>
        </w:rPr>
        <w:t xml:space="preserve">Naročnik bo obravnaval kot zaupne tiste dokumente v ponudbeni dokumentaciji, ki bodo imeli v desnem zgornjem kotu z velikimi črkami izpisano »ZAUPNO«, pod tem napisom pa bo podpis osebe, ki je podpisala ponudbo. Če naj bo zaupen samo določen podatek v dokumentu, mora biti zaupen del podčrtan z rdečo barvo, v isti vrstici ob desnem robu pa mora biti izpisano »ZAUPNO«. </w:t>
      </w:r>
    </w:p>
    <w:p w14:paraId="60F8D267" w14:textId="77777777" w:rsidR="003F7DB9" w:rsidRPr="007A49B4" w:rsidRDefault="003F7DB9" w:rsidP="003F7DB9">
      <w:pPr>
        <w:rPr>
          <w:rFonts w:cs="Arial"/>
        </w:rPr>
      </w:pPr>
    </w:p>
    <w:p w14:paraId="44AC9DF9" w14:textId="77777777" w:rsidR="003F7DB9" w:rsidRPr="007A49B4" w:rsidRDefault="003F7DB9" w:rsidP="003F7DB9">
      <w:pPr>
        <w:rPr>
          <w:rFonts w:cs="Arial"/>
        </w:rPr>
      </w:pPr>
      <w:r w:rsidRPr="007A49B4">
        <w:rPr>
          <w:rFonts w:cs="Arial"/>
        </w:rPr>
        <w:t xml:space="preserve">Naročnik ne odgovarja za zaupnost podatkov, ki ne bodo označeni kot je zgoraj navedeno. </w:t>
      </w:r>
    </w:p>
    <w:p w14:paraId="2D352A28" w14:textId="77777777" w:rsidR="003F7DB9" w:rsidRPr="007A49B4" w:rsidRDefault="003F7DB9" w:rsidP="003F7DB9">
      <w:pPr>
        <w:rPr>
          <w:rFonts w:cs="Arial"/>
        </w:rPr>
      </w:pPr>
    </w:p>
    <w:p w14:paraId="6B9F0C0E" w14:textId="77777777" w:rsidR="003F7DB9" w:rsidRPr="007A49B4" w:rsidRDefault="003F7DB9" w:rsidP="003F7DB9">
      <w:pPr>
        <w:rPr>
          <w:rFonts w:cs="Arial"/>
        </w:rPr>
      </w:pPr>
      <w:r w:rsidRPr="007A49B4">
        <w:rPr>
          <w:rFonts w:cs="Arial"/>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4F9E78E2" w14:textId="77777777" w:rsidR="003F7DB9" w:rsidRPr="007A49B4" w:rsidRDefault="003F7DB9" w:rsidP="003F7DB9">
      <w:pPr>
        <w:rPr>
          <w:rFonts w:cs="Arial"/>
        </w:rPr>
      </w:pPr>
    </w:p>
    <w:p w14:paraId="0D90636D" w14:textId="77777777" w:rsidR="003F7DB9" w:rsidRPr="007A49B4" w:rsidRDefault="003F7DB9" w:rsidP="003F7DB9">
      <w:pPr>
        <w:rPr>
          <w:rFonts w:cs="Arial"/>
        </w:rPr>
      </w:pPr>
      <w:r w:rsidRPr="007A49B4">
        <w:rPr>
          <w:rFonts w:cs="Arial"/>
        </w:rPr>
        <w:t xml:space="preserve">Če ponudnik v roku, ki ga določi naročnik, ne prekliče zaupnosti, naročnik ponudbo v celoti zavrne. </w:t>
      </w:r>
    </w:p>
    <w:p w14:paraId="77430098" w14:textId="77777777" w:rsidR="001D5220" w:rsidRPr="007A49B4" w:rsidRDefault="001D5220" w:rsidP="002476F4">
      <w:pPr>
        <w:suppressAutoHyphens/>
        <w:rPr>
          <w:rFonts w:cs="Arial"/>
          <w:lang w:eastAsia="ar-SA"/>
        </w:rPr>
      </w:pPr>
    </w:p>
    <w:p w14:paraId="607AC9AB" w14:textId="77777777" w:rsidR="002476F4" w:rsidRPr="007A49B4" w:rsidRDefault="002476F4" w:rsidP="002476F4">
      <w:pPr>
        <w:pStyle w:val="Naslov3"/>
        <w:rPr>
          <w:noProof/>
          <w:lang w:eastAsia="ar-SA"/>
        </w:rPr>
      </w:pPr>
      <w:bookmarkStart w:id="35" w:name="_Toc97896979"/>
      <w:bookmarkStart w:id="36" w:name="_Toc234486320"/>
      <w:r w:rsidRPr="007A49B4">
        <w:rPr>
          <w:b/>
          <w:noProof/>
          <w:lang w:eastAsia="ar-SA"/>
        </w:rPr>
        <w:t>Vsebina ponudbe</w:t>
      </w:r>
      <w:bookmarkEnd w:id="35"/>
      <w:bookmarkEnd w:id="36"/>
    </w:p>
    <w:p w14:paraId="6197881A" w14:textId="77777777" w:rsidR="003F7DB9" w:rsidRPr="007A49B4" w:rsidRDefault="003F7DB9" w:rsidP="003F7DB9">
      <w:pPr>
        <w:rPr>
          <w:rFonts w:cs="Arial"/>
        </w:rPr>
      </w:pPr>
      <w:bookmarkStart w:id="37" w:name="_Toc343683593"/>
      <w:bookmarkStart w:id="38" w:name="_Toc349201011"/>
      <w:r w:rsidRPr="007A49B4">
        <w:rPr>
          <w:rFonts w:cs="Arial"/>
        </w:rPr>
        <w:t xml:space="preserve">Ponudnik mora ponuditi storitve in blago, ki so predmet javnega naročila v celoti. V nasprotnem primeru bo naročnik takšno ponudbo označil kot nedopustno in jo izločil iz nadaljnjega postopka. </w:t>
      </w:r>
    </w:p>
    <w:p w14:paraId="0D4D2544" w14:textId="77777777" w:rsidR="002476F4" w:rsidRPr="007A49B4" w:rsidRDefault="002476F4" w:rsidP="002476F4">
      <w:pPr>
        <w:suppressAutoHyphens/>
        <w:rPr>
          <w:rFonts w:cs="Arial"/>
          <w:lang w:eastAsia="ar-SA"/>
        </w:rPr>
      </w:pPr>
    </w:p>
    <w:p w14:paraId="639B50AE" w14:textId="77777777" w:rsidR="002476F4" w:rsidRPr="007A49B4" w:rsidRDefault="002476F4" w:rsidP="002476F4">
      <w:pPr>
        <w:pStyle w:val="Naslov3"/>
        <w:rPr>
          <w:b/>
          <w:noProof/>
          <w:lang w:eastAsia="ar-SA"/>
        </w:rPr>
      </w:pPr>
      <w:bookmarkStart w:id="39" w:name="_Toc97896980"/>
      <w:bookmarkStart w:id="40" w:name="_Toc234486321"/>
      <w:r w:rsidRPr="007A49B4">
        <w:rPr>
          <w:b/>
          <w:noProof/>
          <w:lang w:eastAsia="ar-SA"/>
        </w:rPr>
        <w:lastRenderedPageBreak/>
        <w:t>Alternativne ponudbe in variante ponudbe</w:t>
      </w:r>
      <w:bookmarkEnd w:id="37"/>
      <w:bookmarkEnd w:id="38"/>
      <w:bookmarkEnd w:id="39"/>
      <w:bookmarkEnd w:id="40"/>
    </w:p>
    <w:p w14:paraId="58731F24" w14:textId="77777777" w:rsidR="002476F4" w:rsidRPr="007A49B4" w:rsidRDefault="002476F4" w:rsidP="002476F4">
      <w:pPr>
        <w:shd w:val="clear" w:color="auto" w:fill="FFFFFF"/>
        <w:suppressAutoHyphens/>
        <w:rPr>
          <w:rFonts w:cs="Arial"/>
          <w:noProof/>
          <w:lang w:eastAsia="ar-SA"/>
        </w:rPr>
      </w:pPr>
      <w:r w:rsidRPr="007A49B4">
        <w:rPr>
          <w:rFonts w:cs="Arial"/>
          <w:noProof/>
          <w:lang w:eastAsia="ar-SA"/>
        </w:rPr>
        <w:t>Alternativne in variantne ponudbe niso dopustne.</w:t>
      </w:r>
    </w:p>
    <w:p w14:paraId="537E928D" w14:textId="77777777" w:rsidR="002476F4" w:rsidRPr="007A49B4" w:rsidRDefault="002476F4" w:rsidP="002476F4">
      <w:pPr>
        <w:pStyle w:val="Naslov3"/>
        <w:rPr>
          <w:b/>
          <w:noProof/>
          <w:lang w:eastAsia="ar-SA"/>
        </w:rPr>
      </w:pPr>
      <w:bookmarkStart w:id="41" w:name="_Toc349201012"/>
      <w:bookmarkStart w:id="42" w:name="_Toc97896981"/>
      <w:bookmarkStart w:id="43" w:name="_Toc234486322"/>
      <w:r w:rsidRPr="007A49B4">
        <w:rPr>
          <w:b/>
          <w:noProof/>
          <w:lang w:eastAsia="ar-SA"/>
        </w:rPr>
        <w:t>Oblika ponudbe</w:t>
      </w:r>
      <w:bookmarkEnd w:id="41"/>
      <w:bookmarkEnd w:id="42"/>
      <w:bookmarkEnd w:id="43"/>
    </w:p>
    <w:p w14:paraId="39C90955" w14:textId="77777777" w:rsidR="003F7DB9" w:rsidRPr="007A49B4" w:rsidRDefault="003F7DB9" w:rsidP="003F7DB9">
      <w:pPr>
        <w:rPr>
          <w:rFonts w:cs="Arial"/>
        </w:rPr>
      </w:pPr>
      <w:bookmarkStart w:id="44" w:name="_Toc97896982"/>
      <w:r w:rsidRPr="007A49B4">
        <w:rPr>
          <w:rFonts w:cs="Arial"/>
        </w:rPr>
        <w:t xml:space="preserve">Ponudnik na obrazcih, ki so sestavni del te Dokumentacije v zvezi z oddajo javnega naročila, ne sme spreminjati ali popravljati besedila, ki je pripravljeno s strani naročnika in že vpisano v obrazce. Velja torej ta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7077E11C" w14:textId="77777777" w:rsidR="003F7DB9" w:rsidRPr="007A49B4" w:rsidRDefault="003F7DB9" w:rsidP="003F7DB9">
      <w:pPr>
        <w:rPr>
          <w:rFonts w:cs="Arial"/>
        </w:rPr>
      </w:pPr>
    </w:p>
    <w:p w14:paraId="4203EA34" w14:textId="77777777" w:rsidR="003F7DB9" w:rsidRPr="007A49B4" w:rsidRDefault="003F7DB9" w:rsidP="003F7DB9">
      <w:pPr>
        <w:rPr>
          <w:rFonts w:cs="Arial"/>
        </w:rPr>
      </w:pPr>
      <w:r w:rsidRPr="007A49B4">
        <w:rPr>
          <w:rFonts w:cs="Arial"/>
        </w:rPr>
        <w:t xml:space="preserve">Če je iz tehničnih razlogov posamezen obrazec izdelan oziroma izpolnjen drugače (npr. s pomočjo računalnika), mora besedilo vsebinsko in pomensko ustrezati zahtevam naročnika te Dokumentacije v zvezi z oddajo javnega naročila. </w:t>
      </w:r>
    </w:p>
    <w:p w14:paraId="2B3CB09F" w14:textId="77777777" w:rsidR="002476F4" w:rsidRPr="007A49B4" w:rsidRDefault="002476F4" w:rsidP="002476F4">
      <w:pPr>
        <w:pStyle w:val="Naslov3"/>
        <w:rPr>
          <w:noProof/>
          <w:lang w:eastAsia="ar-SA"/>
        </w:rPr>
      </w:pPr>
      <w:bookmarkStart w:id="45" w:name="_Toc234486323"/>
      <w:r w:rsidRPr="007A49B4">
        <w:rPr>
          <w:b/>
          <w:noProof/>
          <w:lang w:eastAsia="ar-SA"/>
        </w:rPr>
        <w:t>Samo ena ponudba od vsakega ponudnika</w:t>
      </w:r>
      <w:bookmarkEnd w:id="44"/>
      <w:bookmarkEnd w:id="45"/>
    </w:p>
    <w:p w14:paraId="52509489" w14:textId="77777777" w:rsidR="002476F4" w:rsidRPr="007A49B4" w:rsidRDefault="002476F4" w:rsidP="002476F4">
      <w:pPr>
        <w:shd w:val="clear" w:color="auto" w:fill="FFFFFF"/>
        <w:suppressAutoHyphens/>
        <w:rPr>
          <w:rFonts w:cs="Arial"/>
          <w:bCs/>
          <w:noProof/>
          <w:szCs w:val="20"/>
          <w:lang w:eastAsia="ar-SA"/>
        </w:rPr>
      </w:pPr>
      <w:r w:rsidRPr="007A49B4">
        <w:rPr>
          <w:rFonts w:cs="Arial"/>
          <w:bCs/>
          <w:noProof/>
          <w:szCs w:val="20"/>
          <w:lang w:eastAsia="ar-SA"/>
        </w:rPr>
        <w:t>Vsak ponudnik lahko predloži le eno ponudbo. Ponudnik, ki predloži več kot eno ponudbo, diskvalificira vse ponudbe, v katerih nastopa. Vse diskvalificirane ponudbe bodo kot nepravilne izločene.</w:t>
      </w:r>
    </w:p>
    <w:p w14:paraId="785F1E43" w14:textId="77777777" w:rsidR="002476F4" w:rsidRPr="007A49B4" w:rsidRDefault="002476F4" w:rsidP="002476F4">
      <w:pPr>
        <w:pStyle w:val="Naslov3"/>
        <w:rPr>
          <w:b/>
          <w:noProof/>
          <w:lang w:eastAsia="ar-SA"/>
        </w:rPr>
      </w:pPr>
      <w:bookmarkStart w:id="46" w:name="_Toc97896983"/>
      <w:bookmarkStart w:id="47" w:name="_Toc234486324"/>
      <w:r w:rsidRPr="007A49B4">
        <w:rPr>
          <w:b/>
          <w:noProof/>
          <w:lang w:eastAsia="ar-SA"/>
        </w:rPr>
        <w:t>Veljavnost ponudb</w:t>
      </w:r>
      <w:bookmarkEnd w:id="46"/>
      <w:bookmarkEnd w:id="47"/>
    </w:p>
    <w:p w14:paraId="7418F004" w14:textId="77777777" w:rsidR="000A2AAF" w:rsidRPr="007A49B4" w:rsidRDefault="003F7DB9" w:rsidP="000A2AAF">
      <w:pPr>
        <w:rPr>
          <w:rFonts w:eastAsia="Calibri" w:cs="Arial"/>
          <w:noProof/>
        </w:rPr>
      </w:pPr>
      <w:r w:rsidRPr="007A49B4">
        <w:rPr>
          <w:rFonts w:cs="Arial"/>
        </w:rPr>
        <w:t xml:space="preserve">Ponudbe morajo biti </w:t>
      </w:r>
      <w:r w:rsidRPr="007A49B4">
        <w:rPr>
          <w:rFonts w:cs="Arial"/>
          <w:b/>
          <w:bCs/>
        </w:rPr>
        <w:t>veljavne najmanj 60 dni od roka za oddajo ponudb</w:t>
      </w:r>
      <w:r w:rsidRPr="007A49B4">
        <w:rPr>
          <w:rFonts w:cs="Arial"/>
        </w:rPr>
        <w:t>.</w:t>
      </w:r>
      <w:r w:rsidRPr="007A49B4">
        <w:rPr>
          <w:rFonts w:cs="Arial"/>
          <w:b/>
          <w:bCs/>
        </w:rPr>
        <w:t xml:space="preserve"> </w:t>
      </w:r>
      <w:r w:rsidRPr="007A49B4">
        <w:rPr>
          <w:rFonts w:cs="Arial"/>
        </w:rPr>
        <w:t>Ponudbe, ki ne bodo veljavne do navedenega roka, bodo izločene. V izjemnih okoliščinah lahko naročnik zahteva, da ponudniki podaljšajo čas veljavnosti ponudb za določeno dodatno obdobje. Zahteva in odgovori ponudnikov morajo biti podani v pisni obliki. Ponudnik lahko zahtevo zavrne. Od ponudnika, ki se z zahtevo strinja, ne bo zahtevano ali dovoljeno, da razen podaljšanja veljavnosti ponudbe, kakorkoli drugače spreminja ponudbo.</w:t>
      </w:r>
    </w:p>
    <w:p w14:paraId="7BBCB712" w14:textId="77777777" w:rsidR="000A2AAF" w:rsidRPr="007A49B4" w:rsidRDefault="000A2AAF" w:rsidP="000A2AAF">
      <w:pPr>
        <w:rPr>
          <w:rFonts w:eastAsia="Calibri" w:cs="Arial"/>
          <w:noProof/>
        </w:rPr>
      </w:pPr>
    </w:p>
    <w:p w14:paraId="11C823DB" w14:textId="77777777" w:rsidR="000A2AAF" w:rsidRPr="007A49B4" w:rsidRDefault="000A2AAF" w:rsidP="000A2AAF">
      <w:pPr>
        <w:pStyle w:val="Naslov2"/>
        <w:rPr>
          <w:rFonts w:cs="Arial"/>
          <w:b/>
        </w:rPr>
      </w:pPr>
      <w:bookmarkStart w:id="48" w:name="_Toc531848686"/>
      <w:bookmarkStart w:id="49" w:name="_Toc234486325"/>
      <w:r w:rsidRPr="007A49B4">
        <w:rPr>
          <w:rFonts w:cs="Arial"/>
          <w:b/>
        </w:rPr>
        <w:t>Dokumenti v ponudbeni dokumentaciji</w:t>
      </w:r>
      <w:bookmarkEnd w:id="48"/>
      <w:bookmarkEnd w:id="49"/>
    </w:p>
    <w:p w14:paraId="461434D7" w14:textId="77777777" w:rsidR="003F7DB9" w:rsidRPr="007A49B4" w:rsidRDefault="003F7DB9" w:rsidP="003F7DB9">
      <w:pPr>
        <w:rPr>
          <w:rFonts w:cs="Arial"/>
          <w:b/>
          <w:bCs/>
        </w:rPr>
      </w:pPr>
      <w:r w:rsidRPr="007A49B4">
        <w:rPr>
          <w:rFonts w:cs="Arial"/>
          <w:b/>
          <w:bCs/>
        </w:rPr>
        <w:t xml:space="preserve">Ponudnik v sistem e-JN v razdelek »Skupna ponudbena vrednost« v zato namenjen prostor vpiše skupni ponudbeni znesek brez davka v EUR in znesek davka v EUR. Znesek skupaj z davkom v EUR se izračuna samodejno. </w:t>
      </w:r>
    </w:p>
    <w:p w14:paraId="103C035C" w14:textId="77777777" w:rsidR="002476F4" w:rsidRPr="007A49B4" w:rsidRDefault="002476F4" w:rsidP="002476F4">
      <w:pPr>
        <w:suppressAutoHyphens/>
        <w:rPr>
          <w:rFonts w:cs="Arial"/>
          <w:b/>
          <w:lang w:eastAsia="ar-SA"/>
        </w:rPr>
      </w:pPr>
    </w:p>
    <w:p w14:paraId="69599F6F" w14:textId="77777777" w:rsidR="003F7DB9" w:rsidRPr="007A49B4" w:rsidRDefault="003F7DB9" w:rsidP="003F7DB9">
      <w:pPr>
        <w:rPr>
          <w:rFonts w:cs="Arial"/>
          <w:b/>
          <w:bCs/>
        </w:rPr>
      </w:pPr>
      <w:r w:rsidRPr="007A49B4">
        <w:rPr>
          <w:rFonts w:cs="Arial"/>
          <w:b/>
          <w:bCs/>
        </w:rPr>
        <w:t>V del »Predračun« pa naloži obrazec Povzetek predračuna (OBR-</w:t>
      </w:r>
      <w:r w:rsidR="006F449D" w:rsidRPr="007A49B4">
        <w:rPr>
          <w:rFonts w:cs="Arial"/>
          <w:b/>
          <w:bCs/>
        </w:rPr>
        <w:t>3</w:t>
      </w:r>
      <w:r w:rsidRPr="007A49B4">
        <w:rPr>
          <w:rFonts w:cs="Arial"/>
          <w:b/>
          <w:bCs/>
        </w:rPr>
        <w:t>), zahtevan v točki 4.2.</w:t>
      </w:r>
      <w:r w:rsidR="006F449D" w:rsidRPr="007A49B4">
        <w:rPr>
          <w:rFonts w:cs="Arial"/>
          <w:b/>
          <w:bCs/>
        </w:rPr>
        <w:t>3</w:t>
      </w:r>
      <w:r w:rsidRPr="007A49B4">
        <w:rPr>
          <w:rFonts w:cs="Arial"/>
          <w:b/>
          <w:bCs/>
        </w:rPr>
        <w:t xml:space="preserve">. te Dokumentacije v zvezo z oddajo javnega naročila v obliki </w:t>
      </w:r>
      <w:proofErr w:type="spellStart"/>
      <w:r w:rsidRPr="007A49B4">
        <w:rPr>
          <w:rFonts w:cs="Arial"/>
          <w:b/>
          <w:bCs/>
        </w:rPr>
        <w:t>word</w:t>
      </w:r>
      <w:proofErr w:type="spellEnd"/>
      <w:r w:rsidRPr="007A49B4">
        <w:rPr>
          <w:rFonts w:cs="Arial"/>
          <w:b/>
          <w:bCs/>
        </w:rPr>
        <w:t xml:space="preserve">, </w:t>
      </w:r>
      <w:proofErr w:type="spellStart"/>
      <w:r w:rsidRPr="007A49B4">
        <w:rPr>
          <w:rFonts w:cs="Arial"/>
          <w:b/>
          <w:bCs/>
        </w:rPr>
        <w:t>excel</w:t>
      </w:r>
      <w:proofErr w:type="spellEnd"/>
      <w:r w:rsidRPr="007A49B4">
        <w:rPr>
          <w:rFonts w:cs="Arial"/>
          <w:b/>
          <w:bCs/>
        </w:rPr>
        <w:t xml:space="preserve"> ali </w:t>
      </w:r>
      <w:proofErr w:type="spellStart"/>
      <w:r w:rsidRPr="007A49B4">
        <w:rPr>
          <w:rFonts w:cs="Arial"/>
          <w:b/>
          <w:bCs/>
        </w:rPr>
        <w:t>pdf</w:t>
      </w:r>
      <w:proofErr w:type="spellEnd"/>
      <w:r w:rsidRPr="007A49B4">
        <w:rPr>
          <w:rFonts w:cs="Arial"/>
          <w:b/>
          <w:bCs/>
        </w:rPr>
        <w:t xml:space="preserve">. </w:t>
      </w:r>
    </w:p>
    <w:p w14:paraId="2E465C50" w14:textId="77777777" w:rsidR="003F7DB9" w:rsidRPr="007A49B4" w:rsidRDefault="003F7DB9" w:rsidP="003F7DB9">
      <w:pPr>
        <w:rPr>
          <w:rFonts w:cs="Arial"/>
          <w:b/>
          <w:bCs/>
        </w:rPr>
      </w:pPr>
    </w:p>
    <w:p w14:paraId="5C502D9F" w14:textId="77777777" w:rsidR="003F7DB9" w:rsidRPr="007A49B4" w:rsidRDefault="003F7DB9" w:rsidP="003F7DB9">
      <w:pPr>
        <w:rPr>
          <w:rFonts w:cs="Arial"/>
          <w:b/>
          <w:bCs/>
        </w:rPr>
      </w:pPr>
      <w:r w:rsidRPr="007A49B4">
        <w:rPr>
          <w:rFonts w:cs="Arial"/>
          <w:b/>
          <w:bCs/>
        </w:rPr>
        <w:t xml:space="preserve">»Skupna ponudbena vrednost«, ki bo vpisana v istoimenski razdelek in dokument, ki bo naložen kot predračun v del »Predračun«, bosta razvidna in dostopna na javnem odpiranju ponudb. </w:t>
      </w:r>
    </w:p>
    <w:p w14:paraId="0AF30E52" w14:textId="77777777" w:rsidR="002476F4" w:rsidRPr="007A49B4" w:rsidRDefault="002476F4" w:rsidP="002476F4">
      <w:pPr>
        <w:suppressAutoHyphens/>
        <w:rPr>
          <w:rFonts w:cs="Arial"/>
          <w:b/>
          <w:lang w:eastAsia="ar-SA"/>
        </w:rPr>
      </w:pPr>
    </w:p>
    <w:p w14:paraId="2979264C" w14:textId="77777777" w:rsidR="006F449D" w:rsidRPr="007A49B4" w:rsidRDefault="006F449D" w:rsidP="006F449D">
      <w:pPr>
        <w:rPr>
          <w:rFonts w:cs="Arial"/>
          <w:b/>
          <w:noProof/>
        </w:rPr>
      </w:pPr>
      <w:r w:rsidRPr="007A49B4">
        <w:rPr>
          <w:rFonts w:cs="Arial"/>
          <w:bCs/>
          <w:noProof/>
        </w:rPr>
        <w:t xml:space="preserve">V primeru razhajanj med podatki navedenimi v razdelku »Skupna ponudbena vrednost«, podatki v Povzetku predračuna (OBR-3) - naloženim v razdelek »Skupna ponudbena cena«, del »Predračun«, in celotno Specifikacijo predračuna (OBR-4) - naloženo v razdelek »Dokumenti«, del »Ostale priloge«, kot </w:t>
      </w:r>
      <w:r w:rsidRPr="007A49B4">
        <w:rPr>
          <w:rFonts w:cs="Arial"/>
          <w:b/>
          <w:noProof/>
        </w:rPr>
        <w:t>veljavni štejejo podatki v dokumentu, ki je predložen v razdelku »Dokumenti«, del »Ostale priloge«.</w:t>
      </w:r>
    </w:p>
    <w:p w14:paraId="27BF0887" w14:textId="77777777" w:rsidR="002476F4" w:rsidRPr="007A49B4" w:rsidRDefault="002476F4" w:rsidP="002476F4">
      <w:pPr>
        <w:suppressAutoHyphens/>
        <w:rPr>
          <w:rFonts w:cs="Arial"/>
          <w:b/>
          <w:lang w:eastAsia="ar-SA"/>
        </w:rPr>
      </w:pPr>
    </w:p>
    <w:p w14:paraId="66B6F17E" w14:textId="77777777" w:rsidR="002476F4" w:rsidRPr="007A49B4" w:rsidRDefault="002476F4" w:rsidP="002476F4">
      <w:pPr>
        <w:suppressAutoHyphens/>
        <w:rPr>
          <w:rFonts w:cs="Arial"/>
          <w:b/>
          <w:lang w:eastAsia="ar-SA"/>
        </w:rPr>
      </w:pPr>
      <w:r w:rsidRPr="007A49B4">
        <w:rPr>
          <w:rFonts w:cs="Arial"/>
          <w:b/>
          <w:lang w:eastAsia="ar-SA"/>
        </w:rPr>
        <w:t>Ponudnik mora predložiti tudi ostale dokumente, ki so zahtevani v točkah od 4.2.1 do 4.2.</w:t>
      </w:r>
      <w:r w:rsidR="00AE3075" w:rsidRPr="007A49B4">
        <w:rPr>
          <w:rFonts w:cs="Arial"/>
          <w:b/>
          <w:lang w:eastAsia="ar-SA"/>
        </w:rPr>
        <w:t>13</w:t>
      </w:r>
      <w:r w:rsidRPr="007A49B4">
        <w:rPr>
          <w:rFonts w:cs="Arial"/>
          <w:b/>
          <w:lang w:eastAsia="ar-SA"/>
        </w:rPr>
        <w:t xml:space="preserve"> Dokumentacije v zvezi z oddajo javnega naročila v razdelek »Drugi dokumenti«.</w:t>
      </w:r>
    </w:p>
    <w:p w14:paraId="135B4F6F" w14:textId="77777777" w:rsidR="002476F4" w:rsidRPr="007A49B4" w:rsidRDefault="002476F4" w:rsidP="002476F4">
      <w:pPr>
        <w:suppressAutoHyphens/>
        <w:rPr>
          <w:rFonts w:cs="Arial"/>
          <w:lang w:eastAsia="ar-SA"/>
        </w:rPr>
      </w:pPr>
    </w:p>
    <w:p w14:paraId="310314F1" w14:textId="77777777" w:rsidR="003F7DB9" w:rsidRPr="007A49B4" w:rsidRDefault="003F7DB9" w:rsidP="003F7DB9">
      <w:pPr>
        <w:rPr>
          <w:rFonts w:cs="Arial"/>
        </w:rPr>
      </w:pPr>
      <w:r w:rsidRPr="007A49B4">
        <w:rPr>
          <w:rFonts w:cs="Arial"/>
        </w:rPr>
        <w:t xml:space="preserve">Ponudnik mora vse ponudbene dokumente </w:t>
      </w:r>
      <w:proofErr w:type="spellStart"/>
      <w:r w:rsidRPr="007A49B4">
        <w:rPr>
          <w:rFonts w:cs="Arial"/>
        </w:rPr>
        <w:t>skenirati</w:t>
      </w:r>
      <w:proofErr w:type="spellEnd"/>
      <w:r w:rsidRPr="007A49B4">
        <w:rPr>
          <w:rFonts w:cs="Arial"/>
        </w:rPr>
        <w:t xml:space="preserve"> ter jih v PDF obliki predložiti v svojo elektronsko ponudbo. Pred tem mora obrazce, kjer je to zahtevano, izpolniti, podpisati in žigosati. </w:t>
      </w:r>
    </w:p>
    <w:p w14:paraId="5E471D31" w14:textId="77777777" w:rsidR="002476F4" w:rsidRPr="007A49B4" w:rsidRDefault="002476F4" w:rsidP="002476F4">
      <w:pPr>
        <w:suppressAutoHyphens/>
        <w:rPr>
          <w:rFonts w:eastAsia="Calibri" w:cs="Arial"/>
          <w:lang w:eastAsia="ar-SA"/>
        </w:rPr>
      </w:pPr>
    </w:p>
    <w:p w14:paraId="6937D11E" w14:textId="77777777" w:rsidR="002476F4" w:rsidRPr="007A49B4" w:rsidRDefault="002476F4" w:rsidP="002476F4">
      <w:pPr>
        <w:shd w:val="clear" w:color="auto" w:fill="FFFFFF"/>
        <w:suppressAutoHyphens/>
        <w:rPr>
          <w:rFonts w:eastAsia="Calibri" w:cs="Arial"/>
          <w:noProof/>
          <w:lang w:eastAsia="ar-SA"/>
        </w:rPr>
      </w:pPr>
    </w:p>
    <w:p w14:paraId="1D5E5074" w14:textId="77777777" w:rsidR="002476F4" w:rsidRPr="007A49B4" w:rsidRDefault="002476F4" w:rsidP="002476F4">
      <w:pPr>
        <w:shd w:val="clear" w:color="auto" w:fill="FFFFFF"/>
        <w:suppressAutoHyphens/>
        <w:rPr>
          <w:rFonts w:cs="Arial"/>
          <w:b/>
          <w:noProof/>
          <w:lang w:eastAsia="ar-SA"/>
        </w:rPr>
      </w:pPr>
      <w:r w:rsidRPr="007A49B4">
        <w:rPr>
          <w:rFonts w:cs="Arial"/>
          <w:b/>
          <w:noProof/>
          <w:lang w:eastAsia="ar-SA"/>
        </w:rPr>
        <w:t>PONUDBENA DOKUMENTACIJA MORA VSEBOVATI SPODAJ NAVEDENE DOKUMENTE:</w:t>
      </w:r>
    </w:p>
    <w:p w14:paraId="464142D7" w14:textId="77777777" w:rsidR="002476F4" w:rsidRPr="007A49B4" w:rsidRDefault="002476F4" w:rsidP="002476F4">
      <w:pPr>
        <w:pStyle w:val="Naslov3"/>
        <w:rPr>
          <w:b/>
          <w:lang w:eastAsia="ar-SA"/>
        </w:rPr>
      </w:pPr>
      <w:bookmarkStart w:id="50" w:name="_Toc97896985"/>
      <w:bookmarkStart w:id="51" w:name="_Toc234486326"/>
      <w:r w:rsidRPr="007A49B4">
        <w:rPr>
          <w:b/>
          <w:lang w:eastAsia="ar-SA"/>
        </w:rPr>
        <w:t>Podatki o ponudniku</w:t>
      </w:r>
      <w:bookmarkEnd w:id="50"/>
      <w:r w:rsidR="003F7DB9" w:rsidRPr="007A49B4">
        <w:rPr>
          <w:b/>
          <w:lang w:eastAsia="ar-SA"/>
        </w:rPr>
        <w:t xml:space="preserve"> (OBR-1)</w:t>
      </w:r>
      <w:bookmarkEnd w:id="51"/>
    </w:p>
    <w:p w14:paraId="50ADFDA2" w14:textId="77777777" w:rsidR="002476F4" w:rsidRPr="007A49B4" w:rsidRDefault="002476F4" w:rsidP="002476F4">
      <w:pPr>
        <w:pStyle w:val="Naslov3"/>
        <w:rPr>
          <w:b/>
          <w:lang w:eastAsia="ar-SA"/>
        </w:rPr>
      </w:pPr>
      <w:bookmarkStart w:id="52" w:name="_Toc135543643"/>
      <w:bookmarkStart w:id="53" w:name="_Toc145817410"/>
      <w:bookmarkStart w:id="54" w:name="_Toc224527392"/>
      <w:bookmarkStart w:id="55" w:name="_Toc511287487"/>
      <w:bookmarkStart w:id="56" w:name="_Toc97896986"/>
      <w:bookmarkStart w:id="57" w:name="_Toc234486327"/>
      <w:r w:rsidRPr="007A49B4">
        <w:rPr>
          <w:b/>
          <w:lang w:eastAsia="ar-SA"/>
        </w:rPr>
        <w:t>Izjava o sprejemu pogojev javnega naročila</w:t>
      </w:r>
      <w:bookmarkEnd w:id="52"/>
      <w:bookmarkEnd w:id="53"/>
      <w:bookmarkEnd w:id="54"/>
      <w:bookmarkEnd w:id="55"/>
      <w:bookmarkEnd w:id="56"/>
      <w:r w:rsidR="003F7DB9" w:rsidRPr="007A49B4">
        <w:rPr>
          <w:b/>
          <w:lang w:eastAsia="ar-SA"/>
        </w:rPr>
        <w:t xml:space="preserve"> (OBR-2)</w:t>
      </w:r>
      <w:bookmarkEnd w:id="57"/>
    </w:p>
    <w:p w14:paraId="3DE80D4A" w14:textId="77777777" w:rsidR="002476F4" w:rsidRPr="007A49B4" w:rsidRDefault="002476F4" w:rsidP="006E506A">
      <w:pPr>
        <w:rPr>
          <w:rFonts w:cs="Arial"/>
        </w:rPr>
      </w:pPr>
    </w:p>
    <w:p w14:paraId="0A5296C5" w14:textId="77777777" w:rsidR="003F7DB9" w:rsidRPr="007A49B4" w:rsidRDefault="003F7DB9" w:rsidP="003F7DB9">
      <w:pPr>
        <w:pStyle w:val="Naslov3"/>
        <w:rPr>
          <w:b/>
          <w:lang w:eastAsia="ar-SA"/>
        </w:rPr>
      </w:pPr>
      <w:bookmarkStart w:id="58" w:name="_Toc234486328"/>
      <w:r w:rsidRPr="007A49B4">
        <w:rPr>
          <w:b/>
          <w:lang w:eastAsia="ar-SA"/>
        </w:rPr>
        <w:lastRenderedPageBreak/>
        <w:t>Povzetek predračuna (OBR-3)</w:t>
      </w:r>
      <w:bookmarkEnd w:id="58"/>
    </w:p>
    <w:p w14:paraId="1D6EB09A" w14:textId="04F6D81E" w:rsidR="000A2AAF" w:rsidRPr="007A49B4" w:rsidRDefault="000A2AAF" w:rsidP="000A2AAF">
      <w:pPr>
        <w:rPr>
          <w:rFonts w:cs="Arial"/>
        </w:rPr>
      </w:pPr>
      <w:r w:rsidRPr="007A49B4">
        <w:rPr>
          <w:rFonts w:cs="Arial"/>
          <w:u w:val="single"/>
        </w:rPr>
        <w:t>Cene</w:t>
      </w:r>
      <w:r w:rsidRPr="007A49B4">
        <w:rPr>
          <w:rFonts w:cs="Arial"/>
        </w:rPr>
        <w:t xml:space="preserve"> morajo biti izražene na osnovi DDP </w:t>
      </w:r>
      <w:r w:rsidR="0070432F">
        <w:rPr>
          <w:rFonts w:cs="Arial"/>
        </w:rPr>
        <w:t xml:space="preserve">lokacije naročnika </w:t>
      </w:r>
      <w:r w:rsidRPr="007A49B4">
        <w:rPr>
          <w:rFonts w:cs="Arial"/>
          <w:bCs/>
        </w:rPr>
        <w:t>(skladno z INCOTERMS 20</w:t>
      </w:r>
      <w:r w:rsidR="003F7DB9" w:rsidRPr="007A49B4">
        <w:rPr>
          <w:rFonts w:cs="Arial"/>
          <w:bCs/>
        </w:rPr>
        <w:t>2</w:t>
      </w:r>
      <w:r w:rsidRPr="007A49B4">
        <w:rPr>
          <w:rFonts w:cs="Arial"/>
          <w:bCs/>
        </w:rPr>
        <w:t>0),</w:t>
      </w:r>
      <w:r w:rsidRPr="007A49B4">
        <w:rPr>
          <w:rFonts w:cs="Arial"/>
        </w:rPr>
        <w:t xml:space="preserve"> dostavljeno na lokaciji naročnika</w:t>
      </w:r>
      <w:r w:rsidR="00F237A9" w:rsidRPr="007A49B4">
        <w:rPr>
          <w:rFonts w:cs="Arial"/>
        </w:rPr>
        <w:t>,</w:t>
      </w:r>
      <w:r w:rsidRPr="007A49B4">
        <w:rPr>
          <w:rFonts w:cs="Arial"/>
        </w:rPr>
        <w:t xml:space="preserve"> brez  DDV.</w:t>
      </w:r>
    </w:p>
    <w:p w14:paraId="3A79BDCA" w14:textId="77777777" w:rsidR="000A2AAF" w:rsidRPr="007A49B4" w:rsidRDefault="000A2AAF" w:rsidP="000A2AAF">
      <w:pPr>
        <w:rPr>
          <w:rFonts w:cs="Arial"/>
          <w:u w:val="single"/>
        </w:rPr>
      </w:pPr>
    </w:p>
    <w:p w14:paraId="6B72D0E9" w14:textId="77777777" w:rsidR="000A2AAF" w:rsidRPr="007A49B4" w:rsidRDefault="000A2AAF" w:rsidP="000A2AAF">
      <w:pPr>
        <w:rPr>
          <w:rFonts w:cs="Arial"/>
        </w:rPr>
      </w:pPr>
      <w:r w:rsidRPr="007A49B4">
        <w:rPr>
          <w:rFonts w:cs="Arial"/>
        </w:rPr>
        <w:t>Cene morajo vključevati vse stroške (kilometrino, morebitni potni stroški, cestnine ter vse ostale stroške, ki so potrebni za izvedbo predmetnih del) in popuste. Cene morajo biti fiksne za čas trajanja pogodbe.</w:t>
      </w:r>
    </w:p>
    <w:p w14:paraId="2EC57561" w14:textId="77777777" w:rsidR="000A2AAF" w:rsidRPr="007A49B4" w:rsidRDefault="000A2AAF" w:rsidP="000A2AAF">
      <w:pPr>
        <w:pStyle w:val="Oznaenseznam"/>
        <w:tabs>
          <w:tab w:val="clear" w:pos="720"/>
        </w:tabs>
        <w:ind w:left="0" w:firstLine="0"/>
        <w:jc w:val="both"/>
        <w:rPr>
          <w:b/>
          <w:i/>
          <w:sz w:val="20"/>
          <w:szCs w:val="20"/>
          <w:lang w:val="sl-SI"/>
        </w:rPr>
      </w:pPr>
    </w:p>
    <w:p w14:paraId="6834D218" w14:textId="77777777" w:rsidR="000A2AAF" w:rsidRPr="007A49B4" w:rsidRDefault="000A2AAF" w:rsidP="000A2AAF">
      <w:pPr>
        <w:rPr>
          <w:rFonts w:cs="Arial"/>
          <w:b/>
          <w:bCs/>
          <w:u w:val="single"/>
        </w:rPr>
      </w:pPr>
      <w:r w:rsidRPr="007A49B4">
        <w:rPr>
          <w:rFonts w:cs="Arial"/>
          <w:b/>
          <w:bCs/>
          <w:u w:val="single"/>
        </w:rPr>
        <w:t xml:space="preserve">Obvezni plačilni pogoji: </w:t>
      </w:r>
    </w:p>
    <w:p w14:paraId="4D6CC3FA" w14:textId="77777777" w:rsidR="000A2AAF" w:rsidRPr="007A49B4" w:rsidRDefault="000A2AAF" w:rsidP="000A2AAF">
      <w:pPr>
        <w:rPr>
          <w:rFonts w:cs="Arial"/>
          <w:u w:val="single"/>
        </w:rPr>
      </w:pPr>
    </w:p>
    <w:p w14:paraId="60A71ED1" w14:textId="77777777" w:rsidR="000A2AAF" w:rsidRPr="007A49B4" w:rsidRDefault="000A2AAF" w:rsidP="00B671DE">
      <w:pPr>
        <w:numPr>
          <w:ilvl w:val="0"/>
          <w:numId w:val="19"/>
        </w:numPr>
        <w:rPr>
          <w:rFonts w:cs="Arial"/>
        </w:rPr>
      </w:pPr>
      <w:r w:rsidRPr="007A49B4">
        <w:rPr>
          <w:rFonts w:cs="Arial"/>
          <w:bCs/>
          <w:u w:val="single"/>
        </w:rPr>
        <w:t>Rok plačila za opremo skupaj z delom:</w:t>
      </w:r>
      <w:r w:rsidRPr="007A49B4">
        <w:rPr>
          <w:rFonts w:cs="Arial"/>
          <w:bCs/>
        </w:rPr>
        <w:t xml:space="preserve"> </w:t>
      </w:r>
      <w:r w:rsidRPr="007A49B4">
        <w:rPr>
          <w:rFonts w:cs="Arial"/>
        </w:rPr>
        <w:t>100 % v roku 30 dni po uspešno izvedenih delih, potrjenih s strani naročnika in izstavitvi pravilnega računa.</w:t>
      </w:r>
    </w:p>
    <w:p w14:paraId="06561F55" w14:textId="77777777" w:rsidR="003A019F" w:rsidRPr="007A49B4" w:rsidRDefault="003A019F" w:rsidP="000A2AAF">
      <w:pPr>
        <w:rPr>
          <w:rFonts w:cs="Arial"/>
        </w:rPr>
      </w:pPr>
    </w:p>
    <w:p w14:paraId="30FCA678" w14:textId="77777777" w:rsidR="000A2AAF" w:rsidRPr="007A49B4" w:rsidRDefault="000A2AAF" w:rsidP="00B671DE">
      <w:pPr>
        <w:pStyle w:val="Telobesedila3"/>
        <w:numPr>
          <w:ilvl w:val="0"/>
          <w:numId w:val="19"/>
        </w:numPr>
        <w:rPr>
          <w:rFonts w:cs="Arial"/>
          <w:sz w:val="20"/>
          <w:lang w:val="sl-SI"/>
        </w:rPr>
      </w:pPr>
      <w:r w:rsidRPr="007A49B4">
        <w:rPr>
          <w:rFonts w:cs="Arial"/>
          <w:bCs/>
          <w:sz w:val="20"/>
          <w:u w:val="single"/>
          <w:lang w:val="sl-SI"/>
        </w:rPr>
        <w:t>Rok plačila samo za opremo:</w:t>
      </w:r>
      <w:r w:rsidRPr="007A49B4">
        <w:rPr>
          <w:rFonts w:cs="Arial"/>
          <w:bCs/>
          <w:sz w:val="20"/>
          <w:lang w:val="sl-SI"/>
        </w:rPr>
        <w:t xml:space="preserve"> 100% v roku 30 dni</w:t>
      </w:r>
      <w:r w:rsidRPr="007A49B4">
        <w:rPr>
          <w:rFonts w:cs="Arial"/>
          <w:sz w:val="20"/>
          <w:lang w:val="sl-SI"/>
        </w:rPr>
        <w:t xml:space="preserve"> po dobavi blaga in izstavitvi računa za dobavljeno opremo.</w:t>
      </w:r>
    </w:p>
    <w:p w14:paraId="678B11F9" w14:textId="77777777" w:rsidR="000A2AAF" w:rsidRPr="007A49B4" w:rsidRDefault="000A2AAF" w:rsidP="000A2AAF">
      <w:pPr>
        <w:rPr>
          <w:rFonts w:cs="Arial"/>
          <w:szCs w:val="20"/>
        </w:rPr>
      </w:pPr>
    </w:p>
    <w:p w14:paraId="5D3D6921" w14:textId="77777777" w:rsidR="000A2AAF" w:rsidRPr="007A49B4" w:rsidRDefault="000A2AAF" w:rsidP="000A2AAF">
      <w:pPr>
        <w:rPr>
          <w:rFonts w:cs="Arial"/>
          <w:i/>
          <w:iCs/>
          <w:szCs w:val="20"/>
        </w:rPr>
      </w:pPr>
      <w:r w:rsidRPr="007A49B4">
        <w:rPr>
          <w:rFonts w:cs="Arial"/>
          <w:i/>
          <w:iCs/>
          <w:szCs w:val="20"/>
        </w:rPr>
        <w:t>Naročnik ne bo predložil garancije za zavarovanje odloženih plačil, kakor tudi ne bo predložil kakšnega drugega instrumenta za zavarovanje plačil.</w:t>
      </w:r>
    </w:p>
    <w:p w14:paraId="17F6F181" w14:textId="77777777" w:rsidR="00947DEC" w:rsidRPr="007A49B4" w:rsidRDefault="00947DEC" w:rsidP="000A2AAF">
      <w:pPr>
        <w:rPr>
          <w:rFonts w:cs="Arial"/>
          <w:i/>
          <w:iCs/>
          <w:szCs w:val="20"/>
        </w:rPr>
      </w:pPr>
    </w:p>
    <w:p w14:paraId="779BA585" w14:textId="77777777" w:rsidR="000A2AAF" w:rsidRPr="007A49B4" w:rsidRDefault="000A2AAF" w:rsidP="000A2AAF">
      <w:pPr>
        <w:rPr>
          <w:rFonts w:cs="Arial"/>
        </w:rPr>
      </w:pPr>
      <w:r w:rsidRPr="007A49B4">
        <w:rPr>
          <w:rFonts w:cs="Arial"/>
          <w:u w:val="single"/>
        </w:rPr>
        <w:t>Odzivni čas pristopa k delu:</w:t>
      </w:r>
      <w:r w:rsidRPr="007A49B4">
        <w:rPr>
          <w:rFonts w:cs="Arial"/>
        </w:rPr>
        <w:t xml:space="preserve"> </w:t>
      </w:r>
      <w:r w:rsidR="003F7DB9" w:rsidRPr="007A49B4">
        <w:rPr>
          <w:rFonts w:cs="Arial"/>
          <w:bCs/>
        </w:rPr>
        <w:t>Ponudnik mora v največ 5 delovnih dni po prejemu pisnega obvestila s strani naročnika za vsako posamezno delo izvesti ogled in izmeriti točne dimenzije ter na podlagi tega naročniku posredovati ponudbo. Na ogledu se ponudnik in naročnik tudi uskladita glede načina in roka izvedbe.</w:t>
      </w:r>
    </w:p>
    <w:p w14:paraId="2929E058" w14:textId="77777777" w:rsidR="000A2AAF" w:rsidRPr="007A49B4" w:rsidRDefault="000A2AAF" w:rsidP="000A2AAF">
      <w:pPr>
        <w:rPr>
          <w:rFonts w:cs="Arial"/>
          <w:bCs/>
        </w:rPr>
      </w:pPr>
    </w:p>
    <w:p w14:paraId="469061B7" w14:textId="126F606B" w:rsidR="003F7DB9" w:rsidRPr="007A49B4" w:rsidRDefault="000A2AAF" w:rsidP="003F7DB9">
      <w:pPr>
        <w:rPr>
          <w:rFonts w:cs="Arial"/>
        </w:rPr>
      </w:pPr>
      <w:r w:rsidRPr="007A49B4">
        <w:rPr>
          <w:rFonts w:cs="Arial"/>
          <w:u w:val="single"/>
        </w:rPr>
        <w:t>Dobavni rok za opremo:</w:t>
      </w:r>
      <w:r w:rsidRPr="007A49B4">
        <w:rPr>
          <w:rFonts w:cs="Arial"/>
        </w:rPr>
        <w:t xml:space="preserve"> </w:t>
      </w:r>
      <w:r w:rsidR="003F7DB9" w:rsidRPr="007A49B4">
        <w:rPr>
          <w:rFonts w:cs="Arial"/>
        </w:rPr>
        <w:t>Ponudnik bo dobavil opremo</w:t>
      </w:r>
      <w:r w:rsidR="00277B35">
        <w:rPr>
          <w:rFonts w:cs="Arial"/>
        </w:rPr>
        <w:t xml:space="preserve"> v</w:t>
      </w:r>
      <w:r w:rsidR="003F7DB9" w:rsidRPr="007A49B4">
        <w:rPr>
          <w:rFonts w:cs="Arial"/>
        </w:rPr>
        <w:t xml:space="preserve"> najkasneje 14 delovnih dn</w:t>
      </w:r>
      <w:r w:rsidR="00277B35">
        <w:rPr>
          <w:rFonts w:cs="Arial"/>
        </w:rPr>
        <w:t>eh</w:t>
      </w:r>
      <w:r w:rsidR="003F7DB9" w:rsidRPr="007A49B4">
        <w:rPr>
          <w:rFonts w:cs="Arial"/>
        </w:rPr>
        <w:t xml:space="preserve"> od prejema pisnega naročila s strani naročnika.</w:t>
      </w:r>
    </w:p>
    <w:p w14:paraId="2C0189D7" w14:textId="77777777" w:rsidR="003F7DB9" w:rsidRPr="007A49B4" w:rsidRDefault="003F7DB9" w:rsidP="003F7DB9">
      <w:pPr>
        <w:rPr>
          <w:rFonts w:cs="Arial"/>
        </w:rPr>
      </w:pPr>
    </w:p>
    <w:p w14:paraId="5211C735" w14:textId="77777777" w:rsidR="003F7DB9" w:rsidRPr="007A49B4" w:rsidRDefault="003F7DB9" w:rsidP="003F7DB9">
      <w:pPr>
        <w:rPr>
          <w:rFonts w:cs="Arial"/>
        </w:rPr>
      </w:pPr>
      <w:r w:rsidRPr="007A49B4">
        <w:rPr>
          <w:rFonts w:cs="Arial"/>
        </w:rPr>
        <w:t>Dobava opreme bo v času trajanja pogodbe sukcesivna, na osnovi sprotnih naročil naročnika. Naročnik bo ob naročilu blaga opredelil lokacijo, kamor bo potrebno dostaviti določeno opremo oz. dobaviti opremo skupaj z delom.</w:t>
      </w:r>
    </w:p>
    <w:p w14:paraId="0F142EBF" w14:textId="77777777" w:rsidR="003F7DB9" w:rsidRPr="007A49B4" w:rsidRDefault="003F7DB9" w:rsidP="003F7DB9">
      <w:pPr>
        <w:rPr>
          <w:rFonts w:cs="Arial"/>
        </w:rPr>
      </w:pPr>
    </w:p>
    <w:p w14:paraId="14521DD8" w14:textId="77777777" w:rsidR="000A2AAF" w:rsidRPr="007A49B4" w:rsidRDefault="000A2AAF" w:rsidP="003F7DB9">
      <w:pPr>
        <w:rPr>
          <w:rFonts w:cs="Arial"/>
          <w:bCs/>
        </w:rPr>
      </w:pPr>
      <w:r w:rsidRPr="007A49B4">
        <w:rPr>
          <w:rFonts w:cs="Arial"/>
          <w:u w:val="single"/>
        </w:rPr>
        <w:t>Garancija za vsa opravljena in prevzeta dela</w:t>
      </w:r>
      <w:r w:rsidRPr="007A49B4">
        <w:rPr>
          <w:rFonts w:cs="Arial"/>
          <w:bCs/>
        </w:rPr>
        <w:t xml:space="preserve">: </w:t>
      </w:r>
    </w:p>
    <w:p w14:paraId="2D4FB3BF" w14:textId="77777777" w:rsidR="00AD6B21" w:rsidRPr="007A49B4" w:rsidRDefault="00AD6B21" w:rsidP="00AD6B21">
      <w:pPr>
        <w:rPr>
          <w:rFonts w:cs="Arial"/>
        </w:rPr>
      </w:pPr>
      <w:r w:rsidRPr="007A49B4">
        <w:rPr>
          <w:rFonts w:cs="Arial"/>
        </w:rPr>
        <w:t xml:space="preserve">Ponudnik daje naročniku najmanj 5 letno splošno garancijo za vsa izvršena in prevzeta dela (tudi za dela podizvajalcev). Za brezhibno tehnično delovanje za vse ostale komponente, ki niso komponente strukturiranega ožičenja, in sicer za montažni material in za izvedena dela, pa najmanj 3 leta. </w:t>
      </w:r>
    </w:p>
    <w:p w14:paraId="65AF7CC7" w14:textId="77777777" w:rsidR="00AD6B21" w:rsidRPr="007A49B4" w:rsidRDefault="00AD6B21" w:rsidP="00AD6B21">
      <w:pPr>
        <w:rPr>
          <w:rFonts w:cs="Arial"/>
        </w:rPr>
      </w:pPr>
    </w:p>
    <w:p w14:paraId="1852C8B2" w14:textId="77777777" w:rsidR="00AD6B21" w:rsidRPr="007A49B4" w:rsidRDefault="00AD6B21" w:rsidP="00AD6B21">
      <w:pPr>
        <w:rPr>
          <w:rFonts w:cs="Arial"/>
        </w:rPr>
      </w:pPr>
      <w:r w:rsidRPr="007A49B4">
        <w:rPr>
          <w:rFonts w:cs="Arial"/>
        </w:rPr>
        <w:t>Ponudnik mora zagotoviti najmanj 25 letno sistemsko garancijo proizvajalca za vsa izvedena dela (kompleten material mora biti od istega proizvajalca).</w:t>
      </w:r>
    </w:p>
    <w:p w14:paraId="3AEA0571" w14:textId="77777777" w:rsidR="00AD6B21" w:rsidRPr="007A49B4" w:rsidRDefault="00AD6B21" w:rsidP="00AD6B21">
      <w:pPr>
        <w:rPr>
          <w:rFonts w:cs="Arial"/>
        </w:rPr>
      </w:pPr>
    </w:p>
    <w:p w14:paraId="3EDFA368" w14:textId="77777777" w:rsidR="000A2AAF" w:rsidRPr="007A49B4" w:rsidRDefault="00AD6B21" w:rsidP="00AD6B21">
      <w:pPr>
        <w:rPr>
          <w:rFonts w:cs="Arial"/>
        </w:rPr>
      </w:pPr>
      <w:r w:rsidRPr="007A49B4">
        <w:rPr>
          <w:rFonts w:cs="Arial"/>
        </w:rPr>
        <w:t>Garancijski rok začne teči od datuma končnega prevzemnega dokumenta. Za kvaliteto opreme in materiala ponudnik jamči v obsegu in za čas, kot jamči proizvajalec opreme in materiala, s pričetkom datuma jamstva od dneva končnega prevzemnega dokumenta oz. podpisanega prevzemnega dokumenta.</w:t>
      </w:r>
      <w:r w:rsidRPr="007A49B4">
        <w:rPr>
          <w:rFonts w:cs="Arial"/>
        </w:rPr>
        <w:tab/>
      </w:r>
      <w:r w:rsidR="000A2AAF" w:rsidRPr="007A49B4">
        <w:rPr>
          <w:rFonts w:cs="Arial"/>
          <w:bCs/>
          <w:szCs w:val="20"/>
        </w:rPr>
        <w:tab/>
      </w:r>
      <w:r w:rsidR="000A2AAF" w:rsidRPr="007A49B4">
        <w:rPr>
          <w:rFonts w:cs="Arial"/>
          <w:bCs/>
          <w:szCs w:val="20"/>
        </w:rPr>
        <w:tab/>
      </w:r>
    </w:p>
    <w:p w14:paraId="248CA114" w14:textId="77777777" w:rsidR="003F7DB9" w:rsidRPr="007A49B4" w:rsidRDefault="000A2AAF" w:rsidP="003F7DB9">
      <w:pPr>
        <w:pStyle w:val="Naslov3"/>
        <w:rPr>
          <w:b/>
        </w:rPr>
      </w:pPr>
      <w:bookmarkStart w:id="59" w:name="_Toc234486329"/>
      <w:r w:rsidRPr="007A49B4">
        <w:rPr>
          <w:b/>
        </w:rPr>
        <w:t>Specifikacija</w:t>
      </w:r>
      <w:r w:rsidR="003F7DB9" w:rsidRPr="007A49B4">
        <w:t xml:space="preserve"> </w:t>
      </w:r>
      <w:r w:rsidR="003F7DB9" w:rsidRPr="007A49B4">
        <w:rPr>
          <w:b/>
        </w:rPr>
        <w:t>predračuna (OBR-4)</w:t>
      </w:r>
      <w:bookmarkEnd w:id="59"/>
    </w:p>
    <w:p w14:paraId="420C3D01" w14:textId="77777777" w:rsidR="003F7DB9" w:rsidRPr="007A49B4" w:rsidRDefault="003F7DB9" w:rsidP="003F7DB9">
      <w:pPr>
        <w:rPr>
          <w:rFonts w:cs="Arial"/>
        </w:rPr>
      </w:pPr>
      <w:r w:rsidRPr="007A49B4">
        <w:rPr>
          <w:rFonts w:cs="Arial"/>
        </w:rPr>
        <w:t>Ponudnik mora izpolniti in priložiti obrazec Specifikacija predračuna (OBR-4), ki je samostojen Excel dokument in del te Dokumentacije v zvezi z oddajo javnega naročila.</w:t>
      </w:r>
    </w:p>
    <w:p w14:paraId="6A8D26CD" w14:textId="77777777" w:rsidR="003F7DB9" w:rsidRPr="007A49B4" w:rsidRDefault="003F7DB9" w:rsidP="003F7DB9">
      <w:pPr>
        <w:rPr>
          <w:rFonts w:cs="Arial"/>
        </w:rPr>
      </w:pPr>
    </w:p>
    <w:p w14:paraId="441685B3" w14:textId="77777777" w:rsidR="003F7DB9" w:rsidRPr="007A49B4" w:rsidRDefault="003F7DB9" w:rsidP="003F7DB9">
      <w:pPr>
        <w:rPr>
          <w:rFonts w:cs="Arial"/>
        </w:rPr>
      </w:pPr>
      <w:r w:rsidRPr="007A49B4">
        <w:rPr>
          <w:rFonts w:cs="Arial"/>
        </w:rPr>
        <w:t xml:space="preserve">Vsi popisi del v obrazcu Specifikacija predračuna (OBR-4) so izdelani na osnovi standardiziranih opisov in normativov v gradbeništvu za strojno instalacijska dela. </w:t>
      </w:r>
    </w:p>
    <w:p w14:paraId="2F140E34" w14:textId="77777777" w:rsidR="003F7DB9" w:rsidRPr="007A49B4" w:rsidRDefault="003F7DB9" w:rsidP="003F7DB9">
      <w:pPr>
        <w:rPr>
          <w:rFonts w:cs="Arial"/>
        </w:rPr>
      </w:pPr>
    </w:p>
    <w:p w14:paraId="2F71A321" w14:textId="77777777" w:rsidR="003F7DB9" w:rsidRPr="007A49B4" w:rsidRDefault="003F7DB9" w:rsidP="003F7DB9">
      <w:pPr>
        <w:rPr>
          <w:rFonts w:cs="Arial"/>
        </w:rPr>
      </w:pPr>
      <w:r w:rsidRPr="007A49B4">
        <w:rPr>
          <w:rFonts w:cs="Arial"/>
        </w:rPr>
        <w:t>Ponudnik mora v obrazec vpisati ceno na enoto mere (EM) brez DDV, DDP lokacija naročnika, z vsemi vključenimi popusti in stroški. Ostala polja se izpolnijo (izračunajo) samodejno na podlagi vnaprej določenih formul.</w:t>
      </w:r>
    </w:p>
    <w:p w14:paraId="358BF258" w14:textId="77777777" w:rsidR="003F7DB9" w:rsidRPr="007A49B4" w:rsidRDefault="003F7DB9" w:rsidP="003F7DB9">
      <w:pPr>
        <w:rPr>
          <w:rFonts w:cs="Arial"/>
        </w:rPr>
      </w:pPr>
    </w:p>
    <w:p w14:paraId="54DCED23" w14:textId="77777777" w:rsidR="003F7DB9" w:rsidRPr="007A49B4" w:rsidRDefault="003F7DB9" w:rsidP="003F7DB9">
      <w:pPr>
        <w:rPr>
          <w:rFonts w:cs="Arial"/>
        </w:rPr>
      </w:pPr>
      <w:r w:rsidRPr="007A49B4">
        <w:rPr>
          <w:rFonts w:cs="Arial"/>
          <w:b/>
          <w:bCs/>
        </w:rPr>
        <w:t>Cene ponudnika za posamezno vrsto materiala in dela morajo vključevati vse stroške, kot so:</w:t>
      </w:r>
    </w:p>
    <w:p w14:paraId="3A824962"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t>stroški transporta, vštevši vsa nakladanja, razkladanja in transport po objektu;</w:t>
      </w:r>
    </w:p>
    <w:p w14:paraId="3345FD22"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t>priprava delovišč za varno delo in zaščita prostorov ter opreme;</w:t>
      </w:r>
    </w:p>
    <w:p w14:paraId="1F0CD499"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t>stroški čiščenja ter odstranitev embalaže in drugih nevarnih ovir po izvedenih delih;</w:t>
      </w:r>
    </w:p>
    <w:p w14:paraId="4A44C3DA"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lastRenderedPageBreak/>
        <w:t>odvoz odpadnega materiala na deponijo;</w:t>
      </w:r>
    </w:p>
    <w:p w14:paraId="4B1A6CF8"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t>ves tesnilni in pomožni material ter vsa druga dela in stroški, ki so potrebni za kvalitetno izvedbo del;</w:t>
      </w:r>
    </w:p>
    <w:p w14:paraId="4FD339B7" w14:textId="77777777" w:rsidR="003F7DB9" w:rsidRPr="007A49B4" w:rsidRDefault="003F7DB9" w:rsidP="003F7DB9">
      <w:pPr>
        <w:pStyle w:val="Odstavekseznama"/>
        <w:numPr>
          <w:ilvl w:val="0"/>
          <w:numId w:val="26"/>
        </w:numPr>
        <w:spacing w:after="120" w:line="276" w:lineRule="auto"/>
        <w:contextualSpacing/>
        <w:rPr>
          <w:rFonts w:cs="Arial"/>
        </w:rPr>
      </w:pPr>
      <w:r w:rsidRPr="007A49B4">
        <w:rPr>
          <w:rFonts w:cs="Arial"/>
        </w:rPr>
        <w:t>vso opremo in naprave, ki so potrebni za kvalitetno in varno izvedbo del (lestve, delovni in zaščitni odri, ipd.).</w:t>
      </w:r>
    </w:p>
    <w:p w14:paraId="7559F03A" w14:textId="67410D85" w:rsidR="003A019F" w:rsidRPr="007A49B4" w:rsidRDefault="003A019F" w:rsidP="003A019F">
      <w:pPr>
        <w:pStyle w:val="Naslov3"/>
        <w:rPr>
          <w:b/>
          <w:lang w:eastAsia="ar-SA"/>
        </w:rPr>
      </w:pPr>
      <w:bookmarkStart w:id="60" w:name="_Toc511287489"/>
      <w:bookmarkStart w:id="61" w:name="_Toc97896988"/>
      <w:bookmarkStart w:id="62" w:name="_Toc234486330"/>
      <w:bookmarkStart w:id="63" w:name="_Toc450114643"/>
      <w:r w:rsidRPr="007A49B4">
        <w:rPr>
          <w:b/>
          <w:lang w:eastAsia="ar-SA"/>
        </w:rPr>
        <w:t>Izjav</w:t>
      </w:r>
      <w:r w:rsidR="009D2410">
        <w:rPr>
          <w:b/>
          <w:lang w:eastAsia="ar-SA"/>
        </w:rPr>
        <w:t>a</w:t>
      </w:r>
      <w:r w:rsidRPr="007A49B4">
        <w:rPr>
          <w:b/>
          <w:lang w:eastAsia="ar-SA"/>
        </w:rPr>
        <w:t xml:space="preserve"> o sposobnosti in o izpolnjevanju pogojev za </w:t>
      </w:r>
      <w:bookmarkEnd w:id="60"/>
      <w:bookmarkEnd w:id="61"/>
      <w:r w:rsidR="003F7DB9" w:rsidRPr="007A49B4">
        <w:rPr>
          <w:b/>
          <w:lang w:eastAsia="ar-SA"/>
        </w:rPr>
        <w:t>sodelovanje (OBR-5)</w:t>
      </w:r>
      <w:bookmarkEnd w:id="62"/>
    </w:p>
    <w:p w14:paraId="437F3297" w14:textId="77777777" w:rsidR="000F69E5" w:rsidRPr="007A49B4" w:rsidRDefault="000F69E5" w:rsidP="000F69E5">
      <w:pPr>
        <w:pStyle w:val="Naslov3"/>
        <w:rPr>
          <w:b/>
        </w:rPr>
      </w:pPr>
      <w:bookmarkStart w:id="64" w:name="_Toc234486331"/>
      <w:bookmarkEnd w:id="63"/>
      <w:r w:rsidRPr="007A49B4">
        <w:rPr>
          <w:b/>
        </w:rPr>
        <w:t>Potrdilo o usposobljenosti kadrov</w:t>
      </w:r>
      <w:bookmarkEnd w:id="64"/>
    </w:p>
    <w:p w14:paraId="01C495F0" w14:textId="77777777" w:rsidR="003F7DB9" w:rsidRPr="007A49B4" w:rsidRDefault="003F7DB9" w:rsidP="003F7DB9">
      <w:pPr>
        <w:rPr>
          <w:rFonts w:cs="Arial"/>
        </w:rPr>
      </w:pPr>
    </w:p>
    <w:p w14:paraId="6DB8CBD0" w14:textId="77777777" w:rsidR="003F7DB9" w:rsidRPr="007A49B4" w:rsidRDefault="003F7DB9" w:rsidP="003F7DB9">
      <w:pPr>
        <w:rPr>
          <w:rFonts w:cs="Arial"/>
        </w:rPr>
      </w:pPr>
      <w:r w:rsidRPr="007A49B4">
        <w:rPr>
          <w:rFonts w:cs="Arial"/>
        </w:rPr>
        <w:t>Ponudnik mora predložiti potrdilo o usposobljenosti kadrov, in sicer:</w:t>
      </w:r>
    </w:p>
    <w:p w14:paraId="656FCA2C" w14:textId="77777777" w:rsidR="003F7DB9" w:rsidRPr="007A49B4" w:rsidRDefault="003F7DB9" w:rsidP="003F7DB9">
      <w:pPr>
        <w:rPr>
          <w:rFonts w:cs="Arial"/>
        </w:rPr>
      </w:pPr>
    </w:p>
    <w:p w14:paraId="0CABE237" w14:textId="77777777" w:rsidR="003F7DB9" w:rsidRPr="007A49B4" w:rsidRDefault="003F7DB9" w:rsidP="003F7DB9">
      <w:pPr>
        <w:pStyle w:val="Odstavekseznama"/>
        <w:numPr>
          <w:ilvl w:val="0"/>
          <w:numId w:val="27"/>
        </w:numPr>
        <w:spacing w:after="160" w:line="278" w:lineRule="auto"/>
        <w:contextualSpacing/>
        <w:rPr>
          <w:rFonts w:cs="Arial"/>
        </w:rPr>
      </w:pPr>
      <w:r w:rsidRPr="007A49B4">
        <w:rPr>
          <w:rFonts w:cs="Arial"/>
        </w:rPr>
        <w:t xml:space="preserve">za vsaj enega delavca v rednem delovnem razmerju ali v pogodbenem razmerju, ki mora imeti veljaven certifikat proizvajalca, s katerim dokazuje usposobljenost za inštalacijo in vzdrževanje ponujene opreme </w:t>
      </w:r>
      <w:proofErr w:type="spellStart"/>
      <w:r w:rsidRPr="007A49B4">
        <w:rPr>
          <w:rFonts w:cs="Arial"/>
        </w:rPr>
        <w:t>Systimax</w:t>
      </w:r>
      <w:proofErr w:type="spellEnd"/>
      <w:r w:rsidRPr="007A49B4">
        <w:rPr>
          <w:rFonts w:cs="Arial"/>
        </w:rPr>
        <w:t xml:space="preserve">; </w:t>
      </w:r>
    </w:p>
    <w:p w14:paraId="3911FE7F" w14:textId="77777777" w:rsidR="003F7DB9" w:rsidRPr="007A49B4" w:rsidRDefault="003F7DB9" w:rsidP="003F7DB9">
      <w:pPr>
        <w:pStyle w:val="Odstavekseznama"/>
        <w:spacing w:after="160" w:line="278" w:lineRule="auto"/>
        <w:ind w:left="720"/>
        <w:contextualSpacing/>
        <w:rPr>
          <w:rFonts w:cs="Arial"/>
        </w:rPr>
      </w:pPr>
    </w:p>
    <w:p w14:paraId="025D0F8E" w14:textId="77777777" w:rsidR="003F7DB9" w:rsidRPr="007A49B4" w:rsidRDefault="003F7DB9" w:rsidP="003F7DB9">
      <w:pPr>
        <w:pStyle w:val="Odstavekseznama"/>
        <w:numPr>
          <w:ilvl w:val="0"/>
          <w:numId w:val="27"/>
        </w:numPr>
        <w:spacing w:after="160" w:line="278" w:lineRule="auto"/>
        <w:contextualSpacing/>
        <w:rPr>
          <w:rFonts w:cs="Arial"/>
        </w:rPr>
      </w:pPr>
      <w:r w:rsidRPr="007A49B4">
        <w:rPr>
          <w:rFonts w:cs="Arial"/>
        </w:rPr>
        <w:t>v kolikor je delavec v pogodbenem razmerju, mora le-ta veljati najmanj še najmanj 12 mesecev od dneva oddaje ponudbe po tem javnem naročilu:</w:t>
      </w:r>
    </w:p>
    <w:p w14:paraId="472A5DA7" w14:textId="77777777" w:rsidR="003F7DB9" w:rsidRPr="007A49B4" w:rsidRDefault="003F7DB9" w:rsidP="003F7DB9">
      <w:pPr>
        <w:pStyle w:val="Odstavekseznama"/>
        <w:numPr>
          <w:ilvl w:val="1"/>
          <w:numId w:val="27"/>
        </w:numPr>
        <w:spacing w:after="160" w:line="278" w:lineRule="auto"/>
        <w:contextualSpacing/>
        <w:rPr>
          <w:rFonts w:cs="Arial"/>
        </w:rPr>
      </w:pPr>
      <w:r w:rsidRPr="007A49B4">
        <w:rPr>
          <w:rFonts w:cs="Arial"/>
        </w:rPr>
        <w:t>upoštevani bodo veljavni certifikati, ki obenem ne bodo starejši od treh let;</w:t>
      </w:r>
    </w:p>
    <w:p w14:paraId="3F57A9CF" w14:textId="77777777" w:rsidR="003F7DB9" w:rsidRPr="007A49B4" w:rsidRDefault="003F7DB9" w:rsidP="003F7DB9">
      <w:pPr>
        <w:pStyle w:val="Odstavekseznama"/>
        <w:rPr>
          <w:rFonts w:cs="Arial"/>
        </w:rPr>
      </w:pPr>
    </w:p>
    <w:p w14:paraId="211A4863" w14:textId="77777777" w:rsidR="003F7DB9" w:rsidRPr="007A49B4" w:rsidRDefault="003F7DB9" w:rsidP="003F7DB9">
      <w:pPr>
        <w:pStyle w:val="Odstavekseznama"/>
        <w:numPr>
          <w:ilvl w:val="0"/>
          <w:numId w:val="27"/>
        </w:numPr>
        <w:spacing w:after="160" w:line="278" w:lineRule="auto"/>
        <w:contextualSpacing/>
        <w:rPr>
          <w:rFonts w:cs="Arial"/>
        </w:rPr>
      </w:pPr>
      <w:r w:rsidRPr="007A49B4">
        <w:rPr>
          <w:rFonts w:cs="Arial"/>
        </w:rPr>
        <w:t xml:space="preserve">za vsaj enega delavca v rednem delovnem razmerju ali v pogodbenem razmerju, ki mora imeti certifikat proizvajalca, s katerim dokazuje usposobljenost za načrtovanje ponujene opreme </w:t>
      </w:r>
      <w:proofErr w:type="spellStart"/>
      <w:r w:rsidRPr="007A49B4">
        <w:rPr>
          <w:rFonts w:cs="Arial"/>
        </w:rPr>
        <w:t>Systimax</w:t>
      </w:r>
      <w:proofErr w:type="spellEnd"/>
      <w:r w:rsidRPr="007A49B4">
        <w:rPr>
          <w:rFonts w:cs="Arial"/>
        </w:rPr>
        <w:t xml:space="preserve">; </w:t>
      </w:r>
    </w:p>
    <w:p w14:paraId="0857BDCF" w14:textId="77777777" w:rsidR="003F7DB9" w:rsidRPr="007A49B4" w:rsidRDefault="003F7DB9" w:rsidP="003F7DB9">
      <w:pPr>
        <w:pStyle w:val="Odstavekseznama"/>
        <w:spacing w:after="160" w:line="278" w:lineRule="auto"/>
        <w:ind w:left="720"/>
        <w:contextualSpacing/>
        <w:rPr>
          <w:rFonts w:cs="Arial"/>
        </w:rPr>
      </w:pPr>
    </w:p>
    <w:p w14:paraId="29195863" w14:textId="77777777" w:rsidR="003F7DB9" w:rsidRPr="007A49B4" w:rsidRDefault="003F7DB9" w:rsidP="003F7DB9">
      <w:pPr>
        <w:pStyle w:val="Odstavekseznama"/>
        <w:numPr>
          <w:ilvl w:val="0"/>
          <w:numId w:val="27"/>
        </w:numPr>
        <w:spacing w:after="160" w:line="278" w:lineRule="auto"/>
        <w:contextualSpacing/>
        <w:rPr>
          <w:rFonts w:cs="Arial"/>
        </w:rPr>
      </w:pPr>
      <w:r w:rsidRPr="007A49B4">
        <w:rPr>
          <w:rFonts w:cs="Arial"/>
        </w:rPr>
        <w:t>v kolikor je delavec v pogodbenem razmerju, mora le-ta veljati najmanj še najmanj 12 mesecev od dneva oddaje ponudbe po tem javnem naročilu:</w:t>
      </w:r>
    </w:p>
    <w:p w14:paraId="4C608B8E" w14:textId="77777777" w:rsidR="003F7DB9" w:rsidRPr="007A49B4" w:rsidRDefault="003F7DB9" w:rsidP="003F7DB9">
      <w:pPr>
        <w:pStyle w:val="Odstavekseznama"/>
        <w:numPr>
          <w:ilvl w:val="1"/>
          <w:numId w:val="27"/>
        </w:numPr>
        <w:spacing w:after="160" w:line="278" w:lineRule="auto"/>
        <w:contextualSpacing/>
        <w:rPr>
          <w:rFonts w:cs="Arial"/>
        </w:rPr>
      </w:pPr>
      <w:r w:rsidRPr="007A49B4">
        <w:rPr>
          <w:rFonts w:cs="Arial"/>
        </w:rPr>
        <w:t>upoštevani bodo veljavni certifikati, ki obenem ne bodo starejši od treh let;</w:t>
      </w:r>
    </w:p>
    <w:p w14:paraId="2ED6AC44" w14:textId="77777777" w:rsidR="003F7DB9" w:rsidRPr="007A49B4" w:rsidRDefault="003F7DB9" w:rsidP="003F7DB9">
      <w:pPr>
        <w:rPr>
          <w:rFonts w:cs="Arial"/>
        </w:rPr>
      </w:pPr>
    </w:p>
    <w:p w14:paraId="7C9B72D5" w14:textId="77777777" w:rsidR="003F7DB9" w:rsidRPr="007A49B4" w:rsidRDefault="003F7DB9" w:rsidP="003F7DB9">
      <w:pPr>
        <w:pStyle w:val="Odstavekseznama"/>
        <w:numPr>
          <w:ilvl w:val="0"/>
          <w:numId w:val="27"/>
        </w:numPr>
        <w:spacing w:after="160" w:line="278" w:lineRule="auto"/>
        <w:contextualSpacing/>
        <w:rPr>
          <w:rFonts w:cs="Arial"/>
        </w:rPr>
      </w:pPr>
      <w:r w:rsidRPr="007A49B4">
        <w:rPr>
          <w:rFonts w:cs="Arial"/>
        </w:rPr>
        <w:t>navedeni delavci morajo imeti vsaj dve leti delovnih izkušenj na tem področju.</w:t>
      </w:r>
    </w:p>
    <w:p w14:paraId="7291562E" w14:textId="77777777" w:rsidR="00D56F8B" w:rsidRPr="007A49B4" w:rsidRDefault="00D56F8B" w:rsidP="003F7DB9">
      <w:pPr>
        <w:rPr>
          <w:rFonts w:cs="Arial"/>
        </w:rPr>
      </w:pPr>
    </w:p>
    <w:p w14:paraId="4CA405D7" w14:textId="77777777" w:rsidR="00F237A9" w:rsidRPr="007A49B4" w:rsidRDefault="00F237A9" w:rsidP="003F7DB9">
      <w:pPr>
        <w:tabs>
          <w:tab w:val="left" w:pos="0"/>
        </w:tabs>
        <w:rPr>
          <w:rFonts w:cs="Arial"/>
          <w:noProof/>
        </w:rPr>
      </w:pPr>
      <w:r w:rsidRPr="007A49B4">
        <w:rPr>
          <w:rFonts w:cs="Arial"/>
          <w:noProof/>
        </w:rPr>
        <w:t>Naročnik si pridržuje pravico, da ponudnika naknadno pozove k dostavi originala dokumenta.</w:t>
      </w:r>
    </w:p>
    <w:p w14:paraId="4B80EEEF" w14:textId="77777777" w:rsidR="00A3037F" w:rsidRPr="007A49B4" w:rsidRDefault="00A3037F" w:rsidP="00A3037F">
      <w:pPr>
        <w:pStyle w:val="Naslov3"/>
        <w:rPr>
          <w:b/>
        </w:rPr>
      </w:pPr>
      <w:bookmarkStart w:id="65" w:name="_Toc234486332"/>
      <w:r w:rsidRPr="007A49B4">
        <w:rPr>
          <w:b/>
        </w:rPr>
        <w:t>Izjava pro</w:t>
      </w:r>
      <w:r w:rsidR="00641EF9" w:rsidRPr="007A49B4">
        <w:rPr>
          <w:b/>
        </w:rPr>
        <w:t>izvajalca o izdaji 25</w:t>
      </w:r>
      <w:r w:rsidRPr="007A49B4">
        <w:rPr>
          <w:b/>
        </w:rPr>
        <w:t xml:space="preserve"> letne sistemske garancije</w:t>
      </w:r>
      <w:bookmarkEnd w:id="65"/>
      <w:r w:rsidR="003F7DB9" w:rsidRPr="007A49B4">
        <w:rPr>
          <w:b/>
        </w:rPr>
        <w:t xml:space="preserve"> </w:t>
      </w:r>
    </w:p>
    <w:p w14:paraId="2C5B1AE5" w14:textId="64FBCC6E" w:rsidR="007D24CC" w:rsidRPr="007A49B4" w:rsidRDefault="003F7DB9" w:rsidP="007D24CC">
      <w:pPr>
        <w:rPr>
          <w:rFonts w:cs="Arial"/>
        </w:rPr>
      </w:pPr>
      <w:bookmarkStart w:id="66" w:name="_Toc29604377"/>
      <w:r w:rsidRPr="007A49B4">
        <w:rPr>
          <w:rFonts w:cs="Arial"/>
        </w:rPr>
        <w:t xml:space="preserve">Ponudnik mora </w:t>
      </w:r>
      <w:r w:rsidRPr="009F1FC3">
        <w:rPr>
          <w:rFonts w:cs="Arial"/>
        </w:rPr>
        <w:t>predložiti izjavo</w:t>
      </w:r>
      <w:r w:rsidRPr="007A49B4">
        <w:rPr>
          <w:rFonts w:cs="Arial"/>
        </w:rPr>
        <w:t xml:space="preserve"> proizvajalca ponujene pasivne opreme, s katero dokazuje, da bo proizvajalec izdal 25 letno sistemsko garancijo za vse vgrajene materiale, ki jih bo izvedel ponudnik.</w:t>
      </w:r>
    </w:p>
    <w:p w14:paraId="3E239563" w14:textId="77777777" w:rsidR="003F7DB9" w:rsidRPr="007A49B4" w:rsidRDefault="003F7DB9" w:rsidP="007D24CC">
      <w:pPr>
        <w:rPr>
          <w:rFonts w:cs="Arial"/>
        </w:rPr>
      </w:pPr>
    </w:p>
    <w:p w14:paraId="7626DAC4" w14:textId="77777777" w:rsidR="00C65AEE" w:rsidRPr="007A49B4" w:rsidRDefault="00C65AEE" w:rsidP="00C65AEE">
      <w:pPr>
        <w:tabs>
          <w:tab w:val="left" w:pos="0"/>
        </w:tabs>
        <w:rPr>
          <w:rFonts w:cs="Arial"/>
          <w:noProof/>
        </w:rPr>
      </w:pPr>
      <w:r w:rsidRPr="007A49B4">
        <w:rPr>
          <w:rFonts w:cs="Arial"/>
          <w:noProof/>
        </w:rPr>
        <w:t>Naročnik si pridržuje pravico, da ponudnika naknadno pozove k dostavi originala dokumenta.</w:t>
      </w:r>
    </w:p>
    <w:p w14:paraId="5CBD9826" w14:textId="77777777" w:rsidR="00AE68A7" w:rsidRPr="007A49B4" w:rsidRDefault="00AE68A7" w:rsidP="00AE68A7">
      <w:pPr>
        <w:pStyle w:val="Naslov3"/>
        <w:rPr>
          <w:b/>
        </w:rPr>
      </w:pPr>
      <w:bookmarkStart w:id="67" w:name="_Toc234486333"/>
      <w:bookmarkEnd w:id="66"/>
      <w:r w:rsidRPr="007A49B4">
        <w:rPr>
          <w:b/>
        </w:rPr>
        <w:t xml:space="preserve">Izjava o prevzemu garancije za obstoječe strukturirano ožičenje </w:t>
      </w:r>
      <w:proofErr w:type="spellStart"/>
      <w:r w:rsidRPr="007A49B4">
        <w:rPr>
          <w:b/>
        </w:rPr>
        <w:t>Systimax</w:t>
      </w:r>
      <w:proofErr w:type="spellEnd"/>
      <w:r w:rsidR="003F7DB9" w:rsidRPr="007A49B4">
        <w:rPr>
          <w:b/>
        </w:rPr>
        <w:t xml:space="preserve"> </w:t>
      </w:r>
      <w:r w:rsidR="003F7DB9" w:rsidRPr="007A49B4">
        <w:rPr>
          <w:b/>
          <w:bCs w:val="0"/>
        </w:rPr>
        <w:t>(OBR-</w:t>
      </w:r>
      <w:r w:rsidR="00F55637" w:rsidRPr="007A49B4">
        <w:rPr>
          <w:b/>
          <w:bCs w:val="0"/>
        </w:rPr>
        <w:t>6</w:t>
      </w:r>
      <w:r w:rsidR="003F7DB9" w:rsidRPr="007A49B4">
        <w:rPr>
          <w:b/>
          <w:bCs w:val="0"/>
        </w:rPr>
        <w:t>)</w:t>
      </w:r>
      <w:bookmarkEnd w:id="67"/>
    </w:p>
    <w:p w14:paraId="649DF6D8" w14:textId="77777777" w:rsidR="001D54FF" w:rsidRPr="007A49B4" w:rsidRDefault="001D54FF" w:rsidP="001D54FF">
      <w:pPr>
        <w:pStyle w:val="Naslov3"/>
        <w:rPr>
          <w:b/>
        </w:rPr>
      </w:pPr>
      <w:bookmarkStart w:id="68" w:name="_Toc190487467"/>
      <w:bookmarkStart w:id="69" w:name="_Toc490121619"/>
      <w:bookmarkStart w:id="70" w:name="_Toc234486334"/>
      <w:r w:rsidRPr="007A49B4">
        <w:rPr>
          <w:b/>
        </w:rPr>
        <w:t>Izjava o prilagajanju potrebam naročnika</w:t>
      </w:r>
      <w:bookmarkEnd w:id="68"/>
      <w:bookmarkEnd w:id="69"/>
      <w:r w:rsidR="003F7DB9" w:rsidRPr="007A49B4">
        <w:rPr>
          <w:b/>
        </w:rPr>
        <w:t xml:space="preserve"> </w:t>
      </w:r>
      <w:r w:rsidR="003F7DB9" w:rsidRPr="007A49B4">
        <w:rPr>
          <w:b/>
          <w:bCs w:val="0"/>
        </w:rPr>
        <w:t>(OBR-</w:t>
      </w:r>
      <w:r w:rsidR="00F55637" w:rsidRPr="007A49B4">
        <w:rPr>
          <w:b/>
          <w:bCs w:val="0"/>
        </w:rPr>
        <w:t>7</w:t>
      </w:r>
      <w:r w:rsidR="003F7DB9" w:rsidRPr="007A49B4">
        <w:rPr>
          <w:b/>
          <w:bCs w:val="0"/>
        </w:rPr>
        <w:t>)</w:t>
      </w:r>
      <w:bookmarkEnd w:id="70"/>
    </w:p>
    <w:p w14:paraId="5AB65825" w14:textId="77777777" w:rsidR="0006611C" w:rsidRPr="007A49B4" w:rsidRDefault="0006611C" w:rsidP="0006611C">
      <w:pPr>
        <w:pStyle w:val="Naslov3"/>
        <w:rPr>
          <w:b/>
        </w:rPr>
      </w:pPr>
      <w:bookmarkStart w:id="71" w:name="_Toc126544270"/>
      <w:bookmarkStart w:id="72" w:name="_Toc234486335"/>
      <w:r w:rsidRPr="007A49B4">
        <w:rPr>
          <w:b/>
        </w:rPr>
        <w:t>Vzorec pogodbe</w:t>
      </w:r>
      <w:bookmarkEnd w:id="71"/>
      <w:r w:rsidR="003F7DB9" w:rsidRPr="007A49B4">
        <w:rPr>
          <w:b/>
        </w:rPr>
        <w:t xml:space="preserve"> </w:t>
      </w:r>
      <w:r w:rsidR="003F7DB9" w:rsidRPr="007A49B4">
        <w:rPr>
          <w:b/>
          <w:bCs w:val="0"/>
        </w:rPr>
        <w:t>(OBR-</w:t>
      </w:r>
      <w:r w:rsidR="00F55637" w:rsidRPr="007A49B4">
        <w:rPr>
          <w:b/>
          <w:bCs w:val="0"/>
        </w:rPr>
        <w:t>8</w:t>
      </w:r>
      <w:r w:rsidR="003F7DB9" w:rsidRPr="007A49B4">
        <w:rPr>
          <w:b/>
          <w:bCs w:val="0"/>
        </w:rPr>
        <w:t>)</w:t>
      </w:r>
      <w:bookmarkEnd w:id="72"/>
    </w:p>
    <w:p w14:paraId="206063E0" w14:textId="77777777" w:rsidR="003F7DB9" w:rsidRPr="007A49B4" w:rsidRDefault="003F7DB9" w:rsidP="003F7DB9">
      <w:pPr>
        <w:rPr>
          <w:rFonts w:cs="Arial"/>
        </w:rPr>
      </w:pPr>
      <w:bookmarkStart w:id="73" w:name="_Toc347401274"/>
      <w:bookmarkStart w:id="74" w:name="_Toc355075425"/>
      <w:bookmarkStart w:id="75" w:name="_Toc369597249"/>
      <w:r w:rsidRPr="007A49B4">
        <w:rPr>
          <w:rFonts w:cs="Arial"/>
        </w:rPr>
        <w:t xml:space="preserve">Vzorec pogodbe </w:t>
      </w:r>
      <w:r w:rsidRPr="007A49B4">
        <w:rPr>
          <w:rFonts w:cs="Arial"/>
          <w:b/>
          <w:bCs/>
        </w:rPr>
        <w:t>mora biti v celoti (vsaka stran) parafiran in žigosan</w:t>
      </w:r>
      <w:r w:rsidRPr="007A49B4">
        <w:rPr>
          <w:rFonts w:cs="Arial"/>
        </w:rPr>
        <w:t xml:space="preserve"> s strani ponudnikovega zastopnika oziroma prokurista. </w:t>
      </w:r>
    </w:p>
    <w:p w14:paraId="4F4858C8" w14:textId="77777777" w:rsidR="004D7E73" w:rsidRPr="007A49B4" w:rsidRDefault="004D7E73" w:rsidP="004D7E73">
      <w:pPr>
        <w:pStyle w:val="Naslov3"/>
        <w:rPr>
          <w:b/>
        </w:rPr>
      </w:pPr>
      <w:bookmarkStart w:id="76" w:name="_Toc126544272"/>
      <w:bookmarkStart w:id="77" w:name="_Toc230589429"/>
      <w:bookmarkStart w:id="78" w:name="_Toc524084889"/>
      <w:bookmarkStart w:id="79" w:name="_Toc234486336"/>
      <w:r w:rsidRPr="007A49B4">
        <w:rPr>
          <w:b/>
        </w:rPr>
        <w:t>Izjava o predložitvi garancije za dobro izvedbo pogodbenih obveznosti</w:t>
      </w:r>
      <w:bookmarkEnd w:id="76"/>
      <w:bookmarkEnd w:id="77"/>
      <w:bookmarkEnd w:id="78"/>
      <w:r w:rsidR="003F7DB9" w:rsidRPr="007A49B4">
        <w:rPr>
          <w:b/>
        </w:rPr>
        <w:t xml:space="preserve"> </w:t>
      </w:r>
      <w:r w:rsidR="003F7DB9" w:rsidRPr="007A49B4">
        <w:rPr>
          <w:b/>
          <w:bCs w:val="0"/>
        </w:rPr>
        <w:t>(OBR-</w:t>
      </w:r>
      <w:r w:rsidR="00F55637" w:rsidRPr="007A49B4">
        <w:rPr>
          <w:b/>
          <w:bCs w:val="0"/>
        </w:rPr>
        <w:t>9</w:t>
      </w:r>
      <w:r w:rsidR="003F7DB9" w:rsidRPr="007A49B4">
        <w:rPr>
          <w:b/>
          <w:bCs w:val="0"/>
        </w:rPr>
        <w:t>)</w:t>
      </w:r>
      <w:bookmarkEnd w:id="79"/>
    </w:p>
    <w:p w14:paraId="2582DFDA" w14:textId="77777777" w:rsidR="004D7E73" w:rsidRPr="007A49B4" w:rsidRDefault="004D7E73" w:rsidP="004D7E73">
      <w:pPr>
        <w:rPr>
          <w:rFonts w:cs="Arial"/>
          <w:bCs/>
          <w:szCs w:val="20"/>
        </w:rPr>
      </w:pPr>
      <w:r w:rsidRPr="007A49B4">
        <w:rPr>
          <w:rFonts w:cs="Arial"/>
          <w:bCs/>
          <w:szCs w:val="20"/>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C33096" w:rsidRPr="007A49B4">
        <w:rPr>
          <w:rFonts w:cs="Arial"/>
          <w:bCs/>
          <w:szCs w:val="20"/>
        </w:rPr>
        <w:t>5</w:t>
      </w:r>
      <w:r w:rsidRPr="007A49B4">
        <w:rPr>
          <w:rFonts w:cs="Arial"/>
          <w:bCs/>
          <w:szCs w:val="20"/>
        </w:rPr>
        <w:t>% pogodbene vrednosti</w:t>
      </w:r>
      <w:r w:rsidR="00C65AEE" w:rsidRPr="007A49B4">
        <w:rPr>
          <w:rFonts w:cs="Arial"/>
          <w:bCs/>
          <w:szCs w:val="20"/>
        </w:rPr>
        <w:t xml:space="preserve"> z DDV</w:t>
      </w:r>
      <w:r w:rsidRPr="007A49B4">
        <w:rPr>
          <w:rFonts w:cs="Arial"/>
          <w:bCs/>
          <w:szCs w:val="20"/>
        </w:rPr>
        <w:t>, nepreklicno, brezpogojno in plačljivo na prvi poziv naročnika, veljavno še 13 mesecev po podpisu pogodbe.</w:t>
      </w:r>
    </w:p>
    <w:p w14:paraId="2D2A306E" w14:textId="77777777" w:rsidR="004D7E73" w:rsidRPr="007A49B4" w:rsidRDefault="003F7DB9" w:rsidP="000A2AAF">
      <w:pPr>
        <w:rPr>
          <w:rFonts w:cs="Arial"/>
          <w:szCs w:val="20"/>
        </w:rPr>
      </w:pPr>
      <w:r w:rsidRPr="007A49B4">
        <w:rPr>
          <w:rFonts w:cs="Arial"/>
          <w:szCs w:val="20"/>
        </w:rPr>
        <w:lastRenderedPageBreak/>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4690B1DE" w14:textId="77777777" w:rsidR="000A2AAF" w:rsidRPr="007A49B4" w:rsidRDefault="00A03873" w:rsidP="003F7DB9">
      <w:pPr>
        <w:pStyle w:val="Naslov3"/>
      </w:pPr>
      <w:bookmarkStart w:id="80" w:name="_Toc234486337"/>
      <w:r w:rsidRPr="007A49B4">
        <w:rPr>
          <w:b/>
          <w:bCs w:val="0"/>
        </w:rPr>
        <w:t xml:space="preserve">Izjava o </w:t>
      </w:r>
      <w:bookmarkEnd w:id="73"/>
      <w:bookmarkEnd w:id="74"/>
      <w:bookmarkEnd w:id="75"/>
      <w:r w:rsidR="000A2AAF" w:rsidRPr="007A49B4">
        <w:rPr>
          <w:b/>
          <w:bCs w:val="0"/>
        </w:rPr>
        <w:t>razkritju lastništva ponudnika</w:t>
      </w:r>
      <w:r w:rsidR="003F7DB9" w:rsidRPr="007A49B4">
        <w:rPr>
          <w:b/>
          <w:bCs w:val="0"/>
        </w:rPr>
        <w:t xml:space="preserve"> </w:t>
      </w:r>
      <w:r w:rsidR="003F7DB9" w:rsidRPr="007A49B4">
        <w:t>(</w:t>
      </w:r>
      <w:r w:rsidR="003F7DB9" w:rsidRPr="007A49B4">
        <w:rPr>
          <w:b/>
          <w:bCs w:val="0"/>
        </w:rPr>
        <w:t>OBR-1</w:t>
      </w:r>
      <w:r w:rsidR="00F55637" w:rsidRPr="007A49B4">
        <w:rPr>
          <w:b/>
          <w:bCs w:val="0"/>
        </w:rPr>
        <w:t>0</w:t>
      </w:r>
      <w:r w:rsidR="003F7DB9" w:rsidRPr="007A49B4">
        <w:rPr>
          <w:b/>
          <w:bCs w:val="0"/>
        </w:rPr>
        <w:t>)</w:t>
      </w:r>
      <w:bookmarkEnd w:id="80"/>
      <w:r w:rsidR="003F7DB9" w:rsidRPr="007A49B4">
        <w:t xml:space="preserve"> </w:t>
      </w:r>
    </w:p>
    <w:p w14:paraId="38047D8C" w14:textId="77777777" w:rsidR="003F7DB9" w:rsidRPr="007A49B4" w:rsidRDefault="003F7DB9" w:rsidP="003F7DB9">
      <w:pPr>
        <w:rPr>
          <w:rFonts w:cs="Arial"/>
        </w:rPr>
      </w:pPr>
      <w:r w:rsidRPr="007A49B4">
        <w:rPr>
          <w:rFonts w:cs="Arial"/>
        </w:rPr>
        <w:t xml:space="preserve">Ponudnik mora predložiti predmetno izjavo s katero izjavlja, da bo naročniku v roku osmih dni od prejema poziva posredoval Izjavo o udeležbi fizičnih in pravnih oseb v lastništvu ponudnika, ki je priložena tej Dokumentaciji v zvezi z oddajo javnega naročila. </w:t>
      </w:r>
    </w:p>
    <w:p w14:paraId="1F512CEB" w14:textId="77777777" w:rsidR="003F7DB9" w:rsidRPr="007A49B4" w:rsidRDefault="003F7DB9" w:rsidP="003F7DB9">
      <w:pPr>
        <w:rPr>
          <w:rFonts w:cs="Arial"/>
        </w:rPr>
      </w:pPr>
    </w:p>
    <w:p w14:paraId="0834EAAC" w14:textId="77777777" w:rsidR="003F7DB9" w:rsidRPr="007A49B4" w:rsidRDefault="003F7DB9" w:rsidP="003F7DB9">
      <w:pPr>
        <w:rPr>
          <w:rFonts w:cs="Arial"/>
        </w:rPr>
      </w:pPr>
      <w:r w:rsidRPr="007A49B4">
        <w:rPr>
          <w:rFonts w:cs="Arial"/>
        </w:rPr>
        <w:t xml:space="preserve">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 </w:t>
      </w:r>
    </w:p>
    <w:p w14:paraId="711B7DE8" w14:textId="77777777" w:rsidR="003F7DB9" w:rsidRPr="007A49B4" w:rsidRDefault="003F7DB9" w:rsidP="003F7DB9">
      <w:pPr>
        <w:rPr>
          <w:rFonts w:cs="Arial"/>
        </w:rPr>
      </w:pPr>
    </w:p>
    <w:p w14:paraId="46BA1AAD" w14:textId="77777777" w:rsidR="003F7DB9" w:rsidRPr="007A49B4" w:rsidRDefault="003F7DB9" w:rsidP="003F7DB9">
      <w:pPr>
        <w:rPr>
          <w:rFonts w:cs="Arial"/>
          <w:b/>
          <w:bCs/>
        </w:rPr>
      </w:pPr>
      <w:r w:rsidRPr="007A49B4">
        <w:rPr>
          <w:rFonts w:cs="Arial"/>
          <w:b/>
          <w:bCs/>
        </w:rPr>
        <w:t xml:space="preserve">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 </w:t>
      </w:r>
    </w:p>
    <w:p w14:paraId="6C9E402D" w14:textId="77777777" w:rsidR="003F7DB9" w:rsidRPr="007A49B4" w:rsidRDefault="003F7DB9" w:rsidP="003F7DB9">
      <w:pPr>
        <w:rPr>
          <w:rFonts w:cs="Arial"/>
          <w:b/>
          <w:bCs/>
        </w:rPr>
      </w:pPr>
    </w:p>
    <w:p w14:paraId="0E10FCAE" w14:textId="77777777" w:rsidR="003F7DB9" w:rsidRPr="007A49B4" w:rsidRDefault="003F7DB9" w:rsidP="003F7DB9">
      <w:pPr>
        <w:rPr>
          <w:rFonts w:cs="Arial"/>
          <w:b/>
          <w:bCs/>
        </w:rPr>
      </w:pPr>
      <w:r w:rsidRPr="007A49B4">
        <w:rPr>
          <w:rFonts w:cs="Arial"/>
          <w:b/>
          <w:bCs/>
        </w:rPr>
        <w:t xml:space="preserve">Pojasnilo: </w:t>
      </w:r>
    </w:p>
    <w:p w14:paraId="3CBA5C47" w14:textId="77777777" w:rsidR="003F7DB9" w:rsidRPr="007A49B4" w:rsidRDefault="003F7DB9" w:rsidP="003F7DB9">
      <w:pPr>
        <w:rPr>
          <w:rFonts w:cs="Arial"/>
        </w:rPr>
      </w:pPr>
      <w:r w:rsidRPr="007A49B4">
        <w:rPr>
          <w:rFonts w:cs="Arial"/>
        </w:rPr>
        <w:t xml:space="preserve">Naročnik je dolžan skladno s šestim odstavkom 14. člena in petim odstavkom 35. člena </w:t>
      </w:r>
      <w:proofErr w:type="spellStart"/>
      <w:r w:rsidRPr="007A49B4">
        <w:rPr>
          <w:rFonts w:cs="Arial"/>
        </w:rPr>
        <w:t>ZIntPK</w:t>
      </w:r>
      <w:proofErr w:type="spellEnd"/>
      <w:r w:rsidRPr="007A49B4">
        <w:rPr>
          <w:rFonts w:cs="Arial"/>
        </w:rPr>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7A49B4">
        <w:rPr>
          <w:rFonts w:cs="Arial"/>
        </w:rPr>
        <w:t>komandistih</w:t>
      </w:r>
      <w:proofErr w:type="spellEnd"/>
      <w:r w:rsidRPr="007A49B4">
        <w:rPr>
          <w:rFonts w:cs="Arial"/>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poda neresnične podatke o navedenih dejstvih, ima to za posledico ničnost pogodbe. </w:t>
      </w:r>
    </w:p>
    <w:p w14:paraId="57B05B11" w14:textId="77777777" w:rsidR="003F7DB9" w:rsidRPr="007A49B4" w:rsidRDefault="003F7DB9" w:rsidP="003F7DB9">
      <w:pPr>
        <w:pStyle w:val="Naslov3"/>
        <w:rPr>
          <w:b/>
        </w:rPr>
      </w:pPr>
      <w:bookmarkStart w:id="81" w:name="_Toc159228327"/>
      <w:bookmarkStart w:id="82" w:name="_Toc165356100"/>
      <w:bookmarkStart w:id="83" w:name="_Toc261247511"/>
      <w:bookmarkStart w:id="84" w:name="_Toc450114644"/>
      <w:bookmarkStart w:id="85" w:name="_Toc234486338"/>
      <w:r w:rsidRPr="007A49B4">
        <w:rPr>
          <w:b/>
        </w:rPr>
        <w:t>Obrazec BON-2 ali bančno potrdilo o solventnosti</w:t>
      </w:r>
      <w:bookmarkEnd w:id="81"/>
      <w:bookmarkEnd w:id="82"/>
      <w:bookmarkEnd w:id="83"/>
      <w:bookmarkEnd w:id="84"/>
      <w:bookmarkEnd w:id="85"/>
    </w:p>
    <w:p w14:paraId="23A272FE" w14:textId="77777777" w:rsidR="003F7DB9" w:rsidRPr="007A49B4" w:rsidRDefault="003F7DB9" w:rsidP="003F7DB9">
      <w:pPr>
        <w:rPr>
          <w:rFonts w:cs="Arial"/>
        </w:rPr>
      </w:pPr>
      <w:r w:rsidRPr="007A49B4">
        <w:rPr>
          <w:rFonts w:cs="Arial"/>
        </w:rPr>
        <w:t xml:space="preserve">Naročnik bo </w:t>
      </w:r>
      <w:r w:rsidRPr="007A49B4">
        <w:rPr>
          <w:rFonts w:cs="Arial"/>
          <w:b/>
          <w:bCs/>
        </w:rPr>
        <w:t>od najugodnejšega ponudnika</w:t>
      </w:r>
      <w:r w:rsidRPr="007A49B4">
        <w:rPr>
          <w:rFonts w:cs="Arial"/>
        </w:rPr>
        <w:t xml:space="preserve"> zahteval predložitev obrazca BON-2 ali bančnega potrdila o solventnosti, ki dokazuje, </w:t>
      </w:r>
      <w:r w:rsidRPr="007A49B4">
        <w:rPr>
          <w:rFonts w:cs="Arial"/>
          <w:b/>
          <w:bCs/>
        </w:rPr>
        <w:t>da ponudnik v zadnjih šestih mesecih pred rokom za predložitev ponudb, vključno z dnem oddaje ponudb, ni imel blokiranih računov oziroma dospelih neporavnanih obveznosti (skupno na vseh računih)</w:t>
      </w:r>
      <w:r w:rsidRPr="007A49B4">
        <w:rPr>
          <w:rFonts w:cs="Arial"/>
        </w:rPr>
        <w:t xml:space="preserve">. V kolikor ima ponudnik več računov, mora v primeru predložitve bančnega potrdila o solventnosti, le-tega predložiti </w:t>
      </w:r>
      <w:r w:rsidRPr="007A49B4">
        <w:rPr>
          <w:rFonts w:cs="Arial"/>
          <w:b/>
          <w:bCs/>
        </w:rPr>
        <w:t>za vse račune</w:t>
      </w:r>
      <w:r w:rsidRPr="007A49B4">
        <w:rPr>
          <w:rFonts w:cs="Arial"/>
        </w:rPr>
        <w:t>.</w:t>
      </w:r>
    </w:p>
    <w:p w14:paraId="2A224F9E" w14:textId="77777777" w:rsidR="003F7DB9" w:rsidRPr="007A49B4" w:rsidRDefault="003F7DB9" w:rsidP="003F7DB9">
      <w:pPr>
        <w:rPr>
          <w:rFonts w:cs="Arial"/>
        </w:rPr>
      </w:pPr>
    </w:p>
    <w:p w14:paraId="015535F8" w14:textId="77777777" w:rsidR="003F7DB9" w:rsidRPr="007A49B4" w:rsidRDefault="003F7DB9" w:rsidP="003F7DB9">
      <w:pPr>
        <w:rPr>
          <w:rFonts w:cs="Arial"/>
        </w:rPr>
      </w:pPr>
      <w:r w:rsidRPr="007A49B4">
        <w:rPr>
          <w:rFonts w:cs="Arial"/>
        </w:rPr>
        <w:t>Naročnik si pridržuje pravico, da ponudnika naknadno pozove k predložitvi originala dokumenta.</w:t>
      </w:r>
    </w:p>
    <w:p w14:paraId="12A036B3" w14:textId="6DC989C9" w:rsidR="00E6681C" w:rsidRDefault="00E6681C">
      <w:pPr>
        <w:jc w:val="left"/>
        <w:rPr>
          <w:rFonts w:cs="Arial"/>
          <w:b/>
          <w:bCs/>
          <w:iCs/>
          <w:noProof/>
          <w:u w:val="single"/>
          <w:lang w:eastAsia="ar-SA"/>
        </w:rPr>
      </w:pPr>
      <w:r>
        <w:rPr>
          <w:rFonts w:cs="Arial"/>
          <w:b/>
          <w:bCs/>
          <w:iCs/>
          <w:noProof/>
          <w:u w:val="single"/>
          <w:lang w:eastAsia="ar-SA"/>
        </w:rPr>
        <w:br w:type="page"/>
      </w:r>
    </w:p>
    <w:p w14:paraId="275F3DAE" w14:textId="77777777" w:rsidR="000D196A" w:rsidRPr="007A49B4" w:rsidRDefault="000D196A" w:rsidP="003F7DB9">
      <w:pPr>
        <w:pStyle w:val="Naslov1"/>
        <w:rPr>
          <w:b/>
        </w:rPr>
      </w:pPr>
      <w:bookmarkStart w:id="86" w:name="_Toc97896993"/>
      <w:bookmarkStart w:id="87" w:name="_Toc234486339"/>
      <w:bookmarkStart w:id="88" w:name="_Toc14595605"/>
      <w:bookmarkStart w:id="89" w:name="_Toc126544282"/>
      <w:bookmarkStart w:id="90" w:name="_Toc300565597"/>
      <w:r w:rsidRPr="007A49B4">
        <w:rPr>
          <w:b/>
        </w:rPr>
        <w:lastRenderedPageBreak/>
        <w:t>MERILA ZA IZBIRO NAJUGODNEJŠEGA PONUDNIKA</w:t>
      </w:r>
      <w:bookmarkEnd w:id="86"/>
      <w:bookmarkEnd w:id="87"/>
    </w:p>
    <w:p w14:paraId="0BCE0F16" w14:textId="77777777" w:rsidR="00FB5D2F" w:rsidRPr="007A49B4" w:rsidRDefault="00FB5D2F" w:rsidP="00FB5D2F">
      <w:pPr>
        <w:rPr>
          <w:rFonts w:cs="Arial"/>
          <w:szCs w:val="20"/>
          <w:lang w:eastAsia="x-none"/>
        </w:rPr>
      </w:pPr>
    </w:p>
    <w:p w14:paraId="7B256E6B" w14:textId="385816BE" w:rsidR="00FB5D2F" w:rsidRPr="007A49B4" w:rsidRDefault="00FB5D2F" w:rsidP="00FB5D2F">
      <w:pPr>
        <w:rPr>
          <w:rFonts w:cs="Arial"/>
        </w:rPr>
      </w:pPr>
      <w:r w:rsidRPr="007A49B4">
        <w:rPr>
          <w:rFonts w:cs="Arial"/>
          <w:szCs w:val="20"/>
          <w:lang w:eastAsia="x-none"/>
        </w:rPr>
        <w:t xml:space="preserve">Naročnik bo oddal javno naročilo na podlagi ekonomsko najugodnejše ponudbe, ob uporabi </w:t>
      </w:r>
      <w:r w:rsidRPr="007A49B4">
        <w:rPr>
          <w:rFonts w:cs="Arial"/>
        </w:rPr>
        <w:t>spodaj navedenih meril. Naročnik bo glede na meril</w:t>
      </w:r>
      <w:r w:rsidR="009F1FC3">
        <w:rPr>
          <w:rFonts w:cs="Arial"/>
        </w:rPr>
        <w:t>a</w:t>
      </w:r>
      <w:r w:rsidRPr="007A49B4">
        <w:rPr>
          <w:rFonts w:cs="Arial"/>
        </w:rPr>
        <w:t xml:space="preserve"> razvrstil vse pravočasno prispele ponudbe.</w:t>
      </w:r>
    </w:p>
    <w:p w14:paraId="6609FE3F" w14:textId="77777777" w:rsidR="00FB5D2F" w:rsidRPr="007A49B4" w:rsidRDefault="00FB5D2F" w:rsidP="00FB5D2F">
      <w:pPr>
        <w:pStyle w:val="Telobesedila2"/>
        <w:jc w:val="both"/>
        <w:rPr>
          <w:rFonts w:cs="Arial"/>
          <w:b w:val="0"/>
        </w:rPr>
      </w:pPr>
    </w:p>
    <w:p w14:paraId="286BAF00" w14:textId="77777777" w:rsidR="00FB5D2F" w:rsidRPr="007A49B4" w:rsidRDefault="00FB5D2F" w:rsidP="00FB5D2F">
      <w:pPr>
        <w:rPr>
          <w:rFonts w:cs="Arial"/>
        </w:rPr>
      </w:pPr>
      <w:r w:rsidRPr="007A49B4">
        <w:rPr>
          <w:rFonts w:cs="Arial"/>
        </w:rPr>
        <w:t>Izbrana bo ponudba, ki bo prejela največje število točk in za katero bo naročnik v nadaljnjem postopku preverjanja ugotovil, da je dopustna.</w:t>
      </w:r>
    </w:p>
    <w:p w14:paraId="46254CFF" w14:textId="77777777" w:rsidR="00FB5D2F" w:rsidRPr="007A49B4" w:rsidRDefault="00FB5D2F" w:rsidP="00FB5D2F">
      <w:pPr>
        <w:rPr>
          <w:rFonts w:cs="Arial"/>
        </w:rPr>
      </w:pPr>
    </w:p>
    <w:p w14:paraId="20079CBE" w14:textId="77777777" w:rsidR="00FB5D2F" w:rsidRPr="007A49B4" w:rsidRDefault="00FB5D2F" w:rsidP="00FB5D2F">
      <w:pPr>
        <w:rPr>
          <w:rFonts w:cs="Arial"/>
        </w:rPr>
      </w:pPr>
      <w:r w:rsidRPr="007A49B4">
        <w:rPr>
          <w:rFonts w:cs="Arial"/>
        </w:rPr>
        <w:t>Ekonomsko najugodnejša ponudba je ponudba, ki prejme največ točk na podlagi vseh treh meril.</w:t>
      </w:r>
    </w:p>
    <w:p w14:paraId="5F14F126" w14:textId="77777777" w:rsidR="00D04D13" w:rsidRPr="007A49B4" w:rsidRDefault="00D04D13" w:rsidP="00FB5D2F">
      <w:pPr>
        <w:rPr>
          <w:rFonts w:cs="Arial"/>
        </w:rPr>
      </w:pPr>
    </w:p>
    <w:p w14:paraId="16B7F3E7" w14:textId="0A65DB96" w:rsidR="00B8556D" w:rsidRPr="00B8556D" w:rsidRDefault="00FB5D2F" w:rsidP="00FB5D2F">
      <w:pPr>
        <w:pStyle w:val="Naslov3"/>
        <w:rPr>
          <w:b/>
        </w:rPr>
      </w:pPr>
      <w:bookmarkStart w:id="91" w:name="_Toc188842094"/>
      <w:bookmarkStart w:id="92" w:name="_Toc145817422"/>
      <w:bookmarkStart w:id="93" w:name="_Toc172018869"/>
      <w:bookmarkStart w:id="94" w:name="_Toc175367076"/>
      <w:bookmarkStart w:id="95" w:name="_Toc208979714"/>
      <w:bookmarkStart w:id="96" w:name="_Toc234486340"/>
      <w:bookmarkStart w:id="97" w:name="_Toc453913595"/>
      <w:bookmarkEnd w:id="91"/>
      <w:bookmarkEnd w:id="92"/>
      <w:bookmarkEnd w:id="93"/>
      <w:bookmarkEnd w:id="94"/>
      <w:bookmarkEnd w:id="95"/>
      <w:r w:rsidRPr="007A49B4">
        <w:rPr>
          <w:b/>
          <w:sz w:val="22"/>
          <w:szCs w:val="22"/>
        </w:rPr>
        <w:t>MERILO 1:</w:t>
      </w:r>
      <w:bookmarkStart w:id="98" w:name="_Toc257644679"/>
      <w:bookmarkEnd w:id="96"/>
      <w:r w:rsidR="00D368D2" w:rsidRPr="007A49B4">
        <w:rPr>
          <w:b/>
          <w:sz w:val="22"/>
          <w:szCs w:val="22"/>
        </w:rPr>
        <w:t xml:space="preserve"> </w:t>
      </w:r>
      <w:r w:rsidR="008F1432" w:rsidRPr="00B8556D">
        <w:rPr>
          <w:b/>
        </w:rPr>
        <w:t>PASIVNA OPREMA Z DELOM</w:t>
      </w:r>
    </w:p>
    <w:p w14:paraId="41742DA0" w14:textId="42141009" w:rsidR="00FB5D2F" w:rsidRPr="00B8556D" w:rsidRDefault="00FB5D2F" w:rsidP="00B8556D">
      <w:pPr>
        <w:rPr>
          <w:rFonts w:cs="Arial"/>
          <w:b/>
          <w:bCs/>
        </w:rPr>
      </w:pPr>
      <w:r w:rsidRPr="00B8556D">
        <w:rPr>
          <w:rFonts w:cs="Arial"/>
          <w:b/>
          <w:bCs/>
        </w:rPr>
        <w:t xml:space="preserve">Najnižja skupna cena iz obrazca </w:t>
      </w:r>
      <w:r w:rsidR="0012373A" w:rsidRPr="00B8556D">
        <w:rPr>
          <w:rFonts w:cs="Arial"/>
          <w:b/>
          <w:bCs/>
        </w:rPr>
        <w:t>S</w:t>
      </w:r>
      <w:r w:rsidR="003F7DB9" w:rsidRPr="00B8556D">
        <w:rPr>
          <w:rFonts w:cs="Arial"/>
          <w:b/>
          <w:bCs/>
        </w:rPr>
        <w:t>pecifikacija predračuna (OBR-4)</w:t>
      </w:r>
      <w:r w:rsidR="0012373A" w:rsidRPr="00B8556D">
        <w:rPr>
          <w:rFonts w:cs="Arial"/>
          <w:b/>
          <w:bCs/>
        </w:rPr>
        <w:t xml:space="preserve"> </w:t>
      </w:r>
      <w:r w:rsidR="003F7DB9" w:rsidRPr="00B8556D">
        <w:rPr>
          <w:rFonts w:cs="Arial"/>
          <w:b/>
          <w:bCs/>
        </w:rPr>
        <w:t xml:space="preserve">zavihek </w:t>
      </w:r>
      <w:r w:rsidR="00D368D2" w:rsidRPr="00B8556D">
        <w:rPr>
          <w:rFonts w:cs="Arial"/>
          <w:b/>
          <w:bCs/>
        </w:rPr>
        <w:t>–</w:t>
      </w:r>
      <w:r w:rsidR="0012373A" w:rsidRPr="00B8556D">
        <w:rPr>
          <w:rFonts w:cs="Arial"/>
          <w:b/>
          <w:bCs/>
        </w:rPr>
        <w:t xml:space="preserve"> pasivna</w:t>
      </w:r>
      <w:r w:rsidR="00D368D2" w:rsidRPr="00B8556D">
        <w:rPr>
          <w:rFonts w:cs="Arial"/>
          <w:b/>
          <w:bCs/>
        </w:rPr>
        <w:t xml:space="preserve"> </w:t>
      </w:r>
      <w:r w:rsidR="0012373A" w:rsidRPr="00B8556D">
        <w:rPr>
          <w:rFonts w:cs="Arial"/>
          <w:b/>
          <w:bCs/>
        </w:rPr>
        <w:t xml:space="preserve">oprema z delom </w:t>
      </w:r>
      <w:r w:rsidR="003F7DB9" w:rsidRPr="00B8556D">
        <w:rPr>
          <w:rFonts w:cs="Arial"/>
          <w:b/>
          <w:bCs/>
        </w:rPr>
        <w:t xml:space="preserve">(postavke </w:t>
      </w:r>
      <w:r w:rsidR="0012373A" w:rsidRPr="00B8556D">
        <w:rPr>
          <w:rFonts w:cs="Arial"/>
          <w:b/>
          <w:bCs/>
        </w:rPr>
        <w:t>od št. 1 do št. 49</w:t>
      </w:r>
      <w:r w:rsidR="003F7DB9" w:rsidRPr="00B8556D">
        <w:rPr>
          <w:rFonts w:cs="Arial"/>
          <w:b/>
          <w:bCs/>
        </w:rPr>
        <w:t>)</w:t>
      </w:r>
      <w:bookmarkEnd w:id="97"/>
      <w:bookmarkEnd w:id="98"/>
      <w:r w:rsidR="003F7DB9" w:rsidRPr="00B8556D">
        <w:rPr>
          <w:rFonts w:cs="Arial"/>
          <w:b/>
          <w:bCs/>
        </w:rPr>
        <w:t>.</w:t>
      </w:r>
    </w:p>
    <w:p w14:paraId="21071F67" w14:textId="77777777" w:rsidR="00FB5D2F" w:rsidRPr="007A49B4" w:rsidRDefault="00FB5D2F" w:rsidP="00FB5D2F">
      <w:pPr>
        <w:rPr>
          <w:rFonts w:cs="Arial"/>
        </w:rPr>
      </w:pPr>
    </w:p>
    <w:p w14:paraId="294C88D0" w14:textId="77777777" w:rsidR="00FB5D2F" w:rsidRPr="007A49B4" w:rsidRDefault="00FB5D2F" w:rsidP="00FB5D2F">
      <w:pPr>
        <w:rPr>
          <w:rFonts w:cs="Arial"/>
        </w:rPr>
      </w:pPr>
      <w:r w:rsidRPr="007A49B4">
        <w:rPr>
          <w:rFonts w:cs="Arial"/>
        </w:rPr>
        <w:t xml:space="preserve">Najnižja skupna cena, </w:t>
      </w:r>
      <w:r w:rsidR="002A1F83" w:rsidRPr="007A49B4">
        <w:rPr>
          <w:rFonts w:cs="Arial"/>
        </w:rPr>
        <w:t xml:space="preserve">za </w:t>
      </w:r>
      <w:r w:rsidR="003F7DB9" w:rsidRPr="007A49B4">
        <w:rPr>
          <w:rFonts w:cs="Arial"/>
        </w:rPr>
        <w:t>M</w:t>
      </w:r>
      <w:r w:rsidR="002A1F83" w:rsidRPr="007A49B4">
        <w:rPr>
          <w:rFonts w:cs="Arial"/>
        </w:rPr>
        <w:t>erilo</w:t>
      </w:r>
      <w:r w:rsidRPr="007A49B4">
        <w:rPr>
          <w:rFonts w:cs="Arial"/>
        </w:rPr>
        <w:t xml:space="preserve"> 1, upoštevajoč utež, bo preračunana v točke po naslednjem računu, kjer bo osnova vrednost najnižje ponudbe: </w:t>
      </w:r>
    </w:p>
    <w:p w14:paraId="78295798" w14:textId="77777777" w:rsidR="00B21339" w:rsidRPr="007A49B4" w:rsidRDefault="00B21339" w:rsidP="00FB5D2F">
      <w:pPr>
        <w:rPr>
          <w:rFonts w:cs="Arial"/>
        </w:rPr>
      </w:pPr>
    </w:p>
    <w:tbl>
      <w:tblPr>
        <w:tblW w:w="9230" w:type="dxa"/>
        <w:tblLook w:val="04A0" w:firstRow="1" w:lastRow="0" w:firstColumn="1" w:lastColumn="0" w:noHBand="0" w:noVBand="1"/>
      </w:tblPr>
      <w:tblGrid>
        <w:gridCol w:w="4615"/>
        <w:gridCol w:w="4615"/>
      </w:tblGrid>
      <w:tr w:rsidR="006F449D" w:rsidRPr="007A49B4" w14:paraId="194FD1BB" w14:textId="77777777" w:rsidTr="00D37B88">
        <w:trPr>
          <w:trHeight w:val="311"/>
        </w:trPr>
        <w:tc>
          <w:tcPr>
            <w:tcW w:w="4615" w:type="dxa"/>
          </w:tcPr>
          <w:p w14:paraId="65125FB9" w14:textId="77777777" w:rsidR="00B21339" w:rsidRPr="007A49B4" w:rsidRDefault="00B21339" w:rsidP="00D37B88">
            <w:pPr>
              <w:rPr>
                <w:rFonts w:cs="Arial"/>
                <w:b/>
                <w:bCs/>
              </w:rPr>
            </w:pPr>
            <w:r w:rsidRPr="007A49B4">
              <w:rPr>
                <w:rFonts w:cs="Arial"/>
                <w:b/>
                <w:bCs/>
              </w:rPr>
              <w:t>C = (C</w:t>
            </w:r>
            <w:r w:rsidRPr="007A49B4">
              <w:rPr>
                <w:rFonts w:cs="Arial"/>
                <w:b/>
                <w:bCs/>
                <w:vertAlign w:val="subscript"/>
              </w:rPr>
              <w:t>MIN</w:t>
            </w:r>
            <w:r w:rsidRPr="007A49B4">
              <w:rPr>
                <w:rFonts w:cs="Arial"/>
                <w:b/>
                <w:bCs/>
              </w:rPr>
              <w:t>/C</w:t>
            </w:r>
            <w:r w:rsidRPr="007A49B4">
              <w:rPr>
                <w:rFonts w:cs="Arial"/>
                <w:b/>
                <w:bCs/>
                <w:vertAlign w:val="subscript"/>
              </w:rPr>
              <w:t>PON</w:t>
            </w:r>
            <w:r w:rsidRPr="007A49B4">
              <w:rPr>
                <w:rFonts w:cs="Arial"/>
                <w:b/>
                <w:bCs/>
              </w:rPr>
              <w:t>) x 70</w:t>
            </w:r>
          </w:p>
          <w:p w14:paraId="0CEF1FA4" w14:textId="77777777" w:rsidR="00B21339" w:rsidRPr="007A49B4" w:rsidRDefault="00B21339" w:rsidP="00D37B88">
            <w:pPr>
              <w:rPr>
                <w:rFonts w:cs="Arial"/>
              </w:rPr>
            </w:pPr>
          </w:p>
        </w:tc>
        <w:tc>
          <w:tcPr>
            <w:tcW w:w="4615" w:type="dxa"/>
          </w:tcPr>
          <w:p w14:paraId="4C9D8B7A" w14:textId="6E770E84" w:rsidR="00B21339" w:rsidRPr="007A49B4" w:rsidRDefault="00B21339" w:rsidP="00D37B88">
            <w:pPr>
              <w:rPr>
                <w:rFonts w:cs="Arial"/>
              </w:rPr>
            </w:pPr>
            <w:r w:rsidRPr="007A49B4">
              <w:rPr>
                <w:rFonts w:cs="Arial"/>
              </w:rPr>
              <w:t>C = Število točk za merilo »</w:t>
            </w:r>
            <w:r w:rsidRPr="00193DB7">
              <w:rPr>
                <w:rFonts w:cs="Arial"/>
                <w:b/>
                <w:bCs/>
              </w:rPr>
              <w:t xml:space="preserve">Skupna ponujena vrednost za </w:t>
            </w:r>
            <w:r w:rsidR="00B40FA8" w:rsidRPr="00193DB7">
              <w:rPr>
                <w:rFonts w:cs="Arial"/>
                <w:b/>
                <w:bCs/>
              </w:rPr>
              <w:t>pasivno oprema z delom</w:t>
            </w:r>
            <w:r w:rsidRPr="007A49B4">
              <w:rPr>
                <w:rFonts w:cs="Arial"/>
              </w:rPr>
              <w:t>«</w:t>
            </w:r>
          </w:p>
          <w:p w14:paraId="52FCAA4D" w14:textId="77777777" w:rsidR="00B21339" w:rsidRPr="007A49B4" w:rsidRDefault="00B21339" w:rsidP="00D37B88">
            <w:pPr>
              <w:rPr>
                <w:rFonts w:cs="Arial"/>
              </w:rPr>
            </w:pPr>
            <w:r w:rsidRPr="007A49B4">
              <w:rPr>
                <w:rFonts w:cs="Arial"/>
              </w:rPr>
              <w:t>C</w:t>
            </w:r>
            <w:r w:rsidRPr="007A49B4">
              <w:rPr>
                <w:rFonts w:cs="Arial"/>
                <w:vertAlign w:val="subscript"/>
              </w:rPr>
              <w:t>MIN</w:t>
            </w:r>
            <w:r w:rsidRPr="007A49B4">
              <w:rPr>
                <w:rFonts w:cs="Arial"/>
              </w:rPr>
              <w:t> = Najnižja ponujena cena</w:t>
            </w:r>
          </w:p>
          <w:p w14:paraId="421E23CA" w14:textId="77777777" w:rsidR="00B21339" w:rsidRPr="007A49B4" w:rsidRDefault="00B21339" w:rsidP="00D37B88">
            <w:pPr>
              <w:rPr>
                <w:rFonts w:cs="Arial"/>
              </w:rPr>
            </w:pPr>
            <w:r w:rsidRPr="007A49B4">
              <w:rPr>
                <w:rFonts w:cs="Arial"/>
              </w:rPr>
              <w:t>C</w:t>
            </w:r>
            <w:r w:rsidRPr="007A49B4">
              <w:rPr>
                <w:rFonts w:cs="Arial"/>
                <w:vertAlign w:val="subscript"/>
              </w:rPr>
              <w:t>PON</w:t>
            </w:r>
            <w:r w:rsidRPr="007A49B4">
              <w:rPr>
                <w:rFonts w:cs="Arial"/>
              </w:rPr>
              <w:t> = Cena, ki se ocenjuje</w:t>
            </w:r>
          </w:p>
        </w:tc>
      </w:tr>
    </w:tbl>
    <w:p w14:paraId="262DA224" w14:textId="77777777" w:rsidR="00FB5D2F" w:rsidRPr="007A49B4" w:rsidRDefault="00FB5D2F" w:rsidP="00FB5D2F">
      <w:pPr>
        <w:rPr>
          <w:rFonts w:cs="Arial"/>
          <w:b/>
        </w:rPr>
      </w:pPr>
    </w:p>
    <w:p w14:paraId="3FB20330" w14:textId="77777777" w:rsidR="00FB5D2F" w:rsidRPr="007A49B4" w:rsidRDefault="003F7DB9" w:rsidP="00FB5D2F">
      <w:pPr>
        <w:rPr>
          <w:rFonts w:cs="Arial"/>
          <w:b/>
        </w:rPr>
      </w:pPr>
      <w:r w:rsidRPr="007A49B4">
        <w:rPr>
          <w:rFonts w:cs="Arial"/>
          <w:b/>
        </w:rPr>
        <w:t xml:space="preserve">Največje možno število točk pri tem merilu </w:t>
      </w:r>
      <w:r w:rsidR="00FB5D2F" w:rsidRPr="007A49B4">
        <w:rPr>
          <w:rFonts w:cs="Arial"/>
          <w:b/>
        </w:rPr>
        <w:t>= 70 točk</w:t>
      </w:r>
      <w:r w:rsidR="00B21339" w:rsidRPr="007A49B4">
        <w:rPr>
          <w:rFonts w:cs="Arial"/>
          <w:b/>
        </w:rPr>
        <w:t>.</w:t>
      </w:r>
    </w:p>
    <w:p w14:paraId="2B31268D" w14:textId="77777777" w:rsidR="00FB5D2F" w:rsidRPr="007A49B4" w:rsidRDefault="00FB5D2F" w:rsidP="00FB5D2F">
      <w:pPr>
        <w:rPr>
          <w:rFonts w:cs="Arial"/>
          <w:b/>
        </w:rPr>
      </w:pPr>
    </w:p>
    <w:p w14:paraId="184B057A" w14:textId="2B3EFEE8" w:rsidR="00E6681C" w:rsidRPr="00E6681C" w:rsidRDefault="00FB5D2F" w:rsidP="00FB5D2F">
      <w:pPr>
        <w:pStyle w:val="Naslov3"/>
        <w:rPr>
          <w:b/>
        </w:rPr>
      </w:pPr>
      <w:bookmarkStart w:id="99" w:name="_Toc145817423"/>
      <w:bookmarkStart w:id="100" w:name="_Toc172018870"/>
      <w:bookmarkStart w:id="101" w:name="_Toc175367077"/>
      <w:bookmarkStart w:id="102" w:name="_Toc208979715"/>
      <w:bookmarkStart w:id="103" w:name="_Toc234486341"/>
      <w:bookmarkStart w:id="104" w:name="_Toc257644680"/>
      <w:bookmarkStart w:id="105" w:name="_Toc453913596"/>
      <w:bookmarkStart w:id="106" w:name="_Hlk104970954"/>
      <w:bookmarkEnd w:id="99"/>
      <w:bookmarkEnd w:id="100"/>
      <w:bookmarkEnd w:id="101"/>
      <w:bookmarkEnd w:id="102"/>
      <w:r w:rsidRPr="007A49B4">
        <w:rPr>
          <w:b/>
          <w:sz w:val="22"/>
          <w:szCs w:val="22"/>
        </w:rPr>
        <w:t>MERILO 2:</w:t>
      </w:r>
      <w:bookmarkEnd w:id="103"/>
      <w:r w:rsidRPr="007A49B4">
        <w:rPr>
          <w:b/>
          <w:sz w:val="22"/>
          <w:szCs w:val="22"/>
        </w:rPr>
        <w:t xml:space="preserve"> </w:t>
      </w:r>
      <w:r w:rsidR="008F1432" w:rsidRPr="00E6681C">
        <w:rPr>
          <w:b/>
        </w:rPr>
        <w:t>PASIVNA OPREMA BREZ DELA</w:t>
      </w:r>
    </w:p>
    <w:p w14:paraId="17A0A819" w14:textId="28171345" w:rsidR="00FB5D2F" w:rsidRPr="00E6681C" w:rsidRDefault="003F7DB9" w:rsidP="00E6681C">
      <w:pPr>
        <w:rPr>
          <w:rFonts w:cs="Arial"/>
          <w:b/>
          <w:bCs/>
        </w:rPr>
      </w:pPr>
      <w:r w:rsidRPr="00E6681C">
        <w:rPr>
          <w:rFonts w:cs="Arial"/>
          <w:b/>
          <w:bCs/>
        </w:rPr>
        <w:t>Najnižja skupna cena iz obrazca Specifikacija predračuna (OBR-4) zavihek</w:t>
      </w:r>
      <w:r w:rsidR="0012373A" w:rsidRPr="00E6681C">
        <w:rPr>
          <w:rFonts w:cs="Arial"/>
          <w:b/>
          <w:bCs/>
        </w:rPr>
        <w:t xml:space="preserve"> </w:t>
      </w:r>
      <w:r w:rsidR="00D368D2" w:rsidRPr="00E6681C">
        <w:rPr>
          <w:rFonts w:cs="Arial"/>
          <w:b/>
          <w:bCs/>
        </w:rPr>
        <w:t>–</w:t>
      </w:r>
      <w:r w:rsidR="0012373A" w:rsidRPr="00E6681C">
        <w:rPr>
          <w:rFonts w:cs="Arial"/>
          <w:b/>
          <w:bCs/>
        </w:rPr>
        <w:t xml:space="preserve"> pasivna oprema brez dela </w:t>
      </w:r>
      <w:r w:rsidRPr="00E6681C">
        <w:rPr>
          <w:rFonts w:cs="Arial"/>
          <w:b/>
          <w:bCs/>
        </w:rPr>
        <w:t xml:space="preserve">(postavke </w:t>
      </w:r>
      <w:r w:rsidR="0012373A" w:rsidRPr="00E6681C">
        <w:rPr>
          <w:rFonts w:cs="Arial"/>
          <w:b/>
          <w:bCs/>
        </w:rPr>
        <w:t>od št. 50 do št. 1</w:t>
      </w:r>
      <w:r w:rsidR="00B21339" w:rsidRPr="00E6681C">
        <w:rPr>
          <w:rFonts w:cs="Arial"/>
          <w:b/>
          <w:bCs/>
        </w:rPr>
        <w:t>49</w:t>
      </w:r>
      <w:bookmarkEnd w:id="104"/>
      <w:bookmarkEnd w:id="105"/>
      <w:r w:rsidRPr="00E6681C">
        <w:rPr>
          <w:rFonts w:cs="Arial"/>
          <w:b/>
          <w:bCs/>
        </w:rPr>
        <w:t>).</w:t>
      </w:r>
    </w:p>
    <w:p w14:paraId="095D7564" w14:textId="77777777" w:rsidR="00FB5D2F" w:rsidRPr="007A49B4" w:rsidRDefault="00FB5D2F" w:rsidP="00FB5D2F">
      <w:pPr>
        <w:rPr>
          <w:rFonts w:cs="Arial"/>
        </w:rPr>
      </w:pPr>
    </w:p>
    <w:p w14:paraId="616D3A8B" w14:textId="77777777" w:rsidR="00FB5D2F" w:rsidRPr="007A49B4" w:rsidRDefault="002A1F83" w:rsidP="00FB5D2F">
      <w:pPr>
        <w:rPr>
          <w:rFonts w:cs="Arial"/>
        </w:rPr>
      </w:pPr>
      <w:r w:rsidRPr="007A49B4">
        <w:rPr>
          <w:rFonts w:cs="Arial"/>
        </w:rPr>
        <w:t>Najnižja skupna cena, za merilo 2</w:t>
      </w:r>
      <w:r w:rsidR="00FB5D2F" w:rsidRPr="007A49B4">
        <w:rPr>
          <w:rFonts w:cs="Arial"/>
        </w:rPr>
        <w:t xml:space="preserve">, upoštevajoč utež, bo preračunana v točke po naslednjem računu, kjer bo osnova vrednost najnižje ponudbe: </w:t>
      </w:r>
    </w:p>
    <w:p w14:paraId="366BCFB2" w14:textId="77777777" w:rsidR="00FB5D2F" w:rsidRPr="007A49B4" w:rsidRDefault="00FB5D2F" w:rsidP="00FB5D2F">
      <w:pPr>
        <w:rPr>
          <w:rFonts w:cs="Arial"/>
        </w:rPr>
      </w:pPr>
    </w:p>
    <w:tbl>
      <w:tblPr>
        <w:tblW w:w="9230" w:type="dxa"/>
        <w:tblLook w:val="04A0" w:firstRow="1" w:lastRow="0" w:firstColumn="1" w:lastColumn="0" w:noHBand="0" w:noVBand="1"/>
      </w:tblPr>
      <w:tblGrid>
        <w:gridCol w:w="4615"/>
        <w:gridCol w:w="4615"/>
      </w:tblGrid>
      <w:tr w:rsidR="006F449D" w:rsidRPr="007A49B4" w14:paraId="0CEA9063" w14:textId="77777777" w:rsidTr="00D37B88">
        <w:trPr>
          <w:trHeight w:val="311"/>
        </w:trPr>
        <w:tc>
          <w:tcPr>
            <w:tcW w:w="4615" w:type="dxa"/>
          </w:tcPr>
          <w:bookmarkEnd w:id="106"/>
          <w:p w14:paraId="610BBA67" w14:textId="77777777" w:rsidR="00B21339" w:rsidRPr="007A49B4" w:rsidRDefault="00B21339" w:rsidP="00D37B88">
            <w:pPr>
              <w:rPr>
                <w:rFonts w:cs="Arial"/>
                <w:b/>
                <w:bCs/>
              </w:rPr>
            </w:pPr>
            <w:r w:rsidRPr="007A49B4">
              <w:rPr>
                <w:rFonts w:cs="Arial"/>
                <w:b/>
                <w:bCs/>
              </w:rPr>
              <w:t>C = (C</w:t>
            </w:r>
            <w:r w:rsidRPr="007A49B4">
              <w:rPr>
                <w:rFonts w:cs="Arial"/>
                <w:b/>
                <w:bCs/>
                <w:vertAlign w:val="subscript"/>
              </w:rPr>
              <w:t>MIN</w:t>
            </w:r>
            <w:r w:rsidRPr="007A49B4">
              <w:rPr>
                <w:rFonts w:cs="Arial"/>
                <w:b/>
                <w:bCs/>
              </w:rPr>
              <w:t>/C</w:t>
            </w:r>
            <w:r w:rsidRPr="007A49B4">
              <w:rPr>
                <w:rFonts w:cs="Arial"/>
                <w:b/>
                <w:bCs/>
                <w:vertAlign w:val="subscript"/>
              </w:rPr>
              <w:t>PON</w:t>
            </w:r>
            <w:r w:rsidRPr="007A49B4">
              <w:rPr>
                <w:rFonts w:cs="Arial"/>
                <w:b/>
                <w:bCs/>
              </w:rPr>
              <w:t>) x 20</w:t>
            </w:r>
          </w:p>
          <w:p w14:paraId="19FAD9FC" w14:textId="77777777" w:rsidR="00B21339" w:rsidRPr="007A49B4" w:rsidRDefault="00B21339" w:rsidP="00D37B88">
            <w:pPr>
              <w:rPr>
                <w:rFonts w:cs="Arial"/>
              </w:rPr>
            </w:pPr>
          </w:p>
        </w:tc>
        <w:tc>
          <w:tcPr>
            <w:tcW w:w="4615" w:type="dxa"/>
          </w:tcPr>
          <w:p w14:paraId="478966D9" w14:textId="2C51723F" w:rsidR="00B21339" w:rsidRPr="007A49B4" w:rsidRDefault="00B21339" w:rsidP="00D37B88">
            <w:pPr>
              <w:rPr>
                <w:rFonts w:cs="Arial"/>
              </w:rPr>
            </w:pPr>
            <w:r w:rsidRPr="007A49B4">
              <w:rPr>
                <w:rFonts w:cs="Arial"/>
              </w:rPr>
              <w:t>C = Število točk za merilo »</w:t>
            </w:r>
            <w:r w:rsidRPr="00193DB7">
              <w:rPr>
                <w:rFonts w:cs="Arial"/>
                <w:b/>
                <w:bCs/>
              </w:rPr>
              <w:t xml:space="preserve">Skupna ponujena vrednost </w:t>
            </w:r>
            <w:r w:rsidR="006277F5" w:rsidRPr="00193DB7">
              <w:rPr>
                <w:rFonts w:cs="Arial"/>
                <w:b/>
                <w:bCs/>
              </w:rPr>
              <w:t>za pasivno oprema brez dela</w:t>
            </w:r>
            <w:r w:rsidRPr="007A49B4">
              <w:rPr>
                <w:rFonts w:cs="Arial"/>
              </w:rPr>
              <w:t>«</w:t>
            </w:r>
          </w:p>
          <w:p w14:paraId="7D3B658D" w14:textId="77777777" w:rsidR="00B21339" w:rsidRPr="007A49B4" w:rsidRDefault="00B21339" w:rsidP="00D37B88">
            <w:pPr>
              <w:rPr>
                <w:rFonts w:cs="Arial"/>
              </w:rPr>
            </w:pPr>
            <w:r w:rsidRPr="007A49B4">
              <w:rPr>
                <w:rFonts w:cs="Arial"/>
              </w:rPr>
              <w:t>C</w:t>
            </w:r>
            <w:r w:rsidRPr="007A49B4">
              <w:rPr>
                <w:rFonts w:cs="Arial"/>
                <w:vertAlign w:val="subscript"/>
              </w:rPr>
              <w:t>MIN</w:t>
            </w:r>
            <w:r w:rsidRPr="007A49B4">
              <w:rPr>
                <w:rFonts w:cs="Arial"/>
              </w:rPr>
              <w:t> = Najnižja ponujena cena</w:t>
            </w:r>
          </w:p>
          <w:p w14:paraId="6AB3C071" w14:textId="77777777" w:rsidR="00B21339" w:rsidRPr="007A49B4" w:rsidRDefault="00B21339" w:rsidP="00D37B88">
            <w:pPr>
              <w:rPr>
                <w:rFonts w:cs="Arial"/>
              </w:rPr>
            </w:pPr>
            <w:r w:rsidRPr="007A49B4">
              <w:rPr>
                <w:rFonts w:cs="Arial"/>
              </w:rPr>
              <w:t>C</w:t>
            </w:r>
            <w:r w:rsidRPr="007A49B4">
              <w:rPr>
                <w:rFonts w:cs="Arial"/>
                <w:vertAlign w:val="subscript"/>
              </w:rPr>
              <w:t>PON</w:t>
            </w:r>
            <w:r w:rsidRPr="007A49B4">
              <w:rPr>
                <w:rFonts w:cs="Arial"/>
              </w:rPr>
              <w:t> = Cena, ki se ocenjuje</w:t>
            </w:r>
          </w:p>
        </w:tc>
      </w:tr>
    </w:tbl>
    <w:p w14:paraId="1DB1D792" w14:textId="77777777" w:rsidR="00B21339" w:rsidRPr="007A49B4" w:rsidRDefault="00B21339" w:rsidP="00B21339">
      <w:pPr>
        <w:rPr>
          <w:rFonts w:cs="Arial"/>
          <w:b/>
        </w:rPr>
      </w:pPr>
    </w:p>
    <w:p w14:paraId="4AA7B8F5" w14:textId="77777777" w:rsidR="00B21339" w:rsidRPr="007A49B4" w:rsidRDefault="00B21339" w:rsidP="00B21339">
      <w:pPr>
        <w:rPr>
          <w:rFonts w:cs="Arial"/>
          <w:b/>
        </w:rPr>
      </w:pPr>
      <w:r w:rsidRPr="007A49B4">
        <w:rPr>
          <w:rFonts w:cs="Arial"/>
          <w:b/>
        </w:rPr>
        <w:t>Največje možno število točk pri tem merilu = 20 točk.</w:t>
      </w:r>
    </w:p>
    <w:p w14:paraId="1F6F5C55" w14:textId="77777777" w:rsidR="00FB5D2F" w:rsidRPr="007A49B4" w:rsidRDefault="00FB5D2F" w:rsidP="000D196A">
      <w:pPr>
        <w:suppressAutoHyphens/>
        <w:rPr>
          <w:rFonts w:cs="Arial"/>
          <w:lang w:eastAsia="ar-SA"/>
        </w:rPr>
      </w:pPr>
    </w:p>
    <w:p w14:paraId="09B60338" w14:textId="04F32B58" w:rsidR="00E6681C" w:rsidRPr="00E6681C" w:rsidRDefault="0012373A" w:rsidP="0012373A">
      <w:pPr>
        <w:pStyle w:val="Naslov3"/>
        <w:rPr>
          <w:b/>
          <w:bCs w:val="0"/>
        </w:rPr>
      </w:pPr>
      <w:bookmarkStart w:id="107" w:name="_Toc234486342"/>
      <w:r w:rsidRPr="007A49B4">
        <w:rPr>
          <w:b/>
          <w:bCs w:val="0"/>
          <w:sz w:val="22"/>
          <w:szCs w:val="22"/>
        </w:rPr>
        <w:t xml:space="preserve">MERILO </w:t>
      </w:r>
      <w:r w:rsidR="002A1F83" w:rsidRPr="007A49B4">
        <w:rPr>
          <w:b/>
          <w:bCs w:val="0"/>
          <w:sz w:val="22"/>
          <w:szCs w:val="22"/>
        </w:rPr>
        <w:t>3</w:t>
      </w:r>
      <w:r w:rsidRPr="007A49B4">
        <w:rPr>
          <w:b/>
          <w:bCs w:val="0"/>
          <w:sz w:val="22"/>
          <w:szCs w:val="22"/>
        </w:rPr>
        <w:t>:</w:t>
      </w:r>
      <w:bookmarkEnd w:id="107"/>
      <w:r w:rsidRPr="007A49B4">
        <w:rPr>
          <w:b/>
          <w:bCs w:val="0"/>
          <w:sz w:val="22"/>
          <w:szCs w:val="22"/>
        </w:rPr>
        <w:t xml:space="preserve"> </w:t>
      </w:r>
      <w:r w:rsidR="008F1432" w:rsidRPr="00E6681C">
        <w:rPr>
          <w:b/>
        </w:rPr>
        <w:t>STORITVE</w:t>
      </w:r>
    </w:p>
    <w:p w14:paraId="0E35EDBE" w14:textId="1B182E54" w:rsidR="0012373A" w:rsidRPr="00E6681C" w:rsidRDefault="003F7DB9" w:rsidP="00E6681C">
      <w:pPr>
        <w:rPr>
          <w:rFonts w:cs="Arial"/>
          <w:b/>
          <w:bCs/>
        </w:rPr>
      </w:pPr>
      <w:r w:rsidRPr="00E6681C">
        <w:rPr>
          <w:rFonts w:cs="Arial"/>
          <w:b/>
          <w:bCs/>
        </w:rPr>
        <w:t xml:space="preserve">Najnižja skupna cena iz obrazca Specifikacija predračuna (OBR-4) zavihek </w:t>
      </w:r>
      <w:r w:rsidR="0012373A" w:rsidRPr="00E6681C">
        <w:rPr>
          <w:rFonts w:cs="Arial"/>
          <w:b/>
          <w:bCs/>
        </w:rPr>
        <w:t>– storitve</w:t>
      </w:r>
      <w:r w:rsidR="00B21339" w:rsidRPr="00E6681C">
        <w:rPr>
          <w:rFonts w:cs="Arial"/>
          <w:b/>
          <w:bCs/>
        </w:rPr>
        <w:t xml:space="preserve"> </w:t>
      </w:r>
      <w:r w:rsidR="00F55637" w:rsidRPr="00E6681C">
        <w:rPr>
          <w:rFonts w:cs="Arial"/>
          <w:b/>
          <w:bCs/>
        </w:rPr>
        <w:t xml:space="preserve">(postavke </w:t>
      </w:r>
      <w:r w:rsidR="00B21339" w:rsidRPr="00E6681C">
        <w:rPr>
          <w:rFonts w:cs="Arial"/>
          <w:b/>
          <w:bCs/>
        </w:rPr>
        <w:t>od 150 do vključno 151</w:t>
      </w:r>
      <w:r w:rsidR="00F55637" w:rsidRPr="00E6681C">
        <w:rPr>
          <w:rFonts w:cs="Arial"/>
          <w:b/>
          <w:bCs/>
        </w:rPr>
        <w:t>)</w:t>
      </w:r>
      <w:r w:rsidR="00B21339" w:rsidRPr="00E6681C">
        <w:rPr>
          <w:rFonts w:cs="Arial"/>
          <w:b/>
          <w:bCs/>
        </w:rPr>
        <w:t>.</w:t>
      </w:r>
    </w:p>
    <w:p w14:paraId="45EE42BA" w14:textId="77777777" w:rsidR="0012373A" w:rsidRPr="007A49B4" w:rsidRDefault="0012373A" w:rsidP="0012373A">
      <w:pPr>
        <w:rPr>
          <w:rFonts w:cs="Arial"/>
        </w:rPr>
      </w:pPr>
    </w:p>
    <w:p w14:paraId="6082B5F5" w14:textId="77777777" w:rsidR="0012373A" w:rsidRPr="007A49B4" w:rsidRDefault="002A1F83" w:rsidP="0012373A">
      <w:pPr>
        <w:rPr>
          <w:rFonts w:cs="Arial"/>
        </w:rPr>
      </w:pPr>
      <w:r w:rsidRPr="007A49B4">
        <w:rPr>
          <w:rFonts w:cs="Arial"/>
        </w:rPr>
        <w:t xml:space="preserve">Najnižja skupna cena, za merilo 3, </w:t>
      </w:r>
      <w:r w:rsidR="0012373A" w:rsidRPr="007A49B4">
        <w:rPr>
          <w:rFonts w:cs="Arial"/>
        </w:rPr>
        <w:t xml:space="preserve">upoštevajoč utež, bo preračunana v točke po naslednjem računu, kjer bo osnova vrednost najnižje ponudbe: </w:t>
      </w:r>
    </w:p>
    <w:p w14:paraId="118B506C" w14:textId="77777777" w:rsidR="0012373A" w:rsidRPr="007A49B4" w:rsidRDefault="0012373A" w:rsidP="0012373A">
      <w:pPr>
        <w:rPr>
          <w:rFonts w:cs="Arial"/>
        </w:rPr>
      </w:pPr>
    </w:p>
    <w:tbl>
      <w:tblPr>
        <w:tblW w:w="9230" w:type="dxa"/>
        <w:tblLook w:val="04A0" w:firstRow="1" w:lastRow="0" w:firstColumn="1" w:lastColumn="0" w:noHBand="0" w:noVBand="1"/>
      </w:tblPr>
      <w:tblGrid>
        <w:gridCol w:w="4615"/>
        <w:gridCol w:w="4615"/>
      </w:tblGrid>
      <w:tr w:rsidR="006F449D" w:rsidRPr="007A49B4" w14:paraId="179B4368" w14:textId="77777777" w:rsidTr="00D37B88">
        <w:trPr>
          <w:trHeight w:val="311"/>
        </w:trPr>
        <w:tc>
          <w:tcPr>
            <w:tcW w:w="4615" w:type="dxa"/>
          </w:tcPr>
          <w:p w14:paraId="2898FF99" w14:textId="77777777" w:rsidR="00B21339" w:rsidRPr="007A49B4" w:rsidRDefault="00B21339" w:rsidP="00D37B88">
            <w:pPr>
              <w:rPr>
                <w:rFonts w:cs="Arial"/>
                <w:b/>
                <w:bCs/>
              </w:rPr>
            </w:pPr>
            <w:r w:rsidRPr="007A49B4">
              <w:rPr>
                <w:rFonts w:cs="Arial"/>
                <w:b/>
                <w:bCs/>
              </w:rPr>
              <w:t>C = (C</w:t>
            </w:r>
            <w:r w:rsidRPr="007A49B4">
              <w:rPr>
                <w:rFonts w:cs="Arial"/>
                <w:b/>
                <w:bCs/>
                <w:vertAlign w:val="subscript"/>
              </w:rPr>
              <w:t>MIN</w:t>
            </w:r>
            <w:r w:rsidRPr="007A49B4">
              <w:rPr>
                <w:rFonts w:cs="Arial"/>
                <w:b/>
                <w:bCs/>
              </w:rPr>
              <w:t>/C</w:t>
            </w:r>
            <w:r w:rsidRPr="007A49B4">
              <w:rPr>
                <w:rFonts w:cs="Arial"/>
                <w:b/>
                <w:bCs/>
                <w:vertAlign w:val="subscript"/>
              </w:rPr>
              <w:t>PON</w:t>
            </w:r>
            <w:r w:rsidRPr="007A49B4">
              <w:rPr>
                <w:rFonts w:cs="Arial"/>
                <w:b/>
                <w:bCs/>
              </w:rPr>
              <w:t>) x 10</w:t>
            </w:r>
          </w:p>
          <w:p w14:paraId="10926B8C" w14:textId="77777777" w:rsidR="00B21339" w:rsidRPr="007A49B4" w:rsidRDefault="00B21339" w:rsidP="00D37B88">
            <w:pPr>
              <w:rPr>
                <w:rFonts w:cs="Arial"/>
              </w:rPr>
            </w:pPr>
          </w:p>
        </w:tc>
        <w:tc>
          <w:tcPr>
            <w:tcW w:w="4615" w:type="dxa"/>
          </w:tcPr>
          <w:p w14:paraId="5C34A0F7" w14:textId="773CEB62" w:rsidR="00B21339" w:rsidRPr="007A49B4" w:rsidRDefault="00B21339" w:rsidP="00D37B88">
            <w:pPr>
              <w:rPr>
                <w:rFonts w:cs="Arial"/>
              </w:rPr>
            </w:pPr>
            <w:r w:rsidRPr="007A49B4">
              <w:rPr>
                <w:rFonts w:cs="Arial"/>
              </w:rPr>
              <w:t>C = Število točk za merilo »</w:t>
            </w:r>
            <w:r w:rsidRPr="00193DB7">
              <w:rPr>
                <w:rFonts w:cs="Arial"/>
                <w:b/>
                <w:bCs/>
              </w:rPr>
              <w:t xml:space="preserve">Skupna ponujena vrednost </w:t>
            </w:r>
            <w:r w:rsidR="006277F5" w:rsidRPr="00193DB7">
              <w:rPr>
                <w:rFonts w:cs="Arial"/>
                <w:b/>
                <w:bCs/>
              </w:rPr>
              <w:t>za</w:t>
            </w:r>
            <w:r w:rsidRPr="00193DB7">
              <w:rPr>
                <w:rFonts w:cs="Arial"/>
                <w:b/>
                <w:bCs/>
              </w:rPr>
              <w:t xml:space="preserve"> storitve</w:t>
            </w:r>
            <w:r w:rsidRPr="007A49B4">
              <w:rPr>
                <w:rFonts w:cs="Arial"/>
              </w:rPr>
              <w:t>«</w:t>
            </w:r>
          </w:p>
          <w:p w14:paraId="6A100C07" w14:textId="77777777" w:rsidR="00B21339" w:rsidRPr="007A49B4" w:rsidRDefault="00B21339" w:rsidP="00D37B88">
            <w:pPr>
              <w:rPr>
                <w:rFonts w:cs="Arial"/>
              </w:rPr>
            </w:pPr>
            <w:r w:rsidRPr="007A49B4">
              <w:rPr>
                <w:rFonts w:cs="Arial"/>
              </w:rPr>
              <w:t>C</w:t>
            </w:r>
            <w:r w:rsidRPr="007A49B4">
              <w:rPr>
                <w:rFonts w:cs="Arial"/>
                <w:vertAlign w:val="subscript"/>
              </w:rPr>
              <w:t>MIN</w:t>
            </w:r>
            <w:r w:rsidRPr="007A49B4">
              <w:rPr>
                <w:rFonts w:cs="Arial"/>
              </w:rPr>
              <w:t> = Najnižja ponujena cena</w:t>
            </w:r>
          </w:p>
          <w:p w14:paraId="04AA62C1" w14:textId="77777777" w:rsidR="00B21339" w:rsidRPr="007A49B4" w:rsidRDefault="00B21339" w:rsidP="00D37B88">
            <w:pPr>
              <w:rPr>
                <w:rFonts w:cs="Arial"/>
              </w:rPr>
            </w:pPr>
            <w:r w:rsidRPr="007A49B4">
              <w:rPr>
                <w:rFonts w:cs="Arial"/>
              </w:rPr>
              <w:t>C</w:t>
            </w:r>
            <w:r w:rsidRPr="007A49B4">
              <w:rPr>
                <w:rFonts w:cs="Arial"/>
                <w:vertAlign w:val="subscript"/>
              </w:rPr>
              <w:t>PON</w:t>
            </w:r>
            <w:r w:rsidRPr="007A49B4">
              <w:rPr>
                <w:rFonts w:cs="Arial"/>
              </w:rPr>
              <w:t> = Cena, ki se ocenjuje</w:t>
            </w:r>
          </w:p>
        </w:tc>
      </w:tr>
    </w:tbl>
    <w:p w14:paraId="3A75B696" w14:textId="77777777" w:rsidR="00B21339" w:rsidRPr="007A49B4" w:rsidRDefault="00B21339" w:rsidP="00B21339">
      <w:pPr>
        <w:rPr>
          <w:rFonts w:cs="Arial"/>
          <w:b/>
        </w:rPr>
      </w:pPr>
    </w:p>
    <w:p w14:paraId="50EA6F1C" w14:textId="77777777" w:rsidR="00B21339" w:rsidRPr="007A49B4" w:rsidRDefault="00B21339" w:rsidP="00B21339">
      <w:pPr>
        <w:rPr>
          <w:rFonts w:cs="Arial"/>
          <w:b/>
        </w:rPr>
      </w:pPr>
      <w:r w:rsidRPr="007A49B4">
        <w:rPr>
          <w:rFonts w:cs="Arial"/>
          <w:b/>
        </w:rPr>
        <w:t>Največje možno število točk pri tem merilu = 10 točk.</w:t>
      </w:r>
    </w:p>
    <w:p w14:paraId="4CB55E1C" w14:textId="77777777" w:rsidR="00FB5D2F" w:rsidRPr="007A49B4" w:rsidRDefault="00FB5D2F" w:rsidP="000D196A">
      <w:pPr>
        <w:suppressAutoHyphens/>
        <w:rPr>
          <w:rFonts w:cs="Arial"/>
          <w:lang w:eastAsia="ar-SA"/>
        </w:rPr>
      </w:pPr>
    </w:p>
    <w:p w14:paraId="64E84950" w14:textId="77777777" w:rsidR="000D196A" w:rsidRPr="007A49B4" w:rsidRDefault="000D196A" w:rsidP="000D196A">
      <w:pPr>
        <w:suppressAutoHyphens/>
        <w:rPr>
          <w:rFonts w:cs="Arial"/>
          <w:lang w:eastAsia="ar-SA"/>
        </w:rPr>
      </w:pPr>
    </w:p>
    <w:p w14:paraId="3E51668B" w14:textId="77777777" w:rsidR="00D04D13" w:rsidRPr="007A49B4" w:rsidRDefault="00D04D13" w:rsidP="00D04D13">
      <w:pPr>
        <w:rPr>
          <w:rFonts w:cs="Arial"/>
          <w:bCs/>
          <w:noProof/>
          <w:szCs w:val="20"/>
        </w:rPr>
      </w:pPr>
      <w:r w:rsidRPr="007A49B4">
        <w:rPr>
          <w:rFonts w:cs="Arial"/>
          <w:bCs/>
          <w:noProof/>
          <w:szCs w:val="20"/>
        </w:rPr>
        <w:lastRenderedPageBreak/>
        <w:t>V primeru, da bosta (bodo) dva ali več ponudnikov po končanem ocenjevanju prejela(i) enako največje število točk, bo izbran tisti ponudnik, ki bo ponudil krajši odzivni čas pristopa k delu, če ponudbe še vedno ne bo mogoče izbrati bo naslednje merilo daljša garancijska doba.</w:t>
      </w:r>
    </w:p>
    <w:p w14:paraId="53D7AC3A" w14:textId="77777777" w:rsidR="000D196A" w:rsidRPr="007A49B4" w:rsidRDefault="000D196A" w:rsidP="000D196A">
      <w:pPr>
        <w:shd w:val="clear" w:color="auto" w:fill="FFFFFF"/>
        <w:suppressAutoHyphens/>
        <w:jc w:val="left"/>
        <w:rPr>
          <w:rFonts w:cs="Arial"/>
          <w:noProof/>
          <w:u w:val="single"/>
          <w:lang w:eastAsia="ar-SA"/>
        </w:rPr>
      </w:pPr>
    </w:p>
    <w:p w14:paraId="13F6FCB9" w14:textId="77777777" w:rsidR="000D196A" w:rsidRPr="007A49B4" w:rsidRDefault="000D196A" w:rsidP="000D196A">
      <w:pPr>
        <w:pStyle w:val="Naslov1"/>
        <w:rPr>
          <w:b/>
          <w:noProof/>
          <w:kern w:val="1"/>
          <w:lang w:eastAsia="ar-SA"/>
        </w:rPr>
      </w:pPr>
      <w:bookmarkStart w:id="108" w:name="_toc2005"/>
      <w:bookmarkStart w:id="109" w:name="_Toc97896994"/>
      <w:bookmarkStart w:id="110" w:name="_Toc234486343"/>
      <w:bookmarkEnd w:id="108"/>
      <w:r w:rsidRPr="007A49B4">
        <w:rPr>
          <w:b/>
          <w:noProof/>
          <w:kern w:val="1"/>
          <w:lang w:eastAsia="ar-SA"/>
        </w:rPr>
        <w:t>MOŽNOST REVIZIJE</w:t>
      </w:r>
      <w:bookmarkEnd w:id="109"/>
      <w:bookmarkEnd w:id="110"/>
    </w:p>
    <w:p w14:paraId="0549FBE9" w14:textId="77777777" w:rsidR="000D196A" w:rsidRPr="007A49B4" w:rsidRDefault="000D196A" w:rsidP="000D196A">
      <w:pPr>
        <w:suppressAutoHyphens/>
        <w:rPr>
          <w:rFonts w:cs="Arial"/>
          <w:lang w:eastAsia="ar-SA"/>
        </w:rPr>
      </w:pPr>
    </w:p>
    <w:p w14:paraId="0251BDB0" w14:textId="77777777" w:rsidR="005D4E8E" w:rsidRPr="007A49B4" w:rsidRDefault="005D4E8E" w:rsidP="005D4E8E">
      <w:pPr>
        <w:pStyle w:val="Naslov2"/>
        <w:rPr>
          <w:rFonts w:cs="Arial"/>
          <w:b/>
          <w:bCs/>
          <w:lang w:eastAsia="ar-SA"/>
        </w:rPr>
      </w:pPr>
      <w:bookmarkStart w:id="111" w:name="_Toc165356111"/>
      <w:bookmarkStart w:id="112" w:name="_Toc173731215"/>
      <w:bookmarkStart w:id="113" w:name="_Toc24962980"/>
      <w:bookmarkStart w:id="114" w:name="_Toc86998267"/>
      <w:bookmarkStart w:id="115" w:name="_Toc97896995"/>
      <w:bookmarkStart w:id="116" w:name="_Toc234486344"/>
      <w:bookmarkStart w:id="117" w:name="_Toc468367669"/>
      <w:bookmarkStart w:id="118" w:name="_Toc4485004"/>
      <w:r w:rsidRPr="007A49B4">
        <w:rPr>
          <w:rFonts w:cs="Arial"/>
          <w:b/>
          <w:bCs/>
          <w:lang w:eastAsia="ar-SA"/>
        </w:rPr>
        <w:t>Pravna podlaga in roki za vložitev</w:t>
      </w:r>
      <w:bookmarkEnd w:id="111"/>
      <w:bookmarkEnd w:id="112"/>
      <w:bookmarkEnd w:id="113"/>
      <w:bookmarkEnd w:id="114"/>
      <w:bookmarkEnd w:id="115"/>
      <w:bookmarkEnd w:id="116"/>
    </w:p>
    <w:p w14:paraId="14E6CA94"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A49B4">
        <w:rPr>
          <w:rFonts w:cs="Arial"/>
          <w:noProof/>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74F647BD"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72B0271"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A49B4">
        <w:rPr>
          <w:rFonts w:cs="Arial"/>
          <w:noProof/>
          <w:szCs w:val="20"/>
        </w:rPr>
        <w:t>Roki za vložitev zahtevka za revizijo so navedeni v 25. členu ZPVPJN.</w:t>
      </w:r>
    </w:p>
    <w:p w14:paraId="3809685E" w14:textId="77777777" w:rsidR="005D4E8E" w:rsidRPr="007A49B4" w:rsidRDefault="005D4E8E" w:rsidP="005D4E8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ind w:right="169"/>
        <w:rPr>
          <w:rFonts w:cs="Arial"/>
          <w:color w:val="FF0000"/>
          <w:szCs w:val="20"/>
          <w:lang w:eastAsia="ar-SA"/>
        </w:rPr>
      </w:pPr>
    </w:p>
    <w:p w14:paraId="5BF5A448" w14:textId="77777777" w:rsidR="005D4E8E" w:rsidRPr="007A49B4" w:rsidRDefault="005D4E8E" w:rsidP="005D4E8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ind w:right="169"/>
        <w:rPr>
          <w:rFonts w:cs="Arial"/>
          <w:color w:val="FF0000"/>
          <w:szCs w:val="20"/>
          <w:lang w:eastAsia="ar-SA"/>
        </w:rPr>
      </w:pPr>
    </w:p>
    <w:p w14:paraId="79AC3897" w14:textId="77777777" w:rsidR="005D4E8E" w:rsidRPr="007A49B4" w:rsidRDefault="005D4E8E" w:rsidP="005D4E8E">
      <w:pPr>
        <w:pStyle w:val="Naslov2"/>
        <w:rPr>
          <w:rFonts w:cs="Arial"/>
          <w:b/>
          <w:bCs/>
          <w:lang w:eastAsia="ar-SA"/>
        </w:rPr>
      </w:pPr>
      <w:bookmarkStart w:id="119" w:name="_Toc165356112"/>
      <w:bookmarkStart w:id="120" w:name="_Toc173731216"/>
      <w:bookmarkStart w:id="121" w:name="_Toc24962981"/>
      <w:bookmarkStart w:id="122" w:name="_Toc86998268"/>
      <w:bookmarkStart w:id="123" w:name="_Toc97896996"/>
      <w:bookmarkStart w:id="124" w:name="_Toc234486345"/>
      <w:bookmarkEnd w:id="117"/>
      <w:bookmarkEnd w:id="118"/>
      <w:r w:rsidRPr="007A49B4">
        <w:rPr>
          <w:rFonts w:cs="Arial"/>
          <w:b/>
          <w:bCs/>
          <w:lang w:eastAsia="ar-SA"/>
        </w:rPr>
        <w:t>Način vložitve revizije</w:t>
      </w:r>
      <w:bookmarkEnd w:id="119"/>
      <w:bookmarkEnd w:id="120"/>
      <w:bookmarkEnd w:id="121"/>
      <w:bookmarkEnd w:id="122"/>
      <w:bookmarkEnd w:id="123"/>
      <w:bookmarkEnd w:id="124"/>
    </w:p>
    <w:p w14:paraId="5F040246"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A49B4">
        <w:rPr>
          <w:rFonts w:cs="Arial"/>
          <w:noProof/>
          <w:szCs w:val="20"/>
        </w:rPr>
        <w:t>Zahtevek za revizijo mora vsebovati vse elemente, navedene v 15. členu ZPVPJN. Višina takse, ki jo mora vplačati vlagatelj revizije, je navedena v 71. členu ZPVPJN.</w:t>
      </w:r>
    </w:p>
    <w:p w14:paraId="37D8165D"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77DECCF1"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A49B4">
        <w:rPr>
          <w:rFonts w:cs="Arial"/>
          <w:noProof/>
          <w:szCs w:val="20"/>
        </w:rPr>
        <w:t xml:space="preserve">Takso po 71. členu ZPVPJN v višini 2.000,00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7A49B4">
        <w:rPr>
          <w:rFonts w:cs="Arial"/>
          <w:noProof/>
          <w:color w:val="282828"/>
          <w:szCs w:val="20"/>
        </w:rPr>
        <w:t>dokumentacijo v zvezi z oddajo predmetnega javnega naročila</w:t>
      </w:r>
      <w:r w:rsidRPr="007A49B4">
        <w:rPr>
          <w:rFonts w:cs="Arial"/>
          <w:noProof/>
          <w:szCs w:val="20"/>
        </w:rPr>
        <w:t>.</w:t>
      </w:r>
    </w:p>
    <w:p w14:paraId="39692D9E"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307C7D0" w14:textId="77777777" w:rsidR="006F449D" w:rsidRPr="007A49B4" w:rsidRDefault="006F449D" w:rsidP="006F44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7A49B4">
        <w:rPr>
          <w:rFonts w:cs="Arial"/>
          <w:noProof/>
          <w:szCs w:val="20"/>
        </w:rPr>
        <w:t>Nepravilno in nepravočasno vložene zahtevke bo naročnik zavrgel.</w:t>
      </w:r>
    </w:p>
    <w:p w14:paraId="2C893FFE" w14:textId="77777777" w:rsidR="000D196A" w:rsidRPr="007A49B4" w:rsidRDefault="000D196A" w:rsidP="000D196A">
      <w:pPr>
        <w:widowControl w:val="0"/>
        <w:shd w:val="clear" w:color="auto" w:fill="FFFFFF"/>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s>
        <w:suppressAutoHyphens/>
        <w:rPr>
          <w:rFonts w:cs="Arial"/>
          <w:szCs w:val="20"/>
          <w:lang w:eastAsia="ar-SA"/>
        </w:rPr>
      </w:pPr>
    </w:p>
    <w:p w14:paraId="2868CD6A" w14:textId="77777777" w:rsidR="000D196A" w:rsidRPr="007A49B4" w:rsidRDefault="000D196A" w:rsidP="000D196A">
      <w:pPr>
        <w:pStyle w:val="Naslov1"/>
        <w:rPr>
          <w:noProof/>
          <w:kern w:val="1"/>
          <w:lang w:eastAsia="ar-SA"/>
        </w:rPr>
      </w:pPr>
      <w:bookmarkStart w:id="125" w:name="_Toc97896997"/>
      <w:bookmarkStart w:id="126" w:name="_Toc234486346"/>
      <w:r w:rsidRPr="007A49B4">
        <w:rPr>
          <w:b/>
          <w:noProof/>
          <w:kern w:val="1"/>
          <w:lang w:eastAsia="ar-SA"/>
        </w:rPr>
        <w:t>OBRAZCI</w:t>
      </w:r>
      <w:bookmarkEnd w:id="125"/>
      <w:bookmarkEnd w:id="126"/>
    </w:p>
    <w:p w14:paraId="579D22B0" w14:textId="77777777" w:rsidR="000D196A" w:rsidRPr="007A49B4" w:rsidRDefault="000D196A" w:rsidP="000D196A">
      <w:pPr>
        <w:shd w:val="clear" w:color="auto" w:fill="FFFFFF"/>
        <w:suppressAutoHyphens/>
        <w:rPr>
          <w:rFonts w:cs="Arial"/>
          <w:noProof/>
          <w:lang w:eastAsia="ar-SA"/>
        </w:rPr>
      </w:pPr>
    </w:p>
    <w:p w14:paraId="4248A935" w14:textId="77777777" w:rsidR="000D196A" w:rsidRPr="007A49B4" w:rsidRDefault="000D196A" w:rsidP="000D196A">
      <w:pPr>
        <w:shd w:val="clear" w:color="auto" w:fill="FFFFFF"/>
        <w:suppressAutoHyphens/>
        <w:rPr>
          <w:rFonts w:cs="Arial"/>
          <w:noProof/>
          <w:lang w:eastAsia="ar-SA"/>
        </w:rPr>
      </w:pPr>
      <w:r w:rsidRPr="007A49B4">
        <w:rPr>
          <w:rFonts w:cs="Arial"/>
          <w:noProof/>
          <w:lang w:eastAsia="ar-SA"/>
        </w:rPr>
        <w:t>Priloženi so obrazci, katere mora ponudnik obvezno izpolniti in priložiti ponudbi.</w:t>
      </w:r>
    </w:p>
    <w:p w14:paraId="789025F9" w14:textId="77777777" w:rsidR="000D196A" w:rsidRPr="007A49B4" w:rsidRDefault="00D31549" w:rsidP="00F55637">
      <w:pPr>
        <w:jc w:val="right"/>
        <w:rPr>
          <w:rFonts w:cs="Arial"/>
          <w:b/>
        </w:rPr>
      </w:pPr>
      <w:r w:rsidRPr="007A49B4">
        <w:rPr>
          <w:rFonts w:cs="Arial"/>
          <w:b/>
        </w:rPr>
        <w:br w:type="page"/>
      </w:r>
      <w:r w:rsidR="000D196A" w:rsidRPr="007A49B4">
        <w:rPr>
          <w:rFonts w:cs="Arial"/>
          <w:b/>
        </w:rPr>
        <w:lastRenderedPageBreak/>
        <w:t xml:space="preserve"> </w:t>
      </w:r>
      <w:r w:rsidR="00F55637" w:rsidRPr="007A49B4">
        <w:rPr>
          <w:rFonts w:cs="Arial"/>
          <w:b/>
          <w:lang w:eastAsia="ar-SA"/>
        </w:rPr>
        <w:t>OBR-1</w:t>
      </w:r>
    </w:p>
    <w:p w14:paraId="4D0DCBD9" w14:textId="77777777" w:rsidR="00004DDD" w:rsidRPr="007A49B4" w:rsidRDefault="00B2749E" w:rsidP="00A24359">
      <w:pPr>
        <w:pStyle w:val="Naslov2"/>
        <w:numPr>
          <w:ilvl w:val="0"/>
          <w:numId w:val="0"/>
        </w:numPr>
        <w:jc w:val="center"/>
        <w:rPr>
          <w:rFonts w:cs="Arial"/>
          <w:b/>
        </w:rPr>
      </w:pPr>
      <w:bookmarkStart w:id="127" w:name="_Toc234486347"/>
      <w:r w:rsidRPr="007A49B4">
        <w:rPr>
          <w:rFonts w:cs="Arial"/>
          <w:b/>
        </w:rPr>
        <w:t>PODATKI O PONUDNIKU IN PONUDBI</w:t>
      </w:r>
      <w:bookmarkEnd w:id="88"/>
      <w:bookmarkEnd w:id="127"/>
      <w:r w:rsidRPr="007A49B4">
        <w:rPr>
          <w:rFonts w:cs="Arial"/>
          <w:b/>
        </w:rPr>
        <w:t xml:space="preserve"> </w:t>
      </w:r>
      <w:bookmarkEnd w:id="89"/>
      <w:bookmarkEnd w:id="90"/>
    </w:p>
    <w:p w14:paraId="2552308E" w14:textId="77777777" w:rsidR="00004DDD" w:rsidRPr="007A49B4" w:rsidRDefault="00004DDD" w:rsidP="000F069F">
      <w:pPr>
        <w:ind w:right="216"/>
        <w:jc w:val="center"/>
        <w:rPr>
          <w:rFonts w:cs="Arial"/>
          <w:b/>
        </w:rPr>
      </w:pPr>
      <w:r w:rsidRPr="007A49B4">
        <w:rPr>
          <w:rFonts w:cs="Arial"/>
          <w:b/>
        </w:rPr>
        <w:t xml:space="preserve">ZA JAVNO NAROČILO </w:t>
      </w:r>
      <w:r w:rsidR="00DD0BBD" w:rsidRPr="007A49B4">
        <w:rPr>
          <w:rFonts w:cs="Arial"/>
          <w:b/>
        </w:rPr>
        <w:t>JN-</w:t>
      </w:r>
      <w:r w:rsidR="008F5AEB" w:rsidRPr="007A49B4">
        <w:rPr>
          <w:rFonts w:cs="Arial"/>
          <w:b/>
        </w:rPr>
        <w:t>G0254</w:t>
      </w:r>
    </w:p>
    <w:p w14:paraId="5D1D8091" w14:textId="77777777" w:rsidR="000D196A" w:rsidRPr="007A49B4" w:rsidRDefault="000D196A" w:rsidP="000F069F">
      <w:pPr>
        <w:ind w:right="216"/>
        <w:jc w:val="center"/>
        <w:rPr>
          <w:rFonts w:cs="Arial"/>
          <w:b/>
        </w:rPr>
      </w:pPr>
    </w:p>
    <w:p w14:paraId="4FDA115E" w14:textId="77777777" w:rsidR="00547D21" w:rsidRPr="007A49B4" w:rsidRDefault="00547D21" w:rsidP="000F069F">
      <w:pPr>
        <w:ind w:right="216"/>
        <w:jc w:val="center"/>
        <w:rPr>
          <w:rFonts w:cs="Arial"/>
          <w:b/>
        </w:rPr>
      </w:pPr>
    </w:p>
    <w:p w14:paraId="7BD9230E" w14:textId="77777777" w:rsidR="00004DDD" w:rsidRPr="007A49B4" w:rsidRDefault="00547D21" w:rsidP="00547D21">
      <w:pPr>
        <w:pStyle w:val="BESEDILO"/>
        <w:keepLines w:val="0"/>
        <w:widowControl/>
        <w:tabs>
          <w:tab w:val="clear" w:pos="2155"/>
        </w:tabs>
        <w:spacing w:line="360" w:lineRule="auto"/>
        <w:jc w:val="center"/>
        <w:rPr>
          <w:rFonts w:cs="Arial"/>
          <w:b/>
          <w:kern w:val="0"/>
          <w:szCs w:val="24"/>
        </w:rPr>
      </w:pPr>
      <w:r w:rsidRPr="007A49B4">
        <w:rPr>
          <w:rFonts w:cs="Arial"/>
          <w:b/>
          <w:kern w:val="0"/>
          <w:szCs w:val="24"/>
        </w:rPr>
        <w:t>Dograditev strukturiranega ožičenja in dobava pasivne mrežne opreme</w:t>
      </w:r>
    </w:p>
    <w:p w14:paraId="5422BD1B" w14:textId="77777777" w:rsidR="000D196A" w:rsidRPr="007A49B4" w:rsidRDefault="000D196A" w:rsidP="00547D21">
      <w:pPr>
        <w:pStyle w:val="BESEDILO"/>
        <w:keepLines w:val="0"/>
        <w:widowControl/>
        <w:tabs>
          <w:tab w:val="clear" w:pos="2155"/>
        </w:tabs>
        <w:spacing w:line="360" w:lineRule="auto"/>
        <w:jc w:val="center"/>
        <w:rPr>
          <w:rFonts w:cs="Arial"/>
          <w:b/>
          <w:kern w:val="0"/>
          <w:szCs w:val="24"/>
        </w:rPr>
      </w:pPr>
    </w:p>
    <w:p w14:paraId="53BD99BC" w14:textId="77777777" w:rsidR="008D5501" w:rsidRPr="007A49B4" w:rsidRDefault="008D5501" w:rsidP="008D5501">
      <w:pPr>
        <w:ind w:right="216"/>
        <w:rPr>
          <w:rFonts w:cs="Arial"/>
        </w:rPr>
      </w:pPr>
      <w:r w:rsidRPr="007A49B4">
        <w:rPr>
          <w:rFonts w:cs="Arial"/>
        </w:rPr>
        <w:t>Izpolni ponudnik. Vpiše se veljavne podatke, ki so javno dosegljivi in po predpisih glede na status in pravno obliko obvezni. Naročnik bo nekatere podatke preverjal tudi po dosegljivih elektronskih bazah.</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F55637" w:rsidRPr="007A49B4" w14:paraId="0E8D9AD7" w14:textId="77777777" w:rsidTr="00D37B88">
        <w:tc>
          <w:tcPr>
            <w:tcW w:w="4788" w:type="dxa"/>
          </w:tcPr>
          <w:p w14:paraId="2BBFB4D6" w14:textId="77777777" w:rsidR="00F55637" w:rsidRPr="007A49B4" w:rsidRDefault="00F55637" w:rsidP="00D37B88">
            <w:pPr>
              <w:ind w:right="216"/>
              <w:rPr>
                <w:rFonts w:cs="Arial"/>
                <w:noProof/>
                <w:sz w:val="18"/>
              </w:rPr>
            </w:pPr>
          </w:p>
          <w:p w14:paraId="74895306" w14:textId="77777777" w:rsidR="00F55637" w:rsidRPr="007A49B4" w:rsidRDefault="00F55637" w:rsidP="00D37B88">
            <w:pPr>
              <w:ind w:right="216"/>
              <w:rPr>
                <w:rFonts w:cs="Arial"/>
                <w:noProof/>
                <w:sz w:val="18"/>
              </w:rPr>
            </w:pPr>
            <w:r w:rsidRPr="007A49B4">
              <w:rPr>
                <w:rFonts w:cs="Arial"/>
                <w:noProof/>
                <w:sz w:val="18"/>
              </w:rPr>
              <w:t>ŠTEVILKA PONUDBE:</w:t>
            </w:r>
          </w:p>
          <w:p w14:paraId="534312DA" w14:textId="77777777" w:rsidR="00F55637" w:rsidRPr="007A49B4" w:rsidRDefault="00F55637" w:rsidP="00D37B88">
            <w:pPr>
              <w:ind w:right="216"/>
              <w:rPr>
                <w:rFonts w:cs="Arial"/>
                <w:noProof/>
                <w:sz w:val="18"/>
              </w:rPr>
            </w:pPr>
          </w:p>
        </w:tc>
        <w:tc>
          <w:tcPr>
            <w:tcW w:w="4500" w:type="dxa"/>
          </w:tcPr>
          <w:p w14:paraId="4F3710D5" w14:textId="77777777" w:rsidR="00F55637" w:rsidRPr="007A49B4" w:rsidRDefault="00F55637" w:rsidP="00D37B88">
            <w:pPr>
              <w:ind w:right="216"/>
              <w:rPr>
                <w:rFonts w:cs="Arial"/>
                <w:noProof/>
                <w:sz w:val="18"/>
              </w:rPr>
            </w:pPr>
          </w:p>
        </w:tc>
      </w:tr>
      <w:tr w:rsidR="00F55637" w:rsidRPr="007A49B4" w14:paraId="2A09D3D5" w14:textId="77777777" w:rsidTr="00D37B88">
        <w:tc>
          <w:tcPr>
            <w:tcW w:w="4788" w:type="dxa"/>
          </w:tcPr>
          <w:p w14:paraId="6979ED50" w14:textId="77777777" w:rsidR="00F55637" w:rsidRPr="007A49B4" w:rsidRDefault="00F55637" w:rsidP="00D37B88">
            <w:pPr>
              <w:rPr>
                <w:rFonts w:cs="Arial"/>
                <w:noProof/>
                <w:sz w:val="18"/>
              </w:rPr>
            </w:pPr>
          </w:p>
          <w:p w14:paraId="059213A5" w14:textId="77777777" w:rsidR="00F55637" w:rsidRPr="007A49B4" w:rsidRDefault="00F55637" w:rsidP="00D37B88">
            <w:pPr>
              <w:rPr>
                <w:rFonts w:cs="Arial"/>
                <w:noProof/>
                <w:sz w:val="18"/>
              </w:rPr>
            </w:pPr>
            <w:r w:rsidRPr="007A49B4">
              <w:rPr>
                <w:rFonts w:cs="Arial"/>
                <w:noProof/>
                <w:sz w:val="18"/>
              </w:rPr>
              <w:t>FIRMA OZ. IME PONUDNIKA:</w:t>
            </w:r>
          </w:p>
          <w:p w14:paraId="500864E7" w14:textId="77777777" w:rsidR="00F55637" w:rsidRPr="007A49B4" w:rsidRDefault="00F55637" w:rsidP="00D37B88">
            <w:pPr>
              <w:rPr>
                <w:rFonts w:cs="Arial"/>
                <w:noProof/>
                <w:sz w:val="18"/>
              </w:rPr>
            </w:pPr>
          </w:p>
        </w:tc>
        <w:tc>
          <w:tcPr>
            <w:tcW w:w="4500" w:type="dxa"/>
          </w:tcPr>
          <w:p w14:paraId="6D13C217" w14:textId="77777777" w:rsidR="00F55637" w:rsidRPr="007A49B4" w:rsidRDefault="00F55637" w:rsidP="00D37B88">
            <w:pPr>
              <w:rPr>
                <w:rFonts w:cs="Arial"/>
                <w:noProof/>
                <w:sz w:val="18"/>
              </w:rPr>
            </w:pPr>
          </w:p>
        </w:tc>
      </w:tr>
      <w:tr w:rsidR="00F55637" w:rsidRPr="007A49B4" w14:paraId="5D4591A2" w14:textId="77777777" w:rsidTr="00D37B88">
        <w:tc>
          <w:tcPr>
            <w:tcW w:w="4788" w:type="dxa"/>
          </w:tcPr>
          <w:p w14:paraId="5610665F" w14:textId="77777777" w:rsidR="00F55637" w:rsidRPr="007A49B4" w:rsidRDefault="00F55637" w:rsidP="00D37B88">
            <w:pPr>
              <w:rPr>
                <w:rFonts w:cs="Arial"/>
                <w:noProof/>
                <w:sz w:val="18"/>
              </w:rPr>
            </w:pPr>
          </w:p>
          <w:p w14:paraId="4E343C1A" w14:textId="77777777" w:rsidR="00F55637" w:rsidRPr="007A49B4" w:rsidRDefault="00F55637" w:rsidP="00D37B88">
            <w:pPr>
              <w:rPr>
                <w:rFonts w:cs="Arial"/>
                <w:noProof/>
                <w:sz w:val="18"/>
              </w:rPr>
            </w:pPr>
            <w:r w:rsidRPr="007A49B4">
              <w:rPr>
                <w:rFonts w:cs="Arial"/>
                <w:noProof/>
                <w:sz w:val="18"/>
              </w:rPr>
              <w:t>PRAVNOORGANIZACIJSKA OBLIKA :</w:t>
            </w:r>
          </w:p>
          <w:p w14:paraId="44F2995F" w14:textId="77777777" w:rsidR="00F55637" w:rsidRPr="007A49B4" w:rsidRDefault="00F55637" w:rsidP="00D37B88">
            <w:pPr>
              <w:rPr>
                <w:rFonts w:cs="Arial"/>
                <w:noProof/>
                <w:sz w:val="18"/>
              </w:rPr>
            </w:pPr>
          </w:p>
        </w:tc>
        <w:tc>
          <w:tcPr>
            <w:tcW w:w="4500" w:type="dxa"/>
          </w:tcPr>
          <w:p w14:paraId="29F2A8E1" w14:textId="77777777" w:rsidR="00F55637" w:rsidRPr="007A49B4" w:rsidRDefault="00F55637" w:rsidP="00D37B88">
            <w:pPr>
              <w:rPr>
                <w:rFonts w:cs="Arial"/>
                <w:noProof/>
                <w:sz w:val="18"/>
              </w:rPr>
            </w:pPr>
          </w:p>
        </w:tc>
      </w:tr>
      <w:tr w:rsidR="00F55637" w:rsidRPr="007A49B4" w14:paraId="64D80F69" w14:textId="77777777" w:rsidTr="00D37B88">
        <w:trPr>
          <w:trHeight w:val="820"/>
        </w:trPr>
        <w:tc>
          <w:tcPr>
            <w:tcW w:w="4788" w:type="dxa"/>
          </w:tcPr>
          <w:p w14:paraId="50F0E225" w14:textId="77777777" w:rsidR="00F55637" w:rsidRPr="007A49B4" w:rsidRDefault="00F55637" w:rsidP="00D37B88">
            <w:pPr>
              <w:rPr>
                <w:rFonts w:cs="Arial"/>
                <w:noProof/>
                <w:sz w:val="18"/>
              </w:rPr>
            </w:pPr>
          </w:p>
          <w:p w14:paraId="44208DAB" w14:textId="77777777" w:rsidR="00F55637" w:rsidRPr="007A49B4" w:rsidRDefault="00F55637" w:rsidP="00D37B88">
            <w:pPr>
              <w:rPr>
                <w:rFonts w:cs="Arial"/>
                <w:noProof/>
                <w:sz w:val="18"/>
              </w:rPr>
            </w:pPr>
            <w:r w:rsidRPr="007A49B4">
              <w:rPr>
                <w:rFonts w:cs="Arial"/>
                <w:noProof/>
                <w:sz w:val="18"/>
              </w:rPr>
              <w:t xml:space="preserve">PONUDNIK JE MSP (mikro, majhno ali srednje veliko podjetje) </w:t>
            </w:r>
            <w:r w:rsidRPr="007A49B4">
              <w:rPr>
                <w:rFonts w:cs="Arial"/>
                <w:i/>
                <w:noProof/>
                <w:sz w:val="18"/>
              </w:rPr>
              <w:t>– ustrezno obkrožite</w:t>
            </w:r>
          </w:p>
        </w:tc>
        <w:tc>
          <w:tcPr>
            <w:tcW w:w="4500" w:type="dxa"/>
            <w:vAlign w:val="center"/>
          </w:tcPr>
          <w:p w14:paraId="2FE7A600" w14:textId="77777777" w:rsidR="00F55637" w:rsidRPr="007A49B4" w:rsidRDefault="00F55637" w:rsidP="00D37B88">
            <w:pPr>
              <w:jc w:val="center"/>
              <w:rPr>
                <w:rFonts w:cs="Arial"/>
                <w:noProof/>
                <w:sz w:val="18"/>
              </w:rPr>
            </w:pPr>
            <w:r w:rsidRPr="007A49B4">
              <w:rPr>
                <w:rFonts w:cs="Arial"/>
                <w:noProof/>
                <w:sz w:val="18"/>
              </w:rPr>
              <w:t>DA       NE</w:t>
            </w:r>
          </w:p>
        </w:tc>
      </w:tr>
      <w:tr w:rsidR="00F55637" w:rsidRPr="007A49B4" w14:paraId="6FA3878C" w14:textId="77777777" w:rsidTr="00D37B88">
        <w:tc>
          <w:tcPr>
            <w:tcW w:w="4788" w:type="dxa"/>
          </w:tcPr>
          <w:p w14:paraId="4FD41EF0" w14:textId="77777777" w:rsidR="00F55637" w:rsidRPr="007A49B4" w:rsidRDefault="00F55637" w:rsidP="00D37B88">
            <w:pPr>
              <w:rPr>
                <w:rFonts w:cs="Arial"/>
                <w:noProof/>
                <w:sz w:val="18"/>
              </w:rPr>
            </w:pPr>
          </w:p>
          <w:p w14:paraId="17B3B754" w14:textId="77777777" w:rsidR="00F55637" w:rsidRPr="007A49B4" w:rsidRDefault="00F55637" w:rsidP="00D37B88">
            <w:pPr>
              <w:rPr>
                <w:rFonts w:cs="Arial"/>
                <w:noProof/>
                <w:sz w:val="18"/>
              </w:rPr>
            </w:pPr>
            <w:r w:rsidRPr="007A49B4">
              <w:rPr>
                <w:rFonts w:cs="Arial"/>
                <w:noProof/>
                <w:sz w:val="18"/>
              </w:rPr>
              <w:t>NASLOV PONUDNIKA:</w:t>
            </w:r>
          </w:p>
          <w:p w14:paraId="648CD8B2" w14:textId="77777777" w:rsidR="00F55637" w:rsidRPr="007A49B4" w:rsidRDefault="00F55637" w:rsidP="00D37B88">
            <w:pPr>
              <w:rPr>
                <w:rFonts w:cs="Arial"/>
                <w:noProof/>
                <w:sz w:val="18"/>
              </w:rPr>
            </w:pPr>
          </w:p>
        </w:tc>
        <w:tc>
          <w:tcPr>
            <w:tcW w:w="4500" w:type="dxa"/>
          </w:tcPr>
          <w:p w14:paraId="0A6213F0" w14:textId="77777777" w:rsidR="00F55637" w:rsidRPr="007A49B4" w:rsidRDefault="00F55637" w:rsidP="00D37B88">
            <w:pPr>
              <w:rPr>
                <w:rFonts w:cs="Arial"/>
                <w:noProof/>
                <w:sz w:val="18"/>
              </w:rPr>
            </w:pPr>
          </w:p>
        </w:tc>
      </w:tr>
      <w:tr w:rsidR="00F55637" w:rsidRPr="007A49B4" w14:paraId="45F4191D" w14:textId="77777777" w:rsidTr="00D37B88">
        <w:tc>
          <w:tcPr>
            <w:tcW w:w="4788" w:type="dxa"/>
          </w:tcPr>
          <w:p w14:paraId="6F93E9E3" w14:textId="77777777" w:rsidR="00F55637" w:rsidRPr="007A49B4" w:rsidRDefault="00F55637" w:rsidP="00D37B88">
            <w:pPr>
              <w:rPr>
                <w:rFonts w:cs="Arial"/>
                <w:noProof/>
                <w:sz w:val="18"/>
              </w:rPr>
            </w:pPr>
          </w:p>
          <w:p w14:paraId="18809630" w14:textId="77777777" w:rsidR="00F55637" w:rsidRPr="007A49B4" w:rsidRDefault="00F55637" w:rsidP="00D37B88">
            <w:pPr>
              <w:rPr>
                <w:rFonts w:cs="Arial"/>
                <w:noProof/>
                <w:sz w:val="18"/>
              </w:rPr>
            </w:pPr>
            <w:r w:rsidRPr="007A49B4">
              <w:rPr>
                <w:rFonts w:cs="Arial"/>
                <w:noProof/>
                <w:sz w:val="18"/>
              </w:rPr>
              <w:t>ŠT. TRANSAKCIJSKEGA (POSLOVNEGA) RAČUNA:</w:t>
            </w:r>
          </w:p>
          <w:p w14:paraId="180E787F" w14:textId="77777777" w:rsidR="00F55637" w:rsidRPr="007A49B4" w:rsidRDefault="00F55637" w:rsidP="00D37B88">
            <w:pPr>
              <w:rPr>
                <w:rFonts w:cs="Arial"/>
                <w:noProof/>
                <w:sz w:val="18"/>
              </w:rPr>
            </w:pPr>
          </w:p>
        </w:tc>
        <w:tc>
          <w:tcPr>
            <w:tcW w:w="4500" w:type="dxa"/>
          </w:tcPr>
          <w:p w14:paraId="7E31576E" w14:textId="77777777" w:rsidR="00F55637" w:rsidRPr="007A49B4" w:rsidRDefault="00F55637" w:rsidP="00D37B88">
            <w:pPr>
              <w:rPr>
                <w:rFonts w:cs="Arial"/>
                <w:noProof/>
                <w:sz w:val="18"/>
              </w:rPr>
            </w:pPr>
          </w:p>
        </w:tc>
      </w:tr>
      <w:tr w:rsidR="00F55637" w:rsidRPr="007A49B4" w14:paraId="2AE7E1D3" w14:textId="77777777" w:rsidTr="00D37B88">
        <w:tc>
          <w:tcPr>
            <w:tcW w:w="4788" w:type="dxa"/>
          </w:tcPr>
          <w:p w14:paraId="407434A4" w14:textId="77777777" w:rsidR="00F55637" w:rsidRPr="007A49B4" w:rsidRDefault="00F55637" w:rsidP="00D37B88">
            <w:pPr>
              <w:rPr>
                <w:rFonts w:cs="Arial"/>
                <w:noProof/>
                <w:sz w:val="18"/>
              </w:rPr>
            </w:pPr>
          </w:p>
          <w:p w14:paraId="45145FE1" w14:textId="77777777" w:rsidR="00F55637" w:rsidRPr="007A49B4" w:rsidRDefault="00F55637" w:rsidP="00D37B88">
            <w:pPr>
              <w:rPr>
                <w:rFonts w:cs="Arial"/>
                <w:noProof/>
                <w:sz w:val="18"/>
              </w:rPr>
            </w:pPr>
            <w:r w:rsidRPr="007A49B4">
              <w:rPr>
                <w:rFonts w:cs="Arial"/>
                <w:noProof/>
                <w:sz w:val="18"/>
              </w:rPr>
              <w:t>NASLOV BANKE:</w:t>
            </w:r>
          </w:p>
          <w:p w14:paraId="39AF0E95" w14:textId="77777777" w:rsidR="00F55637" w:rsidRPr="007A49B4" w:rsidRDefault="00F55637" w:rsidP="00D37B88">
            <w:pPr>
              <w:rPr>
                <w:rFonts w:cs="Arial"/>
                <w:noProof/>
                <w:sz w:val="18"/>
              </w:rPr>
            </w:pPr>
          </w:p>
        </w:tc>
        <w:tc>
          <w:tcPr>
            <w:tcW w:w="4500" w:type="dxa"/>
          </w:tcPr>
          <w:p w14:paraId="0BCF4DC9" w14:textId="77777777" w:rsidR="00F55637" w:rsidRPr="007A49B4" w:rsidRDefault="00F55637" w:rsidP="00D37B88">
            <w:pPr>
              <w:rPr>
                <w:rFonts w:cs="Arial"/>
                <w:noProof/>
                <w:sz w:val="18"/>
              </w:rPr>
            </w:pPr>
          </w:p>
        </w:tc>
      </w:tr>
      <w:tr w:rsidR="00F55637" w:rsidRPr="007A49B4" w14:paraId="25C07FB3" w14:textId="77777777" w:rsidTr="00D37B88">
        <w:tc>
          <w:tcPr>
            <w:tcW w:w="4788" w:type="dxa"/>
          </w:tcPr>
          <w:p w14:paraId="1CCF3246" w14:textId="77777777" w:rsidR="00F55637" w:rsidRPr="007A49B4" w:rsidRDefault="00F55637" w:rsidP="00D37B88">
            <w:pPr>
              <w:rPr>
                <w:rFonts w:cs="Arial"/>
                <w:noProof/>
                <w:sz w:val="18"/>
              </w:rPr>
            </w:pPr>
          </w:p>
          <w:p w14:paraId="53C85A01" w14:textId="0A785A05" w:rsidR="00F55637" w:rsidRPr="007A49B4" w:rsidRDefault="00F55637" w:rsidP="00D37B88">
            <w:pPr>
              <w:rPr>
                <w:rFonts w:cs="Arial"/>
                <w:noProof/>
                <w:sz w:val="18"/>
              </w:rPr>
            </w:pPr>
            <w:r w:rsidRPr="007A49B4">
              <w:rPr>
                <w:rFonts w:cs="Arial"/>
                <w:noProof/>
                <w:sz w:val="18"/>
              </w:rPr>
              <w:t>KONTAK</w:t>
            </w:r>
            <w:r w:rsidR="00C669AC">
              <w:rPr>
                <w:rFonts w:cs="Arial"/>
                <w:noProof/>
                <w:sz w:val="18"/>
              </w:rPr>
              <w:t>TNA</w:t>
            </w:r>
            <w:r w:rsidRPr="007A49B4">
              <w:rPr>
                <w:rFonts w:cs="Arial"/>
                <w:noProof/>
                <w:sz w:val="18"/>
              </w:rPr>
              <w:t xml:space="preserve"> OSEBA, ODGOVORNA ZA PONUDBO:</w:t>
            </w:r>
          </w:p>
          <w:p w14:paraId="4831C981" w14:textId="77777777" w:rsidR="00F55637" w:rsidRPr="007A49B4" w:rsidRDefault="00F55637" w:rsidP="00D37B88">
            <w:pPr>
              <w:rPr>
                <w:rFonts w:cs="Arial"/>
                <w:noProof/>
                <w:sz w:val="18"/>
              </w:rPr>
            </w:pPr>
          </w:p>
        </w:tc>
        <w:tc>
          <w:tcPr>
            <w:tcW w:w="4500" w:type="dxa"/>
          </w:tcPr>
          <w:p w14:paraId="390C3E58" w14:textId="77777777" w:rsidR="00F55637" w:rsidRPr="007A49B4" w:rsidRDefault="00F55637" w:rsidP="00D37B88">
            <w:pPr>
              <w:rPr>
                <w:rFonts w:cs="Arial"/>
                <w:noProof/>
                <w:sz w:val="18"/>
              </w:rPr>
            </w:pPr>
          </w:p>
        </w:tc>
      </w:tr>
      <w:tr w:rsidR="00F55637" w:rsidRPr="007A49B4" w14:paraId="3A0CEAC2" w14:textId="77777777" w:rsidTr="00D37B88">
        <w:tc>
          <w:tcPr>
            <w:tcW w:w="4788" w:type="dxa"/>
          </w:tcPr>
          <w:p w14:paraId="64EFC5AD" w14:textId="77777777" w:rsidR="00F55637" w:rsidRPr="007A49B4" w:rsidRDefault="00F55637" w:rsidP="00D37B88">
            <w:pPr>
              <w:rPr>
                <w:rFonts w:cs="Arial"/>
                <w:noProof/>
                <w:sz w:val="18"/>
              </w:rPr>
            </w:pPr>
          </w:p>
          <w:p w14:paraId="5D7F5AE8" w14:textId="77777777" w:rsidR="00F55637" w:rsidRPr="007A49B4" w:rsidRDefault="00F55637" w:rsidP="00D37B88">
            <w:pPr>
              <w:ind w:right="-108"/>
              <w:jc w:val="left"/>
              <w:rPr>
                <w:rFonts w:cs="Arial"/>
                <w:noProof/>
                <w:sz w:val="18"/>
              </w:rPr>
            </w:pPr>
            <w:r w:rsidRPr="007A49B4">
              <w:rPr>
                <w:rFonts w:cs="Arial"/>
                <w:noProof/>
                <w:sz w:val="18"/>
              </w:rPr>
              <w:t>ELEKTRONSKI NASLOV KONTAKTNE OSEBE, TELEFON:</w:t>
            </w:r>
          </w:p>
          <w:p w14:paraId="79CF670C" w14:textId="77777777" w:rsidR="00F55637" w:rsidRPr="007A49B4" w:rsidRDefault="00F55637" w:rsidP="00D37B88">
            <w:pPr>
              <w:ind w:right="-108"/>
              <w:jc w:val="left"/>
              <w:rPr>
                <w:rFonts w:cs="Arial"/>
                <w:noProof/>
                <w:sz w:val="18"/>
              </w:rPr>
            </w:pPr>
          </w:p>
        </w:tc>
        <w:tc>
          <w:tcPr>
            <w:tcW w:w="4500" w:type="dxa"/>
          </w:tcPr>
          <w:p w14:paraId="24B11F5D" w14:textId="77777777" w:rsidR="00F55637" w:rsidRPr="007A49B4" w:rsidRDefault="00F55637" w:rsidP="00D37B88">
            <w:pPr>
              <w:rPr>
                <w:rFonts w:cs="Arial"/>
                <w:noProof/>
                <w:sz w:val="18"/>
              </w:rPr>
            </w:pPr>
          </w:p>
        </w:tc>
      </w:tr>
      <w:tr w:rsidR="00F55637" w:rsidRPr="007A49B4" w14:paraId="10E8036C" w14:textId="77777777" w:rsidTr="00D37B88">
        <w:tc>
          <w:tcPr>
            <w:tcW w:w="4788" w:type="dxa"/>
          </w:tcPr>
          <w:p w14:paraId="1C96E241" w14:textId="77777777" w:rsidR="00F55637" w:rsidRPr="007A49B4" w:rsidRDefault="00F55637" w:rsidP="00D37B88">
            <w:pPr>
              <w:rPr>
                <w:rFonts w:cs="Arial"/>
                <w:noProof/>
                <w:sz w:val="18"/>
              </w:rPr>
            </w:pPr>
          </w:p>
          <w:p w14:paraId="63729FEB" w14:textId="77777777" w:rsidR="00F55637" w:rsidRPr="007A49B4" w:rsidRDefault="00F55637" w:rsidP="00D37B88">
            <w:pPr>
              <w:rPr>
                <w:rFonts w:cs="Arial"/>
                <w:noProof/>
                <w:sz w:val="18"/>
              </w:rPr>
            </w:pPr>
            <w:r w:rsidRPr="007A49B4">
              <w:rPr>
                <w:rFonts w:cs="Arial"/>
                <w:noProof/>
                <w:sz w:val="18"/>
              </w:rPr>
              <w:t>DAVČNA ŠTEVILKA PONUDNIKA:</w:t>
            </w:r>
          </w:p>
          <w:p w14:paraId="3F6DDF13" w14:textId="77777777" w:rsidR="00F55637" w:rsidRPr="007A49B4" w:rsidRDefault="00F55637" w:rsidP="00D37B88">
            <w:pPr>
              <w:rPr>
                <w:rFonts w:cs="Arial"/>
                <w:noProof/>
                <w:sz w:val="18"/>
              </w:rPr>
            </w:pPr>
          </w:p>
        </w:tc>
        <w:tc>
          <w:tcPr>
            <w:tcW w:w="4500" w:type="dxa"/>
          </w:tcPr>
          <w:p w14:paraId="7513BA89" w14:textId="77777777" w:rsidR="00F55637" w:rsidRPr="007A49B4" w:rsidRDefault="00F55637" w:rsidP="00D37B88">
            <w:pPr>
              <w:pStyle w:val="Glava"/>
              <w:rPr>
                <w:rFonts w:ascii="Arial" w:hAnsi="Arial" w:cs="Arial"/>
                <w:noProof/>
                <w:sz w:val="18"/>
                <w:lang w:val="sl-SI"/>
              </w:rPr>
            </w:pPr>
          </w:p>
        </w:tc>
      </w:tr>
      <w:tr w:rsidR="00F55637" w:rsidRPr="007A49B4" w14:paraId="4491E06C" w14:textId="77777777" w:rsidTr="00D37B88">
        <w:tc>
          <w:tcPr>
            <w:tcW w:w="4788" w:type="dxa"/>
          </w:tcPr>
          <w:p w14:paraId="2FD7FE35" w14:textId="77777777" w:rsidR="00F55637" w:rsidRPr="007A49B4" w:rsidRDefault="00F55637" w:rsidP="00D37B88">
            <w:pPr>
              <w:rPr>
                <w:rFonts w:cs="Arial"/>
                <w:noProof/>
                <w:sz w:val="18"/>
              </w:rPr>
            </w:pPr>
          </w:p>
          <w:p w14:paraId="0C400508" w14:textId="77777777" w:rsidR="00F55637" w:rsidRPr="007A49B4" w:rsidRDefault="00F55637" w:rsidP="00D37B88">
            <w:pPr>
              <w:rPr>
                <w:rFonts w:cs="Arial"/>
                <w:noProof/>
                <w:sz w:val="18"/>
              </w:rPr>
            </w:pPr>
            <w:r w:rsidRPr="007A49B4">
              <w:rPr>
                <w:rFonts w:cs="Arial"/>
                <w:noProof/>
                <w:sz w:val="18"/>
              </w:rPr>
              <w:t>MATIČNA ŠTEVILKA PONUDNIKA:</w:t>
            </w:r>
          </w:p>
          <w:p w14:paraId="0F0DCC37" w14:textId="77777777" w:rsidR="00F55637" w:rsidRPr="007A49B4" w:rsidRDefault="00F55637" w:rsidP="00D37B88">
            <w:pPr>
              <w:rPr>
                <w:rFonts w:cs="Arial"/>
                <w:noProof/>
                <w:sz w:val="18"/>
              </w:rPr>
            </w:pPr>
          </w:p>
        </w:tc>
        <w:tc>
          <w:tcPr>
            <w:tcW w:w="4500" w:type="dxa"/>
          </w:tcPr>
          <w:p w14:paraId="1F601853" w14:textId="77777777" w:rsidR="00F55637" w:rsidRPr="007A49B4" w:rsidRDefault="00F55637" w:rsidP="00D37B88">
            <w:pPr>
              <w:pStyle w:val="Glava"/>
              <w:rPr>
                <w:rFonts w:ascii="Arial" w:hAnsi="Arial" w:cs="Arial"/>
                <w:noProof/>
                <w:sz w:val="18"/>
                <w:lang w:val="sl-SI"/>
              </w:rPr>
            </w:pPr>
          </w:p>
        </w:tc>
      </w:tr>
      <w:tr w:rsidR="00F55637" w:rsidRPr="007A49B4" w14:paraId="37AD3F12" w14:textId="77777777" w:rsidTr="00D37B88">
        <w:tc>
          <w:tcPr>
            <w:tcW w:w="4788" w:type="dxa"/>
          </w:tcPr>
          <w:p w14:paraId="2B5B78E3" w14:textId="77777777" w:rsidR="00F55637" w:rsidRPr="007A49B4" w:rsidRDefault="00F55637" w:rsidP="00D37B88">
            <w:pPr>
              <w:rPr>
                <w:rFonts w:cs="Arial"/>
                <w:noProof/>
                <w:sz w:val="18"/>
              </w:rPr>
            </w:pPr>
          </w:p>
          <w:p w14:paraId="6F395449" w14:textId="77777777" w:rsidR="00F55637" w:rsidRPr="007A49B4" w:rsidRDefault="00F55637" w:rsidP="00D37B88">
            <w:pPr>
              <w:rPr>
                <w:rFonts w:cs="Arial"/>
                <w:noProof/>
                <w:sz w:val="18"/>
              </w:rPr>
            </w:pPr>
            <w:r w:rsidRPr="007A49B4">
              <w:rPr>
                <w:rFonts w:cs="Arial"/>
                <w:noProof/>
                <w:sz w:val="18"/>
              </w:rPr>
              <w:t>ODGOVORNA OSEBA ZA PODPIS POGODBE:</w:t>
            </w:r>
          </w:p>
          <w:p w14:paraId="05635ABA" w14:textId="77777777" w:rsidR="00F55637" w:rsidRPr="007A49B4" w:rsidRDefault="00F55637" w:rsidP="00D37B88">
            <w:pPr>
              <w:rPr>
                <w:rFonts w:cs="Arial"/>
                <w:noProof/>
                <w:sz w:val="18"/>
              </w:rPr>
            </w:pPr>
          </w:p>
        </w:tc>
        <w:tc>
          <w:tcPr>
            <w:tcW w:w="4500" w:type="dxa"/>
          </w:tcPr>
          <w:p w14:paraId="4F9C3BC1" w14:textId="77777777" w:rsidR="00F55637" w:rsidRPr="007A49B4" w:rsidRDefault="00F55637" w:rsidP="00D37B88">
            <w:pPr>
              <w:rPr>
                <w:rFonts w:cs="Arial"/>
                <w:noProof/>
                <w:sz w:val="18"/>
              </w:rPr>
            </w:pPr>
          </w:p>
        </w:tc>
      </w:tr>
      <w:tr w:rsidR="00F55637" w:rsidRPr="007A49B4" w14:paraId="3B5E7344" w14:textId="77777777" w:rsidTr="00D37B88">
        <w:tc>
          <w:tcPr>
            <w:tcW w:w="4788" w:type="dxa"/>
          </w:tcPr>
          <w:p w14:paraId="0C5954DB" w14:textId="77777777" w:rsidR="00F55637" w:rsidRPr="007A49B4" w:rsidRDefault="00F55637" w:rsidP="00D37B88">
            <w:pPr>
              <w:rPr>
                <w:rFonts w:cs="Arial"/>
                <w:noProof/>
                <w:sz w:val="18"/>
              </w:rPr>
            </w:pPr>
          </w:p>
          <w:p w14:paraId="5A191BB1" w14:textId="77777777" w:rsidR="00F55637" w:rsidRPr="007A49B4" w:rsidRDefault="00F55637" w:rsidP="00D37B88">
            <w:pPr>
              <w:rPr>
                <w:rFonts w:cs="Arial"/>
                <w:noProof/>
                <w:sz w:val="18"/>
              </w:rPr>
            </w:pPr>
            <w:r w:rsidRPr="007A49B4">
              <w:rPr>
                <w:rFonts w:cs="Arial"/>
                <w:noProof/>
                <w:sz w:val="18"/>
              </w:rPr>
              <w:t>NAZIV ODGOVORNE OSEBE ZA PODPIS POGODBE:</w:t>
            </w:r>
          </w:p>
          <w:p w14:paraId="10482FBE" w14:textId="77777777" w:rsidR="00F55637" w:rsidRPr="007A49B4" w:rsidRDefault="00F55637" w:rsidP="00D37B88">
            <w:pPr>
              <w:rPr>
                <w:rFonts w:cs="Arial"/>
                <w:noProof/>
                <w:sz w:val="18"/>
              </w:rPr>
            </w:pPr>
          </w:p>
        </w:tc>
        <w:tc>
          <w:tcPr>
            <w:tcW w:w="4500" w:type="dxa"/>
          </w:tcPr>
          <w:p w14:paraId="3C5C48B7" w14:textId="77777777" w:rsidR="00F55637" w:rsidRPr="007A49B4" w:rsidRDefault="00F55637" w:rsidP="00D37B88">
            <w:pPr>
              <w:rPr>
                <w:rFonts w:cs="Arial"/>
                <w:noProof/>
                <w:sz w:val="18"/>
              </w:rPr>
            </w:pPr>
          </w:p>
        </w:tc>
      </w:tr>
    </w:tbl>
    <w:p w14:paraId="3178C8ED" w14:textId="77777777" w:rsidR="00F55637" w:rsidRPr="007A49B4" w:rsidRDefault="00F55637" w:rsidP="00F55637">
      <w:pPr>
        <w:ind w:right="216"/>
        <w:rPr>
          <w:rFonts w:cs="Arial"/>
          <w:noProof/>
        </w:rPr>
      </w:pPr>
    </w:p>
    <w:p w14:paraId="01C1020B" w14:textId="29C0D640" w:rsidR="00F55637" w:rsidRPr="007A49B4" w:rsidRDefault="00F55637" w:rsidP="00F55637">
      <w:pPr>
        <w:tabs>
          <w:tab w:val="center" w:pos="1440"/>
          <w:tab w:val="center" w:pos="4320"/>
          <w:tab w:val="center" w:pos="7200"/>
        </w:tabs>
        <w:spacing w:line="360" w:lineRule="auto"/>
        <w:rPr>
          <w:rFonts w:cs="Arial"/>
          <w:bCs/>
          <w:noProof/>
        </w:rPr>
      </w:pPr>
      <w:r w:rsidRPr="007A49B4">
        <w:rPr>
          <w:rFonts w:cs="Arial"/>
          <w:b/>
          <w:bCs/>
          <w:noProof/>
        </w:rPr>
        <w:t xml:space="preserve">Veljavnost ponudbe: ……………………. </w:t>
      </w:r>
      <w:r w:rsidRPr="007A49B4">
        <w:rPr>
          <w:rFonts w:cs="Arial"/>
          <w:bCs/>
          <w:i/>
          <w:noProof/>
          <w:sz w:val="16"/>
          <w:szCs w:val="16"/>
        </w:rPr>
        <w:t>(najmanj 60 dni o</w:t>
      </w:r>
      <w:r w:rsidR="009F1FC3">
        <w:rPr>
          <w:rFonts w:cs="Arial"/>
          <w:bCs/>
          <w:i/>
          <w:noProof/>
          <w:sz w:val="16"/>
          <w:szCs w:val="16"/>
        </w:rPr>
        <w:t xml:space="preserve"> roka za oddajo ponudbe</w:t>
      </w:r>
      <w:r w:rsidRPr="007A49B4">
        <w:rPr>
          <w:rFonts w:cs="Arial"/>
          <w:bCs/>
          <w:i/>
          <w:noProof/>
          <w:sz w:val="16"/>
          <w:szCs w:val="16"/>
        </w:rPr>
        <w:t>)</w:t>
      </w:r>
    </w:p>
    <w:p w14:paraId="64782095" w14:textId="77777777" w:rsidR="00F55637" w:rsidRPr="007A49B4" w:rsidRDefault="00F55637" w:rsidP="00F55637">
      <w:pPr>
        <w:tabs>
          <w:tab w:val="center" w:pos="1440"/>
          <w:tab w:val="center" w:pos="4320"/>
          <w:tab w:val="center" w:pos="7200"/>
        </w:tabs>
        <w:spacing w:line="360" w:lineRule="auto"/>
        <w:rPr>
          <w:rFonts w:cs="Arial"/>
          <w:noProof/>
        </w:rPr>
      </w:pPr>
    </w:p>
    <w:p w14:paraId="6F86E3FF" w14:textId="77777777" w:rsidR="00F55637" w:rsidRPr="007A49B4" w:rsidRDefault="00F55637" w:rsidP="00F55637">
      <w:pPr>
        <w:tabs>
          <w:tab w:val="center" w:pos="1440"/>
          <w:tab w:val="center" w:pos="4320"/>
          <w:tab w:val="center" w:pos="7200"/>
        </w:tabs>
        <w:spacing w:line="360" w:lineRule="auto"/>
        <w:rPr>
          <w:rFonts w:cs="Arial"/>
          <w:noProof/>
        </w:rPr>
      </w:pPr>
      <w:r w:rsidRPr="007A49B4">
        <w:rPr>
          <w:rFonts w:cs="Arial"/>
          <w:noProof/>
        </w:rPr>
        <w:tab/>
        <w:t xml:space="preserve">Kraj in datum: </w:t>
      </w:r>
      <w:r w:rsidRPr="007A49B4">
        <w:rPr>
          <w:rFonts w:cs="Arial"/>
          <w:noProof/>
        </w:rPr>
        <w:tab/>
        <w:t>Žig:</w:t>
      </w:r>
      <w:r w:rsidRPr="007A49B4">
        <w:rPr>
          <w:rFonts w:cs="Arial"/>
          <w:noProof/>
        </w:rPr>
        <w:tab/>
        <w:t>Podpis zastopnika</w:t>
      </w:r>
    </w:p>
    <w:p w14:paraId="24E5A5C0" w14:textId="77777777" w:rsidR="00F55637" w:rsidRPr="007A49B4" w:rsidRDefault="00F55637" w:rsidP="00F55637">
      <w:pPr>
        <w:tabs>
          <w:tab w:val="center" w:pos="1440"/>
          <w:tab w:val="center" w:pos="4320"/>
          <w:tab w:val="center" w:pos="7200"/>
        </w:tabs>
        <w:spacing w:line="360" w:lineRule="auto"/>
        <w:rPr>
          <w:rFonts w:cs="Arial"/>
          <w:noProof/>
        </w:rPr>
      </w:pPr>
      <w:r w:rsidRPr="007A49B4">
        <w:rPr>
          <w:rFonts w:cs="Arial"/>
          <w:noProof/>
        </w:rPr>
        <w:tab/>
      </w:r>
      <w:r w:rsidRPr="007A49B4">
        <w:rPr>
          <w:rFonts w:cs="Arial"/>
          <w:noProof/>
        </w:rPr>
        <w:tab/>
      </w:r>
      <w:r w:rsidRPr="007A49B4">
        <w:rPr>
          <w:rFonts w:cs="Arial"/>
          <w:noProof/>
        </w:rPr>
        <w:tab/>
        <w:t>oz. prokurista:</w:t>
      </w:r>
    </w:p>
    <w:p w14:paraId="191470D2" w14:textId="77777777" w:rsidR="00F55637" w:rsidRPr="007A49B4" w:rsidRDefault="00F55637" w:rsidP="00F55637">
      <w:pPr>
        <w:tabs>
          <w:tab w:val="center" w:pos="1440"/>
          <w:tab w:val="center" w:pos="4320"/>
          <w:tab w:val="center" w:pos="7200"/>
        </w:tabs>
        <w:rPr>
          <w:rFonts w:cs="Arial"/>
          <w:noProof/>
        </w:rPr>
      </w:pPr>
      <w:r w:rsidRPr="007A49B4">
        <w:rPr>
          <w:rFonts w:cs="Arial"/>
          <w:noProof/>
        </w:rPr>
        <w:tab/>
        <w:t>........................................</w:t>
      </w:r>
      <w:r w:rsidRPr="007A49B4">
        <w:rPr>
          <w:rFonts w:cs="Arial"/>
          <w:noProof/>
        </w:rPr>
        <w:tab/>
      </w:r>
      <w:r w:rsidRPr="007A49B4">
        <w:rPr>
          <w:rFonts w:cs="Arial"/>
          <w:noProof/>
        </w:rPr>
        <w:tab/>
        <w:t>...........................................</w:t>
      </w:r>
    </w:p>
    <w:p w14:paraId="4038F95D" w14:textId="77777777" w:rsidR="009510FB" w:rsidRPr="007A49B4" w:rsidRDefault="00CB3A33" w:rsidP="00F55637">
      <w:pPr>
        <w:pStyle w:val="Naslov2"/>
        <w:numPr>
          <w:ilvl w:val="0"/>
          <w:numId w:val="0"/>
        </w:numPr>
        <w:jc w:val="right"/>
        <w:rPr>
          <w:rFonts w:cs="Arial"/>
        </w:rPr>
      </w:pPr>
      <w:r w:rsidRPr="007A49B4">
        <w:rPr>
          <w:rFonts w:cs="Arial"/>
        </w:rPr>
        <w:br w:type="page"/>
      </w:r>
      <w:bookmarkStart w:id="128" w:name="_Toc234486348"/>
      <w:r w:rsidR="00F55637" w:rsidRPr="007A49B4">
        <w:rPr>
          <w:rFonts w:cs="Arial"/>
          <w:b/>
          <w:lang w:eastAsia="ar-SA"/>
        </w:rPr>
        <w:lastRenderedPageBreak/>
        <w:t>OBR-2</w:t>
      </w:r>
      <w:bookmarkEnd w:id="128"/>
    </w:p>
    <w:p w14:paraId="64C32CCA" w14:textId="77777777" w:rsidR="009510FB" w:rsidRPr="007A49B4" w:rsidRDefault="009510FB">
      <w:pPr>
        <w:rPr>
          <w:rFonts w:cs="Arial"/>
        </w:rPr>
      </w:pPr>
    </w:p>
    <w:p w14:paraId="2E9A3094" w14:textId="36C4A7FD" w:rsidR="009510FB" w:rsidRPr="007A49B4" w:rsidRDefault="001F442C">
      <w:pPr>
        <w:framePr w:hSpace="141" w:wrap="around" w:vAnchor="text" w:hAnchor="page" w:x="6632" w:y="1"/>
        <w:rPr>
          <w:rFonts w:cs="Arial"/>
        </w:rPr>
      </w:pPr>
      <w:r w:rsidRPr="007A49B4">
        <w:rPr>
          <w:rFonts w:cs="Arial"/>
          <w:noProof/>
        </w:rPr>
        <w:drawing>
          <wp:inline distT="0" distB="0" distL="0" distR="0" wp14:anchorId="2D188120" wp14:editId="03E9ADFE">
            <wp:extent cx="2769235" cy="53467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35" cy="534670"/>
                    </a:xfrm>
                    <a:prstGeom prst="rect">
                      <a:avLst/>
                    </a:prstGeom>
                    <a:noFill/>
                    <a:ln>
                      <a:noFill/>
                    </a:ln>
                  </pic:spPr>
                </pic:pic>
              </a:graphicData>
            </a:graphic>
          </wp:inline>
        </w:drawing>
      </w:r>
    </w:p>
    <w:p w14:paraId="6C466685" w14:textId="77777777" w:rsidR="009510FB" w:rsidRPr="007A49B4" w:rsidRDefault="009510FB">
      <w:pPr>
        <w:rPr>
          <w:rFonts w:cs="Arial"/>
        </w:rPr>
      </w:pPr>
    </w:p>
    <w:p w14:paraId="63D7E477" w14:textId="77777777" w:rsidR="009510FB" w:rsidRPr="007A49B4" w:rsidRDefault="009510FB">
      <w:pPr>
        <w:rPr>
          <w:rFonts w:cs="Arial"/>
        </w:rPr>
      </w:pPr>
    </w:p>
    <w:p w14:paraId="6C6495A6" w14:textId="77777777" w:rsidR="009510FB" w:rsidRPr="007A49B4" w:rsidRDefault="009510FB">
      <w:pPr>
        <w:rPr>
          <w:rFonts w:cs="Arial"/>
        </w:rPr>
      </w:pPr>
    </w:p>
    <w:p w14:paraId="69CDFB23" w14:textId="77777777" w:rsidR="009510FB" w:rsidRPr="007A49B4" w:rsidRDefault="009510FB">
      <w:pPr>
        <w:rPr>
          <w:rFonts w:cs="Arial"/>
        </w:rPr>
      </w:pPr>
    </w:p>
    <w:p w14:paraId="1E28550B" w14:textId="77777777" w:rsidR="009510FB" w:rsidRPr="007A49B4" w:rsidRDefault="009510FB">
      <w:pPr>
        <w:rPr>
          <w:rFonts w:cs="Arial"/>
        </w:rPr>
      </w:pPr>
    </w:p>
    <w:p w14:paraId="0C534CFC" w14:textId="77777777" w:rsidR="009510FB" w:rsidRPr="007A49B4" w:rsidRDefault="009510FB">
      <w:pPr>
        <w:pStyle w:val="Naslov2"/>
        <w:numPr>
          <w:ilvl w:val="0"/>
          <w:numId w:val="0"/>
        </w:numPr>
        <w:jc w:val="center"/>
        <w:rPr>
          <w:rFonts w:cs="Arial"/>
          <w:b/>
          <w:bCs/>
        </w:rPr>
      </w:pPr>
      <w:bookmarkStart w:id="129" w:name="_Toc8536261"/>
      <w:bookmarkStart w:id="130" w:name="_Toc14052263"/>
      <w:bookmarkStart w:id="131" w:name="_Toc14052440"/>
      <w:bookmarkStart w:id="132" w:name="_Toc14055384"/>
      <w:bookmarkStart w:id="133" w:name="_Toc126544285"/>
    </w:p>
    <w:p w14:paraId="72BD05AF" w14:textId="77777777" w:rsidR="009510FB" w:rsidRPr="007A49B4" w:rsidRDefault="009510FB">
      <w:pPr>
        <w:pStyle w:val="Naslov2"/>
        <w:numPr>
          <w:ilvl w:val="0"/>
          <w:numId w:val="0"/>
        </w:numPr>
        <w:jc w:val="center"/>
        <w:rPr>
          <w:rFonts w:cs="Arial"/>
          <w:b/>
          <w:bCs/>
        </w:rPr>
      </w:pPr>
    </w:p>
    <w:p w14:paraId="588FF5DF" w14:textId="77777777" w:rsidR="009510FB" w:rsidRPr="007A49B4" w:rsidRDefault="009510FB">
      <w:pPr>
        <w:pStyle w:val="Naslov2"/>
        <w:numPr>
          <w:ilvl w:val="0"/>
          <w:numId w:val="0"/>
        </w:numPr>
        <w:jc w:val="center"/>
        <w:rPr>
          <w:rFonts w:cs="Arial"/>
          <w:b/>
          <w:bCs/>
        </w:rPr>
      </w:pPr>
    </w:p>
    <w:p w14:paraId="25D84A0C" w14:textId="77777777" w:rsidR="00B2749E" w:rsidRPr="007A49B4" w:rsidRDefault="00B2749E" w:rsidP="00B2749E">
      <w:pPr>
        <w:pStyle w:val="Naslov2"/>
        <w:numPr>
          <w:ilvl w:val="0"/>
          <w:numId w:val="0"/>
        </w:numPr>
        <w:jc w:val="center"/>
        <w:rPr>
          <w:rFonts w:cs="Arial"/>
          <w:b/>
          <w:bCs/>
        </w:rPr>
      </w:pPr>
      <w:bookmarkStart w:id="134" w:name="_Toc494713617"/>
      <w:bookmarkStart w:id="135" w:name="_Toc234486349"/>
      <w:bookmarkEnd w:id="129"/>
      <w:bookmarkEnd w:id="130"/>
      <w:bookmarkEnd w:id="131"/>
      <w:bookmarkEnd w:id="132"/>
      <w:bookmarkEnd w:id="133"/>
      <w:r w:rsidRPr="007A49B4">
        <w:rPr>
          <w:rFonts w:cs="Arial"/>
          <w:b/>
          <w:bCs/>
        </w:rPr>
        <w:t>IZJAVA O SPREJEMANJU POGOJEV JAVNEGA NAROČILA</w:t>
      </w:r>
      <w:bookmarkEnd w:id="134"/>
      <w:bookmarkEnd w:id="135"/>
    </w:p>
    <w:p w14:paraId="759D869F" w14:textId="77777777" w:rsidR="009510FB" w:rsidRPr="007A49B4" w:rsidRDefault="001A2F73">
      <w:pPr>
        <w:jc w:val="center"/>
        <w:rPr>
          <w:rFonts w:cs="Arial"/>
          <w:b/>
        </w:rPr>
      </w:pPr>
      <w:r w:rsidRPr="007A49B4">
        <w:rPr>
          <w:rFonts w:cs="Arial"/>
          <w:b/>
        </w:rPr>
        <w:t xml:space="preserve">ŠTEV. </w:t>
      </w:r>
      <w:r w:rsidR="00DD0BBD" w:rsidRPr="007A49B4">
        <w:rPr>
          <w:rFonts w:cs="Arial"/>
          <w:b/>
        </w:rPr>
        <w:t>JN-</w:t>
      </w:r>
      <w:r w:rsidR="008F5AEB" w:rsidRPr="007A49B4">
        <w:rPr>
          <w:rFonts w:cs="Arial"/>
          <w:b/>
        </w:rPr>
        <w:t>G0254</w:t>
      </w:r>
    </w:p>
    <w:p w14:paraId="374280EA" w14:textId="77777777" w:rsidR="009510FB" w:rsidRPr="007A49B4" w:rsidRDefault="009510FB">
      <w:pPr>
        <w:rPr>
          <w:rFonts w:cs="Arial"/>
        </w:rPr>
      </w:pPr>
    </w:p>
    <w:p w14:paraId="0D58744B" w14:textId="77777777" w:rsidR="009510FB" w:rsidRPr="007A49B4" w:rsidRDefault="009510FB">
      <w:pPr>
        <w:rPr>
          <w:rFonts w:cs="Arial"/>
        </w:rPr>
      </w:pPr>
    </w:p>
    <w:p w14:paraId="15720836" w14:textId="77777777" w:rsidR="009510FB" w:rsidRPr="007A49B4" w:rsidRDefault="009510FB">
      <w:pPr>
        <w:rPr>
          <w:rFonts w:cs="Arial"/>
        </w:rPr>
      </w:pPr>
    </w:p>
    <w:p w14:paraId="52B1C47A" w14:textId="77777777" w:rsidR="009510FB" w:rsidRPr="007A49B4" w:rsidRDefault="009510FB">
      <w:pPr>
        <w:rPr>
          <w:rFonts w:cs="Arial"/>
        </w:rPr>
      </w:pPr>
    </w:p>
    <w:p w14:paraId="08CB5364" w14:textId="77777777" w:rsidR="009510FB" w:rsidRPr="007A49B4" w:rsidRDefault="009510FB">
      <w:pPr>
        <w:rPr>
          <w:rFonts w:cs="Arial"/>
        </w:rPr>
      </w:pPr>
    </w:p>
    <w:p w14:paraId="7B4AD959" w14:textId="77777777" w:rsidR="009510FB" w:rsidRPr="007A49B4" w:rsidRDefault="009510FB">
      <w:pPr>
        <w:rPr>
          <w:rFonts w:cs="Arial"/>
        </w:rPr>
      </w:pPr>
    </w:p>
    <w:p w14:paraId="01812A1D" w14:textId="77777777" w:rsidR="009510FB" w:rsidRPr="007A49B4" w:rsidRDefault="009510FB">
      <w:pPr>
        <w:pStyle w:val="BESEDILO"/>
        <w:keepLines w:val="0"/>
        <w:widowControl/>
        <w:tabs>
          <w:tab w:val="clear" w:pos="2155"/>
        </w:tabs>
        <w:spacing w:line="360" w:lineRule="auto"/>
        <w:rPr>
          <w:rFonts w:cs="Arial"/>
          <w:kern w:val="0"/>
          <w:szCs w:val="24"/>
        </w:rPr>
      </w:pPr>
      <w:r w:rsidRPr="007A49B4">
        <w:rPr>
          <w:rFonts w:cs="Arial"/>
          <w:kern w:val="0"/>
          <w:szCs w:val="24"/>
        </w:rPr>
        <w:t>Ponudnik</w:t>
      </w:r>
      <w:r w:rsidR="00E805CA" w:rsidRPr="007A49B4">
        <w:rPr>
          <w:rFonts w:cs="Arial"/>
          <w:kern w:val="0"/>
          <w:szCs w:val="24"/>
        </w:rPr>
        <w:t>:</w:t>
      </w:r>
    </w:p>
    <w:p w14:paraId="53395AE6" w14:textId="77777777" w:rsidR="009510FB" w:rsidRPr="007A49B4" w:rsidRDefault="009510FB">
      <w:pPr>
        <w:spacing w:line="360" w:lineRule="auto"/>
        <w:rPr>
          <w:rFonts w:cs="Arial"/>
        </w:rPr>
      </w:pPr>
    </w:p>
    <w:p w14:paraId="5A610484" w14:textId="77777777" w:rsidR="009510FB" w:rsidRPr="007A49B4" w:rsidRDefault="009510FB">
      <w:pPr>
        <w:rPr>
          <w:rFonts w:cs="Arial"/>
        </w:rPr>
      </w:pPr>
      <w:r w:rsidRPr="007A49B4">
        <w:rPr>
          <w:rFonts w:cs="Arial"/>
        </w:rPr>
        <w:t>- naziv in ime: …………….........................................................................................................................</w:t>
      </w:r>
    </w:p>
    <w:p w14:paraId="56F734E3" w14:textId="77777777" w:rsidR="009510FB" w:rsidRPr="007A49B4" w:rsidRDefault="009510FB">
      <w:pPr>
        <w:rPr>
          <w:rFonts w:cs="Arial"/>
        </w:rPr>
      </w:pPr>
    </w:p>
    <w:p w14:paraId="64B4C8BF" w14:textId="77777777" w:rsidR="009510FB" w:rsidRPr="007A49B4" w:rsidRDefault="009510FB">
      <w:pPr>
        <w:rPr>
          <w:rFonts w:cs="Arial"/>
        </w:rPr>
      </w:pPr>
      <w:r w:rsidRPr="007A49B4">
        <w:rPr>
          <w:rFonts w:cs="Arial"/>
        </w:rPr>
        <w:t>- naslov: ....................................................................................................................................................</w:t>
      </w:r>
    </w:p>
    <w:p w14:paraId="068630E4" w14:textId="77777777" w:rsidR="009510FB" w:rsidRPr="007A49B4" w:rsidRDefault="009510FB">
      <w:pPr>
        <w:rPr>
          <w:rFonts w:cs="Arial"/>
        </w:rPr>
      </w:pPr>
    </w:p>
    <w:p w14:paraId="650E44B6" w14:textId="77777777" w:rsidR="009510FB" w:rsidRPr="007A49B4" w:rsidRDefault="009510FB">
      <w:pPr>
        <w:rPr>
          <w:rFonts w:cs="Arial"/>
        </w:rPr>
      </w:pPr>
      <w:r w:rsidRPr="007A49B4">
        <w:rPr>
          <w:rFonts w:cs="Arial"/>
        </w:rPr>
        <w:t>- Zastopnik (prokurist) oz. podpisnik pogodbe: .........................................................................................</w:t>
      </w:r>
    </w:p>
    <w:p w14:paraId="6F6EE88F" w14:textId="77777777" w:rsidR="009510FB" w:rsidRPr="007A49B4" w:rsidRDefault="009510FB">
      <w:pPr>
        <w:rPr>
          <w:rFonts w:cs="Arial"/>
        </w:rPr>
      </w:pPr>
    </w:p>
    <w:p w14:paraId="0CDCAC1D" w14:textId="77777777" w:rsidR="009510FB" w:rsidRPr="007A49B4" w:rsidRDefault="009510FB">
      <w:pPr>
        <w:rPr>
          <w:rFonts w:cs="Arial"/>
        </w:rPr>
      </w:pPr>
    </w:p>
    <w:p w14:paraId="08C39940" w14:textId="15806CC2" w:rsidR="005273C1" w:rsidRPr="007A49B4" w:rsidRDefault="009510FB" w:rsidP="003C3F3F">
      <w:pPr>
        <w:rPr>
          <w:rFonts w:cs="Arial"/>
          <w:bCs/>
        </w:rPr>
      </w:pPr>
      <w:r w:rsidRPr="007A49B4">
        <w:rPr>
          <w:rFonts w:cs="Arial"/>
          <w:bCs/>
        </w:rPr>
        <w:t xml:space="preserve">Izjavljamo, da sprejemamo vse pogoje, navedene </w:t>
      </w:r>
      <w:r w:rsidR="009F1FC3">
        <w:rPr>
          <w:rFonts w:cs="Arial"/>
          <w:bCs/>
        </w:rPr>
        <w:t xml:space="preserve">v </w:t>
      </w:r>
      <w:r w:rsidR="00325086" w:rsidRPr="007A49B4">
        <w:rPr>
          <w:rFonts w:cs="Arial"/>
          <w:bCs/>
        </w:rPr>
        <w:t>dokumentaciji v zvezi z oddajo javnega naročila</w:t>
      </w:r>
      <w:r w:rsidRPr="007A49B4">
        <w:rPr>
          <w:rFonts w:cs="Arial"/>
          <w:bCs/>
        </w:rPr>
        <w:t xml:space="preserve">, za predložitev ponudbe </w:t>
      </w:r>
    </w:p>
    <w:p w14:paraId="52DACF04" w14:textId="77777777" w:rsidR="005273C1" w:rsidRPr="007A49B4" w:rsidRDefault="005273C1" w:rsidP="003C3F3F">
      <w:pPr>
        <w:rPr>
          <w:rFonts w:cs="Arial"/>
          <w:bCs/>
        </w:rPr>
      </w:pPr>
    </w:p>
    <w:p w14:paraId="2F44B115" w14:textId="11C401E9" w:rsidR="003C3F3F" w:rsidRPr="007A49B4" w:rsidRDefault="009510FB" w:rsidP="003C3F3F">
      <w:pPr>
        <w:rPr>
          <w:rFonts w:cs="Arial"/>
          <w:b/>
        </w:rPr>
      </w:pPr>
      <w:r w:rsidRPr="007A49B4">
        <w:rPr>
          <w:rFonts w:cs="Arial"/>
          <w:b/>
          <w:bCs/>
        </w:rPr>
        <w:t>za</w:t>
      </w:r>
      <w:r w:rsidR="005D1874" w:rsidRPr="007A49B4">
        <w:rPr>
          <w:rFonts w:cs="Arial"/>
          <w:b/>
          <w:bCs/>
        </w:rPr>
        <w:t xml:space="preserve"> </w:t>
      </w:r>
      <w:bookmarkStart w:id="136" w:name="_Hlk104884796"/>
      <w:r w:rsidR="005D1874" w:rsidRPr="007A49B4">
        <w:rPr>
          <w:rFonts w:cs="Arial"/>
          <w:b/>
          <w:bCs/>
        </w:rPr>
        <w:t>sukcesivno</w:t>
      </w:r>
      <w:r w:rsidRPr="007A49B4">
        <w:rPr>
          <w:rFonts w:cs="Arial"/>
          <w:b/>
          <w:bCs/>
        </w:rPr>
        <w:t xml:space="preserve"> </w:t>
      </w:r>
      <w:r w:rsidR="003C3F3F" w:rsidRPr="007A49B4">
        <w:rPr>
          <w:rFonts w:cs="Arial"/>
          <w:b/>
        </w:rPr>
        <w:t>dograditev strukturiranega ož</w:t>
      </w:r>
      <w:r w:rsidR="00CC746F" w:rsidRPr="007A49B4">
        <w:rPr>
          <w:rFonts w:cs="Arial"/>
          <w:b/>
        </w:rPr>
        <w:t>ičenja in dobava pasivne mrežne</w:t>
      </w:r>
      <w:bookmarkEnd w:id="136"/>
      <w:r w:rsidR="005745EA">
        <w:rPr>
          <w:rFonts w:cs="Arial"/>
          <w:b/>
        </w:rPr>
        <w:t xml:space="preserve"> opreme</w:t>
      </w:r>
      <w:r w:rsidR="00CC746F" w:rsidRPr="007A49B4">
        <w:rPr>
          <w:rFonts w:cs="Arial"/>
          <w:b/>
        </w:rPr>
        <w:t>.</w:t>
      </w:r>
    </w:p>
    <w:p w14:paraId="794A4A4B" w14:textId="77777777" w:rsidR="009510FB" w:rsidRPr="007A49B4" w:rsidRDefault="009510FB">
      <w:pPr>
        <w:pStyle w:val="Telobesedila"/>
        <w:rPr>
          <w:rFonts w:ascii="Arial" w:hAnsi="Arial" w:cs="Arial"/>
          <w:b w:val="0"/>
          <w:bCs/>
          <w:sz w:val="20"/>
        </w:rPr>
      </w:pPr>
    </w:p>
    <w:p w14:paraId="32110D04" w14:textId="77777777" w:rsidR="00015A17" w:rsidRPr="007A49B4" w:rsidRDefault="00015A17" w:rsidP="00015A17">
      <w:pPr>
        <w:shd w:val="clear" w:color="auto" w:fill="FFFFFF"/>
        <w:suppressAutoHyphens/>
        <w:rPr>
          <w:rFonts w:cs="Arial"/>
          <w:b/>
          <w:bCs/>
          <w:noProof/>
        </w:rPr>
      </w:pPr>
      <w:bookmarkStart w:id="137" w:name="_Hlk511987447"/>
      <w:r w:rsidRPr="007A49B4">
        <w:rPr>
          <w:rFonts w:cs="Arial"/>
          <w:b/>
          <w:bCs/>
          <w:noProof/>
        </w:rPr>
        <w:t xml:space="preserve">Izjavljamo pod kazensko in materialno odgovornostjo, da so podatki in dokumenti, podani v ponudbeni dokumentaciji, resnični, ter da priloženi dokumenti ustrezajo originalom. Za podane podatke in njihovo resničnost prevzemamo popolno odgovornost. </w:t>
      </w:r>
    </w:p>
    <w:bookmarkEnd w:id="137"/>
    <w:p w14:paraId="532D3056" w14:textId="77777777" w:rsidR="009510FB" w:rsidRPr="007A49B4" w:rsidRDefault="009510FB">
      <w:pPr>
        <w:spacing w:line="360" w:lineRule="auto"/>
        <w:rPr>
          <w:rFonts w:cs="Arial"/>
        </w:rPr>
      </w:pPr>
    </w:p>
    <w:p w14:paraId="07A443F0" w14:textId="77777777" w:rsidR="009510FB" w:rsidRPr="007A49B4" w:rsidRDefault="009510FB">
      <w:pPr>
        <w:pStyle w:val="BESEDILO"/>
        <w:keepLines w:val="0"/>
        <w:widowControl/>
        <w:tabs>
          <w:tab w:val="clear" w:pos="2155"/>
        </w:tabs>
        <w:spacing w:line="360" w:lineRule="auto"/>
        <w:rPr>
          <w:rFonts w:cs="Arial"/>
          <w:kern w:val="0"/>
          <w:szCs w:val="24"/>
        </w:rPr>
      </w:pPr>
    </w:p>
    <w:p w14:paraId="43CF08DB" w14:textId="77777777" w:rsidR="009510FB" w:rsidRPr="007A49B4" w:rsidRDefault="009510FB">
      <w:pPr>
        <w:pStyle w:val="BESEDILO"/>
        <w:keepLines w:val="0"/>
        <w:widowControl/>
        <w:tabs>
          <w:tab w:val="clear" w:pos="2155"/>
        </w:tabs>
        <w:spacing w:line="360" w:lineRule="auto"/>
        <w:rPr>
          <w:rFonts w:cs="Arial"/>
          <w:kern w:val="0"/>
          <w:szCs w:val="24"/>
        </w:rPr>
      </w:pPr>
    </w:p>
    <w:p w14:paraId="78939C03" w14:textId="77777777" w:rsidR="009510FB" w:rsidRPr="007A49B4" w:rsidRDefault="009510FB">
      <w:pPr>
        <w:pStyle w:val="BESEDILO"/>
        <w:keepLines w:val="0"/>
        <w:widowControl/>
        <w:tabs>
          <w:tab w:val="clear" w:pos="2155"/>
        </w:tabs>
        <w:spacing w:line="360" w:lineRule="auto"/>
        <w:rPr>
          <w:rFonts w:cs="Arial"/>
          <w:kern w:val="0"/>
          <w:szCs w:val="24"/>
        </w:rPr>
      </w:pPr>
    </w:p>
    <w:p w14:paraId="51D512DA" w14:textId="77777777" w:rsidR="009510FB" w:rsidRPr="007A49B4" w:rsidRDefault="009510FB">
      <w:pPr>
        <w:spacing w:line="360" w:lineRule="auto"/>
        <w:rPr>
          <w:rFonts w:cs="Arial"/>
        </w:rPr>
      </w:pPr>
    </w:p>
    <w:p w14:paraId="76412775" w14:textId="77777777" w:rsidR="009510FB" w:rsidRPr="007A49B4" w:rsidRDefault="009510FB">
      <w:pPr>
        <w:spacing w:line="360" w:lineRule="auto"/>
        <w:rPr>
          <w:rFonts w:cs="Arial"/>
        </w:rPr>
      </w:pPr>
    </w:p>
    <w:p w14:paraId="3C93B3C8" w14:textId="77777777" w:rsidR="009510FB" w:rsidRPr="007A49B4" w:rsidRDefault="009510FB">
      <w:pPr>
        <w:spacing w:line="360" w:lineRule="auto"/>
        <w:rPr>
          <w:rFonts w:cs="Arial"/>
        </w:rPr>
      </w:pPr>
      <w:r w:rsidRPr="007A49B4">
        <w:rPr>
          <w:rFonts w:cs="Arial"/>
        </w:rPr>
        <w:t xml:space="preserve">Kraj in datum: </w:t>
      </w:r>
      <w:r w:rsidRPr="007A49B4">
        <w:rPr>
          <w:rFonts w:cs="Arial"/>
        </w:rPr>
        <w:tab/>
      </w:r>
      <w:r w:rsidRPr="007A49B4">
        <w:rPr>
          <w:rFonts w:cs="Arial"/>
        </w:rPr>
        <w:tab/>
      </w:r>
      <w:r w:rsidRPr="007A49B4">
        <w:rPr>
          <w:rFonts w:cs="Arial"/>
        </w:rPr>
        <w:tab/>
      </w:r>
      <w:r w:rsidRPr="007A49B4">
        <w:rPr>
          <w:rFonts w:cs="Arial"/>
        </w:rPr>
        <w:tab/>
        <w:t>Žig:</w:t>
      </w:r>
      <w:r w:rsidRPr="007A49B4">
        <w:rPr>
          <w:rFonts w:cs="Arial"/>
        </w:rPr>
        <w:tab/>
      </w:r>
      <w:r w:rsidRPr="007A49B4">
        <w:rPr>
          <w:rFonts w:cs="Arial"/>
        </w:rPr>
        <w:tab/>
      </w:r>
      <w:r w:rsidRPr="007A49B4">
        <w:rPr>
          <w:rFonts w:cs="Arial"/>
        </w:rPr>
        <w:tab/>
      </w:r>
      <w:r w:rsidRPr="007A49B4">
        <w:rPr>
          <w:rFonts w:cs="Arial"/>
        </w:rPr>
        <w:tab/>
        <w:t>Podpis zastopnika</w:t>
      </w:r>
    </w:p>
    <w:p w14:paraId="0964D84D" w14:textId="77777777" w:rsidR="009510FB" w:rsidRPr="007A49B4" w:rsidRDefault="009510FB">
      <w:pPr>
        <w:spacing w:line="360" w:lineRule="auto"/>
        <w:rPr>
          <w:rFonts w:cs="Arial"/>
        </w:rPr>
      </w:pP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oz. prokurista:</w:t>
      </w:r>
    </w:p>
    <w:p w14:paraId="7CCAB0E0" w14:textId="77777777" w:rsidR="009510FB" w:rsidRPr="007A49B4" w:rsidRDefault="009510FB">
      <w:pPr>
        <w:pStyle w:val="BESEDILO"/>
        <w:keepLines w:val="0"/>
        <w:widowControl/>
        <w:tabs>
          <w:tab w:val="clear" w:pos="2155"/>
        </w:tabs>
        <w:spacing w:line="360" w:lineRule="auto"/>
        <w:rPr>
          <w:rFonts w:cs="Arial"/>
          <w:kern w:val="0"/>
          <w:szCs w:val="24"/>
        </w:rPr>
      </w:pPr>
    </w:p>
    <w:p w14:paraId="06F07658" w14:textId="77777777" w:rsidR="00B324CE" w:rsidRPr="007A49B4" w:rsidRDefault="009510FB" w:rsidP="0014437C">
      <w:pPr>
        <w:spacing w:line="360" w:lineRule="auto"/>
        <w:rPr>
          <w:rFonts w:cs="Arial"/>
        </w:rPr>
      </w:pPr>
      <w:r w:rsidRPr="007A49B4">
        <w:rPr>
          <w:rFonts w:cs="Arial"/>
        </w:rPr>
        <w:t>........................................</w:t>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w:t>
      </w:r>
      <w:bookmarkStart w:id="138" w:name="_Toc126544283"/>
    </w:p>
    <w:p w14:paraId="51F8AFE9" w14:textId="77777777" w:rsidR="0014437C" w:rsidRPr="007A49B4" w:rsidRDefault="0014437C" w:rsidP="0014437C">
      <w:pPr>
        <w:spacing w:line="360" w:lineRule="auto"/>
        <w:rPr>
          <w:rFonts w:cs="Arial"/>
        </w:rPr>
      </w:pPr>
    </w:p>
    <w:p w14:paraId="4C816259" w14:textId="77777777" w:rsidR="00F55637" w:rsidRPr="007A49B4" w:rsidRDefault="00015A17" w:rsidP="00F55637">
      <w:pPr>
        <w:jc w:val="right"/>
        <w:rPr>
          <w:rFonts w:cs="Arial"/>
        </w:rPr>
      </w:pPr>
      <w:r w:rsidRPr="007A49B4">
        <w:rPr>
          <w:rFonts w:cs="Arial"/>
        </w:rPr>
        <w:br w:type="page"/>
      </w:r>
      <w:r w:rsidR="00F55637" w:rsidRPr="007A49B4">
        <w:rPr>
          <w:rFonts w:cs="Arial"/>
          <w:b/>
          <w:lang w:eastAsia="ar-SA"/>
        </w:rPr>
        <w:lastRenderedPageBreak/>
        <w:t>OBR-3</w:t>
      </w:r>
    </w:p>
    <w:p w14:paraId="1AA6CEF8" w14:textId="77777777" w:rsidR="00015A17" w:rsidRPr="007A49B4" w:rsidRDefault="00015A17" w:rsidP="00015A17">
      <w:pPr>
        <w:jc w:val="left"/>
        <w:rPr>
          <w:rFonts w:cs="Arial"/>
          <w:i/>
        </w:rPr>
      </w:pPr>
      <w:r w:rsidRPr="007A49B4">
        <w:rPr>
          <w:rFonts w:cs="Arial"/>
        </w:rPr>
        <w:t>Ponudnik ..................................................</w:t>
      </w:r>
      <w:r w:rsidRPr="007A49B4">
        <w:rPr>
          <w:rFonts w:cs="Arial"/>
          <w:i/>
        </w:rPr>
        <w:tab/>
      </w:r>
      <w:r w:rsidRPr="007A49B4">
        <w:rPr>
          <w:rFonts w:cs="Arial"/>
          <w:i/>
        </w:rPr>
        <w:tab/>
      </w:r>
      <w:r w:rsidRPr="007A49B4">
        <w:rPr>
          <w:rFonts w:cs="Arial"/>
          <w:i/>
        </w:rPr>
        <w:tab/>
      </w:r>
      <w:r w:rsidRPr="007A49B4">
        <w:rPr>
          <w:rFonts w:cs="Arial"/>
          <w:i/>
        </w:rPr>
        <w:tab/>
        <w:t xml:space="preserve">     </w:t>
      </w:r>
      <w:r w:rsidRPr="007A49B4">
        <w:rPr>
          <w:rFonts w:cs="Arial"/>
          <w:i/>
        </w:rPr>
        <w:tab/>
      </w:r>
      <w:r w:rsidRPr="007A49B4">
        <w:rPr>
          <w:rFonts w:cs="Arial"/>
          <w:i/>
        </w:rPr>
        <w:tab/>
      </w:r>
      <w:r w:rsidRPr="007A49B4">
        <w:rPr>
          <w:rFonts w:cs="Arial"/>
          <w:i/>
        </w:rPr>
        <w:tab/>
      </w:r>
      <w:r w:rsidRPr="007A49B4">
        <w:rPr>
          <w:rFonts w:cs="Arial"/>
          <w:i/>
        </w:rPr>
        <w:tab/>
      </w:r>
      <w:r w:rsidRPr="007A49B4">
        <w:rPr>
          <w:rFonts w:cs="Arial"/>
          <w:i/>
        </w:rPr>
        <w:tab/>
      </w:r>
      <w:r w:rsidRPr="007A49B4">
        <w:rPr>
          <w:rFonts w:cs="Arial"/>
          <w:i/>
        </w:rPr>
        <w:tab/>
      </w:r>
    </w:p>
    <w:p w14:paraId="0C5EC362" w14:textId="77777777" w:rsidR="00015A17" w:rsidRPr="007A49B4" w:rsidRDefault="00015A17" w:rsidP="00015A17">
      <w:pPr>
        <w:spacing w:line="360" w:lineRule="auto"/>
        <w:rPr>
          <w:rFonts w:cs="Arial"/>
        </w:rPr>
      </w:pPr>
      <w:r w:rsidRPr="007A49B4">
        <w:rPr>
          <w:rFonts w:cs="Arial"/>
        </w:rPr>
        <w:t>Naslov .......................................................</w:t>
      </w:r>
    </w:p>
    <w:p w14:paraId="2A7A3E6D" w14:textId="77777777" w:rsidR="00015A17" w:rsidRPr="007A49B4" w:rsidRDefault="00015A17" w:rsidP="00015A17">
      <w:pPr>
        <w:spacing w:line="360" w:lineRule="auto"/>
        <w:rPr>
          <w:rFonts w:cs="Arial"/>
        </w:rPr>
      </w:pPr>
      <w:r w:rsidRPr="007A49B4">
        <w:rPr>
          <w:rFonts w:cs="Arial"/>
        </w:rPr>
        <w:t>....................................................................</w:t>
      </w:r>
    </w:p>
    <w:p w14:paraId="3D353119" w14:textId="77777777" w:rsidR="00E84921" w:rsidRDefault="00E84921" w:rsidP="00015A17">
      <w:pPr>
        <w:spacing w:line="360" w:lineRule="auto"/>
        <w:jc w:val="center"/>
        <w:rPr>
          <w:rFonts w:cs="Arial"/>
          <w:b/>
        </w:rPr>
      </w:pPr>
    </w:p>
    <w:p w14:paraId="218CE83D" w14:textId="222D4177" w:rsidR="00015A17" w:rsidRPr="007A49B4" w:rsidRDefault="00F55637" w:rsidP="00015A17">
      <w:pPr>
        <w:spacing w:line="360" w:lineRule="auto"/>
        <w:jc w:val="center"/>
        <w:rPr>
          <w:rFonts w:cs="Arial"/>
          <w:b/>
        </w:rPr>
      </w:pPr>
      <w:r w:rsidRPr="007A49B4">
        <w:rPr>
          <w:rFonts w:cs="Arial"/>
          <w:b/>
        </w:rPr>
        <w:t>POVZETEK PREDRAČUNA</w:t>
      </w:r>
    </w:p>
    <w:p w14:paraId="35B629C1" w14:textId="77777777" w:rsidR="00015A17" w:rsidRPr="007A49B4" w:rsidRDefault="00015A17" w:rsidP="00015A17">
      <w:pPr>
        <w:jc w:val="center"/>
        <w:rPr>
          <w:rFonts w:cs="Arial"/>
          <w:b/>
        </w:rPr>
      </w:pPr>
      <w:r w:rsidRPr="007A49B4">
        <w:rPr>
          <w:rFonts w:cs="Arial"/>
          <w:b/>
        </w:rPr>
        <w:t>ZA JAVNO NAROČILO JN-</w:t>
      </w:r>
      <w:r w:rsidR="008F5AEB" w:rsidRPr="007A49B4">
        <w:rPr>
          <w:rFonts w:cs="Arial"/>
          <w:b/>
        </w:rPr>
        <w:t>G0254</w:t>
      </w:r>
    </w:p>
    <w:p w14:paraId="286C906E" w14:textId="77777777" w:rsidR="00015A17" w:rsidRPr="007A49B4" w:rsidRDefault="00015A17" w:rsidP="00015A17">
      <w:pPr>
        <w:rPr>
          <w:rFonts w:cs="Arial"/>
        </w:rPr>
      </w:pPr>
    </w:p>
    <w:p w14:paraId="67ED9217" w14:textId="52337A65" w:rsidR="00015A17" w:rsidRPr="007A49B4" w:rsidRDefault="005664EB" w:rsidP="00015A17">
      <w:pPr>
        <w:jc w:val="left"/>
        <w:rPr>
          <w:rFonts w:cs="Arial"/>
        </w:rPr>
      </w:pPr>
      <w:r w:rsidRPr="007A49B4">
        <w:rPr>
          <w:rFonts w:cs="Arial"/>
        </w:rPr>
        <w:t>Sukcesivna dograditev strukturiranega ožičenja in dobava pasivne mrežne</w:t>
      </w:r>
      <w:r w:rsidR="005745EA">
        <w:rPr>
          <w:rFonts w:cs="Arial"/>
        </w:rPr>
        <w:t xml:space="preserve"> opreme</w:t>
      </w:r>
      <w:r w:rsidRPr="007A49B4">
        <w:rPr>
          <w:rFonts w:cs="Arial"/>
        </w:rPr>
        <w:t>:</w:t>
      </w:r>
    </w:p>
    <w:p w14:paraId="200A7D29" w14:textId="77777777" w:rsidR="005664EB" w:rsidRPr="007A49B4" w:rsidRDefault="005664EB" w:rsidP="00015A17">
      <w:pPr>
        <w:jc w:val="left"/>
        <w:rPr>
          <w:rFonts w:cs="Arial"/>
          <w:iCs/>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
        <w:gridCol w:w="5444"/>
        <w:gridCol w:w="3036"/>
      </w:tblGrid>
      <w:tr w:rsidR="00A2038D" w:rsidRPr="007A49B4" w14:paraId="3E3FAD56" w14:textId="77777777" w:rsidTr="005D483F">
        <w:trPr>
          <w:trHeight w:val="661"/>
        </w:trPr>
        <w:tc>
          <w:tcPr>
            <w:tcW w:w="0" w:type="auto"/>
            <w:shd w:val="clear" w:color="auto" w:fill="D9D9D9"/>
          </w:tcPr>
          <w:p w14:paraId="4D704A96" w14:textId="77777777" w:rsidR="00015A17" w:rsidRPr="007A49B4" w:rsidRDefault="00015A17" w:rsidP="00B671DE">
            <w:pPr>
              <w:rPr>
                <w:rFonts w:cs="Arial"/>
                <w:b/>
                <w:szCs w:val="20"/>
              </w:rPr>
            </w:pPr>
          </w:p>
          <w:p w14:paraId="67EA3B46" w14:textId="77777777" w:rsidR="00015A17" w:rsidRPr="007A49B4" w:rsidRDefault="00015A17" w:rsidP="00B671DE">
            <w:pPr>
              <w:rPr>
                <w:rFonts w:cs="Arial"/>
                <w:b/>
                <w:szCs w:val="20"/>
              </w:rPr>
            </w:pPr>
            <w:r w:rsidRPr="007A49B4">
              <w:rPr>
                <w:rFonts w:cs="Arial"/>
                <w:b/>
                <w:szCs w:val="20"/>
              </w:rPr>
              <w:t>Št.</w:t>
            </w:r>
          </w:p>
        </w:tc>
        <w:tc>
          <w:tcPr>
            <w:tcW w:w="5482" w:type="dxa"/>
            <w:shd w:val="clear" w:color="auto" w:fill="D9D9D9"/>
          </w:tcPr>
          <w:p w14:paraId="1FF0E404" w14:textId="77777777" w:rsidR="00015A17" w:rsidRPr="007A49B4" w:rsidRDefault="00015A17" w:rsidP="00B671DE">
            <w:pPr>
              <w:ind w:left="-154" w:firstLine="154"/>
              <w:rPr>
                <w:rFonts w:cs="Arial"/>
                <w:b/>
                <w:szCs w:val="20"/>
              </w:rPr>
            </w:pPr>
          </w:p>
          <w:p w14:paraId="77684365" w14:textId="77777777" w:rsidR="00015A17" w:rsidRPr="007A49B4" w:rsidRDefault="00015A17" w:rsidP="00B671DE">
            <w:pPr>
              <w:ind w:left="-154" w:firstLine="154"/>
              <w:rPr>
                <w:rFonts w:cs="Arial"/>
                <w:b/>
                <w:szCs w:val="20"/>
              </w:rPr>
            </w:pPr>
            <w:r w:rsidRPr="007A49B4">
              <w:rPr>
                <w:rFonts w:cs="Arial"/>
                <w:b/>
                <w:szCs w:val="20"/>
              </w:rPr>
              <w:t>Opis postavke</w:t>
            </w:r>
          </w:p>
        </w:tc>
        <w:tc>
          <w:tcPr>
            <w:tcW w:w="3054" w:type="dxa"/>
            <w:shd w:val="clear" w:color="auto" w:fill="D9D9D9"/>
            <w:vAlign w:val="center"/>
          </w:tcPr>
          <w:p w14:paraId="75EE60A4" w14:textId="77777777" w:rsidR="00015A17" w:rsidRPr="007A49B4" w:rsidRDefault="00015A17" w:rsidP="005D483F">
            <w:pPr>
              <w:jc w:val="center"/>
              <w:rPr>
                <w:rFonts w:cs="Arial"/>
                <w:b/>
                <w:szCs w:val="20"/>
              </w:rPr>
            </w:pPr>
            <w:r w:rsidRPr="007A49B4">
              <w:rPr>
                <w:rFonts w:cs="Arial"/>
                <w:b/>
                <w:szCs w:val="20"/>
              </w:rPr>
              <w:t>Vrednost v EUR</w:t>
            </w:r>
            <w:r w:rsidR="005664EB" w:rsidRPr="007A49B4">
              <w:rPr>
                <w:rFonts w:cs="Arial"/>
                <w:b/>
                <w:szCs w:val="20"/>
              </w:rPr>
              <w:t xml:space="preserve"> </w:t>
            </w:r>
            <w:r w:rsidRPr="007A49B4">
              <w:rPr>
                <w:rFonts w:cs="Arial"/>
                <w:b/>
                <w:szCs w:val="20"/>
              </w:rPr>
              <w:t>brez DDV</w:t>
            </w:r>
          </w:p>
          <w:p w14:paraId="54FE6398" w14:textId="77777777" w:rsidR="00015A17" w:rsidRPr="007A49B4" w:rsidRDefault="00015A17" w:rsidP="005D483F">
            <w:pPr>
              <w:jc w:val="center"/>
              <w:rPr>
                <w:rFonts w:cs="Arial"/>
                <w:b/>
                <w:szCs w:val="20"/>
              </w:rPr>
            </w:pPr>
            <w:r w:rsidRPr="007A49B4">
              <w:rPr>
                <w:rFonts w:cs="Arial"/>
                <w:b/>
                <w:szCs w:val="20"/>
              </w:rPr>
              <w:t>DDP lokacije naročnika</w:t>
            </w:r>
          </w:p>
        </w:tc>
      </w:tr>
      <w:tr w:rsidR="00A2038D" w:rsidRPr="007A49B4" w14:paraId="6A681D72" w14:textId="77777777" w:rsidTr="00B671DE">
        <w:trPr>
          <w:trHeight w:val="909"/>
        </w:trPr>
        <w:tc>
          <w:tcPr>
            <w:tcW w:w="0" w:type="auto"/>
            <w:vAlign w:val="center"/>
          </w:tcPr>
          <w:p w14:paraId="2BE9A465" w14:textId="77777777" w:rsidR="00015A17" w:rsidRPr="007A49B4" w:rsidRDefault="00015A17" w:rsidP="00B671DE">
            <w:pPr>
              <w:jc w:val="center"/>
              <w:rPr>
                <w:rFonts w:cs="Arial"/>
                <w:szCs w:val="20"/>
              </w:rPr>
            </w:pPr>
            <w:r w:rsidRPr="007A49B4">
              <w:rPr>
                <w:rFonts w:cs="Arial"/>
                <w:szCs w:val="20"/>
              </w:rPr>
              <w:t>01</w:t>
            </w:r>
          </w:p>
        </w:tc>
        <w:tc>
          <w:tcPr>
            <w:tcW w:w="5482" w:type="dxa"/>
            <w:vAlign w:val="center"/>
          </w:tcPr>
          <w:p w14:paraId="3D547C9A" w14:textId="77777777" w:rsidR="00015A17" w:rsidRPr="007A49B4" w:rsidRDefault="00015A17" w:rsidP="00996725">
            <w:pPr>
              <w:rPr>
                <w:rFonts w:cs="Arial"/>
                <w:b/>
                <w:bCs/>
                <w:szCs w:val="20"/>
              </w:rPr>
            </w:pPr>
            <w:r w:rsidRPr="007A49B4">
              <w:rPr>
                <w:rFonts w:cs="Arial"/>
                <w:b/>
                <w:bCs/>
                <w:szCs w:val="20"/>
              </w:rPr>
              <w:t>Ocenjevana vrednost</w:t>
            </w:r>
            <w:r w:rsidR="00F55637" w:rsidRPr="007A49B4">
              <w:rPr>
                <w:rFonts w:cs="Arial"/>
                <w:b/>
                <w:bCs/>
                <w:szCs w:val="20"/>
              </w:rPr>
              <w:t xml:space="preserve"> iz</w:t>
            </w:r>
            <w:r w:rsidRPr="007A49B4">
              <w:rPr>
                <w:rFonts w:cs="Arial"/>
                <w:b/>
                <w:bCs/>
                <w:szCs w:val="20"/>
              </w:rPr>
              <w:t xml:space="preserve"> </w:t>
            </w:r>
            <w:r w:rsidR="00F55637" w:rsidRPr="007A49B4">
              <w:rPr>
                <w:rFonts w:cs="Arial"/>
                <w:b/>
              </w:rPr>
              <w:t>obrazca Specifikacija</w:t>
            </w:r>
            <w:r w:rsidR="00F55637" w:rsidRPr="007A49B4">
              <w:rPr>
                <w:rFonts w:cs="Arial"/>
              </w:rPr>
              <w:t xml:space="preserve"> </w:t>
            </w:r>
            <w:r w:rsidR="00F55637" w:rsidRPr="007A49B4">
              <w:rPr>
                <w:rFonts w:cs="Arial"/>
                <w:b/>
              </w:rPr>
              <w:t>predračuna (OBR-4) zavihek – pasivna oprema z delom (postavke od št. 1 do št. 49)</w:t>
            </w:r>
            <w:bookmarkStart w:id="139" w:name="_Hlk104970998"/>
          </w:p>
          <w:bookmarkEnd w:id="139"/>
          <w:p w14:paraId="6D3CE57A" w14:textId="77777777" w:rsidR="00015A17" w:rsidRPr="007A49B4" w:rsidRDefault="00015A17" w:rsidP="00996725">
            <w:pPr>
              <w:rPr>
                <w:rFonts w:cs="Arial"/>
                <w:b/>
                <w:bCs/>
                <w:szCs w:val="20"/>
              </w:rPr>
            </w:pPr>
          </w:p>
          <w:p w14:paraId="543C68BD" w14:textId="77777777" w:rsidR="00015A17" w:rsidRPr="007A49B4" w:rsidRDefault="00015A17" w:rsidP="00996725">
            <w:pPr>
              <w:rPr>
                <w:rFonts w:cs="Arial"/>
                <w:b/>
                <w:szCs w:val="20"/>
              </w:rPr>
            </w:pPr>
            <w:r w:rsidRPr="007A49B4">
              <w:rPr>
                <w:rFonts w:cs="Arial"/>
                <w:b/>
                <w:szCs w:val="20"/>
              </w:rPr>
              <w:t xml:space="preserve"> (MERILO</w:t>
            </w:r>
            <w:r w:rsidR="001D5220" w:rsidRPr="007A49B4">
              <w:rPr>
                <w:rFonts w:cs="Arial"/>
                <w:b/>
                <w:szCs w:val="20"/>
              </w:rPr>
              <w:t xml:space="preserve"> 1</w:t>
            </w:r>
            <w:r w:rsidRPr="007A49B4">
              <w:rPr>
                <w:rFonts w:cs="Arial"/>
                <w:b/>
                <w:szCs w:val="20"/>
              </w:rPr>
              <w:t>)</w:t>
            </w:r>
          </w:p>
        </w:tc>
        <w:tc>
          <w:tcPr>
            <w:tcW w:w="3054" w:type="dxa"/>
            <w:vAlign w:val="center"/>
          </w:tcPr>
          <w:p w14:paraId="2C8AF866" w14:textId="77777777" w:rsidR="00015A17" w:rsidRPr="007A49B4" w:rsidRDefault="00015A17" w:rsidP="00F55637">
            <w:pPr>
              <w:jc w:val="center"/>
              <w:rPr>
                <w:rFonts w:cs="Arial"/>
                <w:b/>
                <w:szCs w:val="20"/>
              </w:rPr>
            </w:pPr>
          </w:p>
        </w:tc>
      </w:tr>
      <w:tr w:rsidR="00A2038D" w:rsidRPr="007A49B4" w14:paraId="503F45CC" w14:textId="77777777" w:rsidTr="00B671DE">
        <w:trPr>
          <w:trHeight w:val="909"/>
        </w:trPr>
        <w:tc>
          <w:tcPr>
            <w:tcW w:w="0" w:type="auto"/>
            <w:vAlign w:val="center"/>
          </w:tcPr>
          <w:p w14:paraId="373E87B0" w14:textId="77777777" w:rsidR="00015A17" w:rsidRPr="007A49B4" w:rsidRDefault="00015A17" w:rsidP="00B671DE">
            <w:pPr>
              <w:jc w:val="center"/>
              <w:rPr>
                <w:rFonts w:cs="Arial"/>
                <w:szCs w:val="20"/>
              </w:rPr>
            </w:pPr>
            <w:r w:rsidRPr="007A49B4">
              <w:rPr>
                <w:rFonts w:cs="Arial"/>
                <w:szCs w:val="20"/>
              </w:rPr>
              <w:t>02</w:t>
            </w:r>
          </w:p>
        </w:tc>
        <w:tc>
          <w:tcPr>
            <w:tcW w:w="5482" w:type="dxa"/>
            <w:vAlign w:val="center"/>
          </w:tcPr>
          <w:p w14:paraId="74E84CA4" w14:textId="77777777" w:rsidR="00015A17" w:rsidRPr="007A49B4" w:rsidRDefault="00015A17" w:rsidP="00996725">
            <w:pPr>
              <w:rPr>
                <w:rFonts w:cs="Arial"/>
                <w:b/>
              </w:rPr>
            </w:pPr>
            <w:r w:rsidRPr="007A49B4">
              <w:rPr>
                <w:rFonts w:cs="Arial"/>
                <w:b/>
                <w:bCs/>
                <w:szCs w:val="20"/>
              </w:rPr>
              <w:t xml:space="preserve">Ocenjevana vrednost </w:t>
            </w:r>
            <w:r w:rsidR="00F55637" w:rsidRPr="007A49B4">
              <w:rPr>
                <w:rFonts w:cs="Arial"/>
                <w:b/>
              </w:rPr>
              <w:t>iz obrazca Specifikacija predračuna (OBR-4) zavihek – pasivna oprema brez dela (postavke od št. 50 do št. 149).</w:t>
            </w:r>
          </w:p>
          <w:p w14:paraId="0ED12A64" w14:textId="77777777" w:rsidR="00F55637" w:rsidRPr="007A49B4" w:rsidRDefault="00F55637" w:rsidP="00996725">
            <w:pPr>
              <w:rPr>
                <w:rFonts w:cs="Arial"/>
                <w:b/>
                <w:szCs w:val="20"/>
              </w:rPr>
            </w:pPr>
          </w:p>
          <w:p w14:paraId="0953E6B8" w14:textId="77777777" w:rsidR="00015A17" w:rsidRPr="007A49B4" w:rsidRDefault="00015A17" w:rsidP="00996725">
            <w:pPr>
              <w:rPr>
                <w:rFonts w:cs="Arial"/>
                <w:b/>
                <w:bCs/>
                <w:szCs w:val="20"/>
              </w:rPr>
            </w:pPr>
            <w:r w:rsidRPr="007A49B4">
              <w:rPr>
                <w:rFonts w:cs="Arial"/>
                <w:b/>
                <w:szCs w:val="20"/>
              </w:rPr>
              <w:t>(MERILO</w:t>
            </w:r>
            <w:r w:rsidR="001D5220" w:rsidRPr="007A49B4">
              <w:rPr>
                <w:rFonts w:cs="Arial"/>
                <w:b/>
                <w:szCs w:val="20"/>
              </w:rPr>
              <w:t xml:space="preserve"> </w:t>
            </w:r>
            <w:r w:rsidR="00C42D53" w:rsidRPr="007A49B4">
              <w:rPr>
                <w:rFonts w:cs="Arial"/>
                <w:b/>
                <w:szCs w:val="20"/>
              </w:rPr>
              <w:t>2</w:t>
            </w:r>
            <w:r w:rsidRPr="007A49B4">
              <w:rPr>
                <w:rFonts w:cs="Arial"/>
                <w:b/>
                <w:szCs w:val="20"/>
              </w:rPr>
              <w:t>)</w:t>
            </w:r>
          </w:p>
        </w:tc>
        <w:tc>
          <w:tcPr>
            <w:tcW w:w="3054" w:type="dxa"/>
            <w:vAlign w:val="center"/>
          </w:tcPr>
          <w:p w14:paraId="72C6D0A5" w14:textId="77777777" w:rsidR="00015A17" w:rsidRPr="007A49B4" w:rsidRDefault="00015A17" w:rsidP="00F55637">
            <w:pPr>
              <w:jc w:val="center"/>
              <w:rPr>
                <w:rFonts w:cs="Arial"/>
                <w:b/>
                <w:szCs w:val="20"/>
              </w:rPr>
            </w:pPr>
          </w:p>
        </w:tc>
      </w:tr>
      <w:tr w:rsidR="006F449D" w:rsidRPr="007A49B4" w14:paraId="552B0FE1" w14:textId="77777777" w:rsidTr="00B671DE">
        <w:trPr>
          <w:trHeight w:val="909"/>
        </w:trPr>
        <w:tc>
          <w:tcPr>
            <w:tcW w:w="0" w:type="auto"/>
            <w:vAlign w:val="center"/>
          </w:tcPr>
          <w:p w14:paraId="266586B1" w14:textId="77777777" w:rsidR="00AF3EC1" w:rsidRPr="007A49B4" w:rsidRDefault="00AF3EC1" w:rsidP="00B671DE">
            <w:pPr>
              <w:jc w:val="center"/>
              <w:rPr>
                <w:rFonts w:cs="Arial"/>
                <w:szCs w:val="20"/>
              </w:rPr>
            </w:pPr>
            <w:r w:rsidRPr="007A49B4">
              <w:rPr>
                <w:rFonts w:cs="Arial"/>
                <w:szCs w:val="20"/>
              </w:rPr>
              <w:t>03</w:t>
            </w:r>
          </w:p>
        </w:tc>
        <w:tc>
          <w:tcPr>
            <w:tcW w:w="5482" w:type="dxa"/>
            <w:vAlign w:val="center"/>
          </w:tcPr>
          <w:p w14:paraId="1FECF724" w14:textId="77777777" w:rsidR="00AF3EC1" w:rsidRPr="007A49B4" w:rsidRDefault="00AF3EC1" w:rsidP="00996725">
            <w:pPr>
              <w:rPr>
                <w:rFonts w:cs="Arial"/>
                <w:b/>
                <w:bCs/>
                <w:szCs w:val="20"/>
              </w:rPr>
            </w:pPr>
            <w:r w:rsidRPr="007A49B4">
              <w:rPr>
                <w:rFonts w:cs="Arial"/>
                <w:b/>
                <w:bCs/>
                <w:szCs w:val="20"/>
              </w:rPr>
              <w:t xml:space="preserve">Ocenjevana vrednost </w:t>
            </w:r>
            <w:r w:rsidR="00F55637" w:rsidRPr="007A49B4">
              <w:rPr>
                <w:rFonts w:cs="Arial"/>
                <w:b/>
              </w:rPr>
              <w:t xml:space="preserve">iz obrazca Specifikacija predračuna (OBR-4) zavihek </w:t>
            </w:r>
            <w:r w:rsidR="00F55637" w:rsidRPr="007A49B4">
              <w:rPr>
                <w:rFonts w:cs="Arial"/>
                <w:b/>
                <w:bCs/>
              </w:rPr>
              <w:t>– storitve</w:t>
            </w:r>
            <w:r w:rsidR="00F55637" w:rsidRPr="007A49B4">
              <w:rPr>
                <w:rFonts w:cs="Arial"/>
              </w:rPr>
              <w:t xml:space="preserve"> (postavke </w:t>
            </w:r>
            <w:r w:rsidR="00F55637" w:rsidRPr="007A49B4">
              <w:rPr>
                <w:rFonts w:cs="Arial"/>
                <w:b/>
              </w:rPr>
              <w:t>od 150 do vključno 151</w:t>
            </w:r>
            <w:r w:rsidR="00F55637" w:rsidRPr="007A49B4">
              <w:rPr>
                <w:rFonts w:cs="Arial"/>
                <w:b/>
                <w:bCs/>
              </w:rPr>
              <w:t>).</w:t>
            </w:r>
          </w:p>
          <w:p w14:paraId="60D1D474" w14:textId="77777777" w:rsidR="00C42D53" w:rsidRPr="007A49B4" w:rsidRDefault="00C42D53" w:rsidP="00996725">
            <w:pPr>
              <w:rPr>
                <w:rFonts w:cs="Arial"/>
                <w:b/>
                <w:bCs/>
                <w:szCs w:val="20"/>
              </w:rPr>
            </w:pPr>
          </w:p>
          <w:p w14:paraId="6CD03EB4" w14:textId="77777777" w:rsidR="00C42D53" w:rsidRPr="007A49B4" w:rsidRDefault="00C42D53" w:rsidP="00996725">
            <w:pPr>
              <w:rPr>
                <w:rFonts w:cs="Arial"/>
                <w:b/>
                <w:bCs/>
                <w:szCs w:val="20"/>
              </w:rPr>
            </w:pPr>
            <w:r w:rsidRPr="007A49B4">
              <w:rPr>
                <w:rFonts w:cs="Arial"/>
                <w:b/>
                <w:bCs/>
                <w:szCs w:val="20"/>
              </w:rPr>
              <w:t>(MERILO 3)</w:t>
            </w:r>
          </w:p>
        </w:tc>
        <w:tc>
          <w:tcPr>
            <w:tcW w:w="3054" w:type="dxa"/>
            <w:vAlign w:val="center"/>
          </w:tcPr>
          <w:p w14:paraId="0C02740F" w14:textId="77777777" w:rsidR="00AF3EC1" w:rsidRPr="007A49B4" w:rsidRDefault="00AF3EC1" w:rsidP="00F55637">
            <w:pPr>
              <w:jc w:val="center"/>
              <w:rPr>
                <w:rFonts w:cs="Arial"/>
                <w:b/>
                <w:szCs w:val="20"/>
              </w:rPr>
            </w:pPr>
          </w:p>
        </w:tc>
      </w:tr>
    </w:tbl>
    <w:p w14:paraId="700D1FEC" w14:textId="77777777" w:rsidR="00015A17" w:rsidRPr="007A49B4" w:rsidRDefault="00015A17" w:rsidP="00015A17">
      <w:pPr>
        <w:pStyle w:val="NavadenArial"/>
        <w:rPr>
          <w:iCs/>
          <w:szCs w:val="24"/>
          <w:u w:val="single"/>
          <w:lang w:eastAsia="en-US"/>
        </w:rPr>
      </w:pPr>
    </w:p>
    <w:p w14:paraId="428EA43C" w14:textId="77777777" w:rsidR="00015A17" w:rsidRPr="007A49B4" w:rsidRDefault="00015A17" w:rsidP="00015A17">
      <w:pPr>
        <w:rPr>
          <w:rFonts w:cs="Arial"/>
          <w:szCs w:val="20"/>
          <w:u w:val="single"/>
        </w:rPr>
      </w:pPr>
    </w:p>
    <w:p w14:paraId="753F633E" w14:textId="77777777" w:rsidR="00015A17" w:rsidRPr="007A49B4" w:rsidRDefault="00015A17" w:rsidP="00015A17">
      <w:pPr>
        <w:rPr>
          <w:rFonts w:cs="Arial"/>
          <w:b/>
          <w:bCs/>
          <w:u w:val="single"/>
        </w:rPr>
      </w:pPr>
      <w:r w:rsidRPr="007A49B4">
        <w:rPr>
          <w:rFonts w:cs="Arial"/>
          <w:b/>
          <w:bCs/>
          <w:u w:val="single"/>
        </w:rPr>
        <w:t xml:space="preserve">Plačilni pogoji: </w:t>
      </w:r>
    </w:p>
    <w:p w14:paraId="1BCF2C60" w14:textId="77777777" w:rsidR="00015A17" w:rsidRPr="007A49B4" w:rsidRDefault="00015A17" w:rsidP="00015A17">
      <w:pPr>
        <w:rPr>
          <w:rFonts w:cs="Arial"/>
          <w:u w:val="single"/>
        </w:rPr>
      </w:pPr>
    </w:p>
    <w:p w14:paraId="75E6133F" w14:textId="77777777" w:rsidR="00015A17" w:rsidRPr="007A49B4" w:rsidRDefault="00015A17" w:rsidP="00B671DE">
      <w:pPr>
        <w:numPr>
          <w:ilvl w:val="0"/>
          <w:numId w:val="18"/>
        </w:numPr>
        <w:rPr>
          <w:rFonts w:cs="Arial"/>
        </w:rPr>
      </w:pPr>
      <w:r w:rsidRPr="007A49B4">
        <w:rPr>
          <w:rFonts w:cs="Arial"/>
          <w:bCs/>
          <w:u w:val="single"/>
        </w:rPr>
        <w:t>Rok plačila za opremo skupaj z delom:</w:t>
      </w:r>
      <w:r w:rsidRPr="007A49B4">
        <w:rPr>
          <w:rFonts w:cs="Arial"/>
          <w:bCs/>
        </w:rPr>
        <w:t xml:space="preserve"> </w:t>
      </w:r>
      <w:r w:rsidRPr="007A49B4">
        <w:rPr>
          <w:rFonts w:cs="Arial"/>
        </w:rPr>
        <w:t>100 % v roku 30 dni po uspešno izvedenih delih, potrjenih s strani naročnika in izstavitvi pravilnega računa.</w:t>
      </w:r>
    </w:p>
    <w:p w14:paraId="167D56D1" w14:textId="77777777" w:rsidR="00015A17" w:rsidRPr="007A49B4" w:rsidRDefault="00015A17" w:rsidP="00015A17">
      <w:pPr>
        <w:pStyle w:val="Telobesedila3"/>
        <w:rPr>
          <w:rFonts w:cs="Arial"/>
          <w:bCs/>
          <w:sz w:val="20"/>
          <w:lang w:val="sl-SI"/>
        </w:rPr>
      </w:pPr>
    </w:p>
    <w:p w14:paraId="61785E60" w14:textId="77777777" w:rsidR="00015A17" w:rsidRPr="007A49B4" w:rsidRDefault="00015A17" w:rsidP="00B671DE">
      <w:pPr>
        <w:pStyle w:val="Telobesedila3"/>
        <w:numPr>
          <w:ilvl w:val="0"/>
          <w:numId w:val="18"/>
        </w:numPr>
        <w:rPr>
          <w:rFonts w:cs="Arial"/>
          <w:sz w:val="20"/>
          <w:lang w:val="sl-SI"/>
        </w:rPr>
      </w:pPr>
      <w:r w:rsidRPr="007A49B4">
        <w:rPr>
          <w:rFonts w:cs="Arial"/>
          <w:bCs/>
          <w:sz w:val="20"/>
          <w:u w:val="single"/>
          <w:lang w:val="sl-SI"/>
        </w:rPr>
        <w:t>Rok plačila samo za opremo:</w:t>
      </w:r>
      <w:r w:rsidRPr="007A49B4">
        <w:rPr>
          <w:rFonts w:cs="Arial"/>
          <w:bCs/>
          <w:sz w:val="20"/>
          <w:lang w:val="sl-SI"/>
        </w:rPr>
        <w:t xml:space="preserve"> 100% v roku 30 dni</w:t>
      </w:r>
      <w:r w:rsidRPr="007A49B4">
        <w:rPr>
          <w:rFonts w:cs="Arial"/>
          <w:sz w:val="20"/>
          <w:lang w:val="sl-SI"/>
        </w:rPr>
        <w:t xml:space="preserve"> po dobavi blaga in izstavitvi računa za dobavljeno opremo.</w:t>
      </w:r>
    </w:p>
    <w:p w14:paraId="61C96988" w14:textId="77777777" w:rsidR="00015A17" w:rsidRPr="007A49B4" w:rsidRDefault="00015A17" w:rsidP="00015A17">
      <w:pPr>
        <w:pStyle w:val="Telobesedila3"/>
        <w:tabs>
          <w:tab w:val="left" w:pos="990"/>
        </w:tabs>
        <w:rPr>
          <w:rFonts w:cs="Arial"/>
          <w:sz w:val="20"/>
          <w:lang w:val="sl-SI"/>
        </w:rPr>
      </w:pPr>
      <w:r w:rsidRPr="007A49B4">
        <w:rPr>
          <w:rFonts w:cs="Arial"/>
          <w:sz w:val="20"/>
          <w:lang w:val="sl-SI"/>
        </w:rPr>
        <w:tab/>
      </w:r>
    </w:p>
    <w:p w14:paraId="06E26C63" w14:textId="77777777" w:rsidR="00015A17" w:rsidRPr="007A49B4" w:rsidRDefault="00015A17" w:rsidP="00015A17">
      <w:pPr>
        <w:rPr>
          <w:rFonts w:cs="Arial"/>
          <w:i/>
        </w:rPr>
      </w:pPr>
      <w:r w:rsidRPr="007A49B4">
        <w:rPr>
          <w:rFonts w:cs="Arial"/>
          <w:i/>
        </w:rPr>
        <w:t>Naročnik ne bo predložil garancije za zavarovanje odloženih plačil, kakor tudi ne bo predložil kakšnega drugega instrumenta za zavarovanje plačil.</w:t>
      </w:r>
    </w:p>
    <w:p w14:paraId="3764CD9C" w14:textId="77777777" w:rsidR="00015A17" w:rsidRPr="007A49B4" w:rsidRDefault="00015A17" w:rsidP="00015A17">
      <w:pPr>
        <w:pStyle w:val="Telobesedila3"/>
        <w:tabs>
          <w:tab w:val="left" w:pos="990"/>
        </w:tabs>
        <w:rPr>
          <w:rFonts w:cs="Arial"/>
          <w:sz w:val="20"/>
          <w:lang w:val="sl-SI"/>
        </w:rPr>
      </w:pPr>
    </w:p>
    <w:p w14:paraId="3130A3A1" w14:textId="77777777" w:rsidR="00015A17" w:rsidRPr="007A49B4" w:rsidRDefault="00015A17" w:rsidP="00015A17">
      <w:pPr>
        <w:rPr>
          <w:rFonts w:cs="Arial"/>
        </w:rPr>
      </w:pPr>
      <w:r w:rsidRPr="007A49B4">
        <w:rPr>
          <w:rFonts w:cs="Arial"/>
          <w:u w:val="single"/>
        </w:rPr>
        <w:t>Odzivni čas pristopa k delu:</w:t>
      </w:r>
      <w:r w:rsidRPr="007A49B4">
        <w:rPr>
          <w:rFonts w:cs="Arial"/>
        </w:rPr>
        <w:t xml:space="preserve"> </w:t>
      </w:r>
      <w:r w:rsidRPr="007A49B4">
        <w:rPr>
          <w:rFonts w:cs="Arial"/>
          <w:bCs/>
        </w:rPr>
        <w:t xml:space="preserve">Ponudnik mora v …………..(največ </w:t>
      </w:r>
      <w:r w:rsidR="00F55637" w:rsidRPr="007A49B4">
        <w:rPr>
          <w:rFonts w:cs="Arial"/>
          <w:bCs/>
        </w:rPr>
        <w:t>5</w:t>
      </w:r>
      <w:r w:rsidRPr="007A49B4">
        <w:rPr>
          <w:rFonts w:cs="Arial"/>
          <w:bCs/>
        </w:rPr>
        <w:t xml:space="preserve">) delovnih dni po prejemu pisnega obvestila s strani naročnika za vsako posamezno delo izvesti ogled in izmeriti točne dimenzije ter na </w:t>
      </w:r>
      <w:r w:rsidRPr="007A49B4">
        <w:rPr>
          <w:rFonts w:cs="Arial"/>
        </w:rPr>
        <w:t>podlagi tega naročniku posredovati ponudbo. Na ogledu se ponudnik in naročnik tudi uskladita glede načina in roka izvedbe.</w:t>
      </w:r>
    </w:p>
    <w:p w14:paraId="320215AE" w14:textId="77777777" w:rsidR="00015A17" w:rsidRPr="007A49B4" w:rsidRDefault="00015A17" w:rsidP="00015A17">
      <w:pPr>
        <w:rPr>
          <w:rFonts w:cs="Arial"/>
          <w:bCs/>
        </w:rPr>
      </w:pPr>
    </w:p>
    <w:p w14:paraId="150684E9" w14:textId="77777777" w:rsidR="00015A17" w:rsidRPr="007A49B4" w:rsidRDefault="00015A17" w:rsidP="00015A17">
      <w:pPr>
        <w:rPr>
          <w:rFonts w:cs="Arial"/>
          <w:bCs/>
        </w:rPr>
      </w:pPr>
      <w:r w:rsidRPr="007A49B4">
        <w:rPr>
          <w:rFonts w:cs="Arial"/>
          <w:u w:val="single"/>
        </w:rPr>
        <w:t>Dobavni rok za opremo:</w:t>
      </w:r>
      <w:r w:rsidRPr="007A49B4">
        <w:rPr>
          <w:rFonts w:cs="Arial"/>
        </w:rPr>
        <w:t xml:space="preserve"> Ponudnik bo dobavil opremo …………..(najkasneje v 14) delovnih dni </w:t>
      </w:r>
      <w:r w:rsidRPr="007A49B4">
        <w:rPr>
          <w:rFonts w:cs="Arial"/>
          <w:bCs/>
        </w:rPr>
        <w:t>od prejema pisnega naročila s strani naročnika.</w:t>
      </w:r>
    </w:p>
    <w:p w14:paraId="3625AA2C" w14:textId="77777777" w:rsidR="00015A17" w:rsidRPr="007A49B4" w:rsidRDefault="00015A17" w:rsidP="00015A17">
      <w:pPr>
        <w:rPr>
          <w:rFonts w:cs="Arial"/>
        </w:rPr>
      </w:pPr>
    </w:p>
    <w:p w14:paraId="5DFE376B" w14:textId="77777777" w:rsidR="00015A17" w:rsidRPr="007A49B4" w:rsidRDefault="00015A17" w:rsidP="00015A17">
      <w:pPr>
        <w:rPr>
          <w:rFonts w:cs="Arial"/>
        </w:rPr>
      </w:pPr>
      <w:r w:rsidRPr="007A49B4">
        <w:rPr>
          <w:rFonts w:cs="Arial"/>
        </w:rPr>
        <w:t xml:space="preserve">Dobava opreme bo v času trajanja pogodbe sukcesivna, na osnovi sprotnih naročil naročnika. Naročnik bo ob naročilu blaga opredelil lokacijo, kamor bo potrebno dostaviti določeno opremo </w:t>
      </w:r>
      <w:proofErr w:type="spellStart"/>
      <w:r w:rsidRPr="007A49B4">
        <w:rPr>
          <w:rFonts w:cs="Arial"/>
        </w:rPr>
        <w:t>oz</w:t>
      </w:r>
      <w:proofErr w:type="spellEnd"/>
      <w:r w:rsidRPr="007A49B4">
        <w:rPr>
          <w:rFonts w:cs="Arial"/>
        </w:rPr>
        <w:t xml:space="preserve"> dobaviti opremo skupaj z delom.</w:t>
      </w:r>
    </w:p>
    <w:p w14:paraId="7CA0F11D" w14:textId="77777777" w:rsidR="00015A17" w:rsidRDefault="00015A17" w:rsidP="00015A17">
      <w:pPr>
        <w:rPr>
          <w:rFonts w:cs="Arial"/>
          <w:bCs/>
        </w:rPr>
      </w:pPr>
    </w:p>
    <w:p w14:paraId="463FA85E" w14:textId="77777777" w:rsidR="00E84921" w:rsidRDefault="00E84921" w:rsidP="00015A17">
      <w:pPr>
        <w:rPr>
          <w:rFonts w:cs="Arial"/>
          <w:bCs/>
        </w:rPr>
      </w:pPr>
    </w:p>
    <w:p w14:paraId="7383CA8D" w14:textId="77777777" w:rsidR="00E84921" w:rsidRPr="007A49B4" w:rsidRDefault="00E84921" w:rsidP="00015A17">
      <w:pPr>
        <w:rPr>
          <w:rFonts w:cs="Arial"/>
          <w:bCs/>
        </w:rPr>
      </w:pPr>
    </w:p>
    <w:p w14:paraId="454EDF4B" w14:textId="77777777" w:rsidR="00015A17" w:rsidRPr="007A49B4" w:rsidRDefault="00015A17" w:rsidP="00015A17">
      <w:pPr>
        <w:rPr>
          <w:rFonts w:cs="Arial"/>
          <w:bCs/>
          <w:szCs w:val="20"/>
        </w:rPr>
      </w:pPr>
      <w:r w:rsidRPr="007A49B4">
        <w:rPr>
          <w:rFonts w:cs="Arial"/>
          <w:u w:val="single"/>
        </w:rPr>
        <w:lastRenderedPageBreak/>
        <w:t>Garancija za vsa opravljena in prevzeta dela</w:t>
      </w:r>
      <w:r w:rsidRPr="007A49B4">
        <w:rPr>
          <w:rFonts w:cs="Arial"/>
          <w:bCs/>
        </w:rPr>
        <w:t xml:space="preserve">: Ponudnik daje naročniku …. (najmanj 5) </w:t>
      </w:r>
      <w:r w:rsidRPr="007A49B4">
        <w:rPr>
          <w:rFonts w:cs="Arial"/>
          <w:bCs/>
          <w:szCs w:val="20"/>
        </w:rPr>
        <w:t xml:space="preserve">letno splošno garancijo za vsa izvršena in prevzeta dela Za </w:t>
      </w:r>
      <w:r w:rsidRPr="007A49B4">
        <w:rPr>
          <w:rFonts w:cs="Arial"/>
        </w:rPr>
        <w:t>brezhibno tehnično delovanje za vse ostale komponente, ki niso komponente strukturiranega ožičenja, in sicer za montažni material in za izvedena dela, pa ……. (najmanj 3) leta</w:t>
      </w:r>
      <w:r w:rsidRPr="007A49B4">
        <w:rPr>
          <w:rFonts w:cs="Arial"/>
          <w:bCs/>
          <w:szCs w:val="20"/>
        </w:rPr>
        <w:t>.</w:t>
      </w:r>
    </w:p>
    <w:p w14:paraId="7DD92087" w14:textId="77777777" w:rsidR="00015A17" w:rsidRPr="007A49B4" w:rsidRDefault="00015A17" w:rsidP="00015A17">
      <w:pPr>
        <w:rPr>
          <w:rFonts w:cs="Arial"/>
          <w:bCs/>
          <w:szCs w:val="20"/>
        </w:rPr>
      </w:pPr>
    </w:p>
    <w:p w14:paraId="0DC1C48C" w14:textId="77777777" w:rsidR="00015A17" w:rsidRPr="007A49B4" w:rsidRDefault="00015A17" w:rsidP="00015A17">
      <w:pPr>
        <w:rPr>
          <w:rFonts w:cs="Arial"/>
          <w:bCs/>
          <w:szCs w:val="20"/>
        </w:rPr>
      </w:pPr>
      <w:r w:rsidRPr="007A49B4">
        <w:rPr>
          <w:rFonts w:cs="Arial"/>
          <w:bCs/>
          <w:szCs w:val="20"/>
        </w:rPr>
        <w:t>Ponudnik bo zagotovil ……. (najmanj 25) letno sistemsko garancijo proizvajalca za vsa izvedena dela (kompleten material mora biti od istega proizvajalca).</w:t>
      </w:r>
    </w:p>
    <w:p w14:paraId="5D9DD8BE" w14:textId="77777777" w:rsidR="00015A17" w:rsidRPr="007A49B4" w:rsidRDefault="00015A17" w:rsidP="00015A17">
      <w:pPr>
        <w:rPr>
          <w:rFonts w:cs="Arial"/>
          <w:bCs/>
          <w:szCs w:val="20"/>
        </w:rPr>
      </w:pPr>
    </w:p>
    <w:p w14:paraId="0B90DF79" w14:textId="77777777" w:rsidR="00015A17" w:rsidRPr="007A49B4" w:rsidRDefault="00F55637" w:rsidP="00F55637">
      <w:pPr>
        <w:rPr>
          <w:rFonts w:cs="Arial"/>
          <w:bCs/>
          <w:szCs w:val="20"/>
        </w:rPr>
      </w:pPr>
      <w:r w:rsidRPr="007A49B4">
        <w:rPr>
          <w:rFonts w:cs="Arial"/>
          <w:bCs/>
          <w:szCs w:val="20"/>
        </w:rPr>
        <w:t>Garancijski rok začne teči od datuma končnega prevzemnega dokumenta. Za kvaliteto opreme in materiala ponudnik jamči v obsegu in za čas, kot jamči proizvajalec opreme in materiala, s pričetkom datuma jamstva od dneva končnega prevzemnega dokumenta oz. podpisanega prevzemnega dokumenta.</w:t>
      </w:r>
    </w:p>
    <w:p w14:paraId="4FD9CE64" w14:textId="77777777" w:rsidR="00015A17" w:rsidRPr="007A49B4" w:rsidRDefault="00015A17" w:rsidP="00015A17">
      <w:pPr>
        <w:rPr>
          <w:rFonts w:cs="Arial"/>
          <w:szCs w:val="20"/>
        </w:rPr>
      </w:pPr>
    </w:p>
    <w:p w14:paraId="71CFBD53" w14:textId="77777777" w:rsidR="00015A17" w:rsidRPr="007A49B4" w:rsidRDefault="00015A17" w:rsidP="00015A17">
      <w:pPr>
        <w:rPr>
          <w:rFonts w:cs="Arial"/>
          <w:szCs w:val="20"/>
        </w:rPr>
      </w:pPr>
    </w:p>
    <w:p w14:paraId="499F01AD" w14:textId="77777777" w:rsidR="00015A17" w:rsidRPr="007A49B4" w:rsidRDefault="00015A17" w:rsidP="00015A17">
      <w:pPr>
        <w:rPr>
          <w:rFonts w:cs="Arial"/>
          <w:szCs w:val="20"/>
        </w:rPr>
      </w:pPr>
    </w:p>
    <w:p w14:paraId="741032AB" w14:textId="77777777" w:rsidR="00015A17" w:rsidRPr="007A49B4" w:rsidRDefault="00015A17" w:rsidP="00015A17">
      <w:pPr>
        <w:pStyle w:val="BESEDILO"/>
        <w:keepLines w:val="0"/>
        <w:widowControl/>
        <w:tabs>
          <w:tab w:val="clear" w:pos="2155"/>
        </w:tabs>
        <w:rPr>
          <w:rFonts w:cs="Arial"/>
          <w:kern w:val="0"/>
          <w:szCs w:val="24"/>
        </w:rPr>
      </w:pPr>
    </w:p>
    <w:p w14:paraId="2C74CEBF" w14:textId="77777777" w:rsidR="00015A17" w:rsidRPr="007A49B4" w:rsidRDefault="00015A17" w:rsidP="00015A17">
      <w:pPr>
        <w:pStyle w:val="BESEDILO"/>
        <w:keepLines w:val="0"/>
        <w:widowControl/>
        <w:tabs>
          <w:tab w:val="clear" w:pos="2155"/>
        </w:tabs>
        <w:rPr>
          <w:rFonts w:cs="Arial"/>
          <w:kern w:val="0"/>
          <w:szCs w:val="24"/>
        </w:rPr>
      </w:pPr>
    </w:p>
    <w:p w14:paraId="182C3C59" w14:textId="77777777" w:rsidR="00015A17" w:rsidRPr="007A49B4" w:rsidRDefault="00015A17" w:rsidP="00015A17">
      <w:pPr>
        <w:spacing w:line="360" w:lineRule="auto"/>
        <w:rPr>
          <w:rFonts w:cs="Arial"/>
        </w:rPr>
      </w:pPr>
      <w:r w:rsidRPr="007A49B4">
        <w:rPr>
          <w:rFonts w:cs="Arial"/>
        </w:rPr>
        <w:t xml:space="preserve">Kraj in datum: </w:t>
      </w:r>
      <w:r w:rsidRPr="007A49B4">
        <w:rPr>
          <w:rFonts w:cs="Arial"/>
        </w:rPr>
        <w:tab/>
      </w:r>
      <w:r w:rsidRPr="007A49B4">
        <w:rPr>
          <w:rFonts w:cs="Arial"/>
        </w:rPr>
        <w:tab/>
      </w:r>
      <w:r w:rsidRPr="007A49B4">
        <w:rPr>
          <w:rFonts w:cs="Arial"/>
        </w:rPr>
        <w:tab/>
      </w:r>
      <w:r w:rsidRPr="007A49B4">
        <w:rPr>
          <w:rFonts w:cs="Arial"/>
        </w:rPr>
        <w:tab/>
        <w:t>Žig:</w:t>
      </w:r>
      <w:r w:rsidRPr="007A49B4">
        <w:rPr>
          <w:rFonts w:cs="Arial"/>
        </w:rPr>
        <w:tab/>
      </w:r>
      <w:r w:rsidRPr="007A49B4">
        <w:rPr>
          <w:rFonts w:cs="Arial"/>
        </w:rPr>
        <w:tab/>
      </w:r>
      <w:r w:rsidRPr="007A49B4">
        <w:rPr>
          <w:rFonts w:cs="Arial"/>
        </w:rPr>
        <w:tab/>
        <w:t>Podpis zastopnika oz. prokurista:</w:t>
      </w:r>
    </w:p>
    <w:p w14:paraId="7413D654" w14:textId="77777777" w:rsidR="00015A17" w:rsidRPr="007A49B4" w:rsidRDefault="00015A17" w:rsidP="00015A17">
      <w:pPr>
        <w:spacing w:line="360" w:lineRule="auto"/>
        <w:rPr>
          <w:rFonts w:cs="Arial"/>
        </w:rPr>
      </w:pPr>
      <w:r w:rsidRPr="007A49B4">
        <w:rPr>
          <w:rFonts w:cs="Arial"/>
        </w:rPr>
        <w:t>........................................</w:t>
      </w:r>
      <w:r w:rsidRPr="007A49B4">
        <w:rPr>
          <w:rFonts w:cs="Arial"/>
        </w:rPr>
        <w:tab/>
      </w:r>
      <w:r w:rsidRPr="007A49B4">
        <w:rPr>
          <w:rFonts w:cs="Arial"/>
        </w:rPr>
        <w:tab/>
      </w:r>
      <w:r w:rsidRPr="007A49B4">
        <w:rPr>
          <w:rFonts w:cs="Arial"/>
        </w:rPr>
        <w:tab/>
      </w:r>
      <w:r w:rsidRPr="007A49B4">
        <w:rPr>
          <w:rFonts w:cs="Arial"/>
        </w:rPr>
        <w:tab/>
      </w:r>
      <w:r w:rsidRPr="007A49B4">
        <w:rPr>
          <w:rFonts w:cs="Arial"/>
        </w:rPr>
        <w:tab/>
        <w:t>............…..................................</w:t>
      </w:r>
    </w:p>
    <w:p w14:paraId="381256F7" w14:textId="77777777" w:rsidR="00070929" w:rsidRPr="007A49B4" w:rsidRDefault="00015A17" w:rsidP="00F55637">
      <w:pPr>
        <w:spacing w:line="360" w:lineRule="auto"/>
        <w:jc w:val="right"/>
        <w:rPr>
          <w:rFonts w:cs="Arial"/>
        </w:rPr>
      </w:pPr>
      <w:bookmarkStart w:id="140" w:name="_Toc107622451"/>
      <w:r w:rsidRPr="007A49B4">
        <w:rPr>
          <w:rFonts w:cs="Arial"/>
          <w:b/>
          <w:color w:val="EE0000"/>
        </w:rPr>
        <w:br w:type="page"/>
      </w:r>
      <w:bookmarkEnd w:id="140"/>
      <w:r w:rsidR="00F55637" w:rsidRPr="007A49B4">
        <w:rPr>
          <w:rFonts w:cs="Arial"/>
          <w:b/>
        </w:rPr>
        <w:lastRenderedPageBreak/>
        <w:t>(OBR-4)</w:t>
      </w:r>
    </w:p>
    <w:p w14:paraId="329F24B6" w14:textId="77777777" w:rsidR="009510FB" w:rsidRPr="007A49B4" w:rsidRDefault="00D0342A">
      <w:pPr>
        <w:pStyle w:val="Naslov2"/>
        <w:numPr>
          <w:ilvl w:val="0"/>
          <w:numId w:val="0"/>
        </w:numPr>
        <w:jc w:val="center"/>
        <w:rPr>
          <w:rFonts w:cs="Arial"/>
          <w:b/>
        </w:rPr>
      </w:pPr>
      <w:bookmarkStart w:id="141" w:name="_Toc234486350"/>
      <w:bookmarkEnd w:id="138"/>
      <w:r w:rsidRPr="007A49B4">
        <w:rPr>
          <w:rFonts w:cs="Arial"/>
          <w:b/>
        </w:rPr>
        <w:t>SPECIFIKACIJA</w:t>
      </w:r>
      <w:r w:rsidR="00F55637" w:rsidRPr="007A49B4">
        <w:rPr>
          <w:rFonts w:cs="Arial"/>
          <w:b/>
        </w:rPr>
        <w:t xml:space="preserve"> PREDRAČUNA</w:t>
      </w:r>
      <w:bookmarkEnd w:id="141"/>
    </w:p>
    <w:p w14:paraId="1E5031EF" w14:textId="77777777" w:rsidR="003C3F3F" w:rsidRPr="007A49B4" w:rsidRDefault="003C3F3F" w:rsidP="003C3F3F">
      <w:pPr>
        <w:jc w:val="center"/>
        <w:rPr>
          <w:rFonts w:cs="Arial"/>
          <w:b/>
        </w:rPr>
      </w:pPr>
      <w:r w:rsidRPr="007A49B4">
        <w:rPr>
          <w:rFonts w:cs="Arial"/>
          <w:b/>
        </w:rPr>
        <w:t xml:space="preserve">ZA JAVNO NAROČILO </w:t>
      </w:r>
      <w:r w:rsidR="00DD0BBD" w:rsidRPr="007A49B4">
        <w:rPr>
          <w:rFonts w:cs="Arial"/>
          <w:b/>
        </w:rPr>
        <w:t>JN-</w:t>
      </w:r>
      <w:r w:rsidR="008F5AEB" w:rsidRPr="007A49B4">
        <w:rPr>
          <w:rFonts w:cs="Arial"/>
          <w:b/>
        </w:rPr>
        <w:t>G0254</w:t>
      </w:r>
    </w:p>
    <w:p w14:paraId="0598732C" w14:textId="77777777" w:rsidR="009510FB" w:rsidRPr="007A49B4" w:rsidRDefault="009510FB">
      <w:pPr>
        <w:rPr>
          <w:rFonts w:cs="Arial"/>
        </w:rPr>
      </w:pPr>
    </w:p>
    <w:p w14:paraId="44870E30" w14:textId="77777777" w:rsidR="003C3F3F" w:rsidRPr="007A49B4" w:rsidRDefault="003C3F3F" w:rsidP="0079553C">
      <w:pPr>
        <w:rPr>
          <w:rFonts w:cs="Arial"/>
        </w:rPr>
      </w:pPr>
    </w:p>
    <w:p w14:paraId="0C3831EA" w14:textId="77777777" w:rsidR="00402ADD" w:rsidRPr="007A49B4" w:rsidRDefault="00402ADD" w:rsidP="00402ADD">
      <w:pPr>
        <w:rPr>
          <w:rFonts w:cs="Arial"/>
        </w:rPr>
      </w:pPr>
      <w:r w:rsidRPr="007A49B4">
        <w:rPr>
          <w:rFonts w:cs="Arial"/>
        </w:rPr>
        <w:t>Ponudnik mora izpolniti Excelov</w:t>
      </w:r>
      <w:r w:rsidR="00190236" w:rsidRPr="007A49B4">
        <w:rPr>
          <w:rFonts w:cs="Arial"/>
        </w:rPr>
        <w:t>o tabelo</w:t>
      </w:r>
      <w:r w:rsidRPr="007A49B4">
        <w:rPr>
          <w:rFonts w:cs="Arial"/>
        </w:rPr>
        <w:t xml:space="preserve"> </w:t>
      </w:r>
      <w:r w:rsidR="00F55637" w:rsidRPr="007A49B4">
        <w:rPr>
          <w:rFonts w:cs="Arial"/>
        </w:rPr>
        <w:t>Specifikacija predračuna</w:t>
      </w:r>
      <w:r w:rsidR="00190236" w:rsidRPr="007A49B4">
        <w:rPr>
          <w:rFonts w:cs="Arial"/>
        </w:rPr>
        <w:t xml:space="preserve">, ki </w:t>
      </w:r>
      <w:r w:rsidRPr="007A49B4">
        <w:rPr>
          <w:rFonts w:cs="Arial"/>
        </w:rPr>
        <w:t>predstavlja »košarico« predvidenih del, katere bo naročnik naročal sukcesivno (glede na potrebe).</w:t>
      </w:r>
    </w:p>
    <w:p w14:paraId="62DF95C1" w14:textId="77777777" w:rsidR="00954CE5" w:rsidRPr="007A49B4" w:rsidRDefault="00954CE5" w:rsidP="00402ADD">
      <w:pPr>
        <w:rPr>
          <w:rFonts w:cs="Arial"/>
        </w:rPr>
      </w:pPr>
    </w:p>
    <w:p w14:paraId="3680EC59" w14:textId="77777777" w:rsidR="00402ADD" w:rsidRPr="007A49B4" w:rsidRDefault="00402ADD" w:rsidP="0079553C">
      <w:pPr>
        <w:rPr>
          <w:rFonts w:cs="Arial"/>
        </w:rPr>
      </w:pPr>
    </w:p>
    <w:p w14:paraId="0AF7E701" w14:textId="19D24B7A" w:rsidR="00FD70EC" w:rsidRPr="007A49B4" w:rsidRDefault="00EF6F2A" w:rsidP="00F55637">
      <w:pPr>
        <w:rPr>
          <w:rFonts w:cs="Arial"/>
          <w:b/>
          <w:szCs w:val="20"/>
        </w:rPr>
      </w:pPr>
      <w:r w:rsidRPr="007A49B4">
        <w:rPr>
          <w:rFonts w:cs="Arial"/>
          <w:b/>
          <w:szCs w:val="20"/>
        </w:rPr>
        <w:t>Ponudnik mora v svoji ponudbi predložiti izpolnje</w:t>
      </w:r>
      <w:r w:rsidR="005D483F" w:rsidRPr="007A49B4">
        <w:rPr>
          <w:rFonts w:cs="Arial"/>
          <w:b/>
          <w:szCs w:val="20"/>
        </w:rPr>
        <w:t>ne</w:t>
      </w:r>
      <w:r w:rsidRPr="007A49B4">
        <w:rPr>
          <w:rFonts w:cs="Arial"/>
          <w:b/>
          <w:szCs w:val="20"/>
        </w:rPr>
        <w:t xml:space="preserve"> </w:t>
      </w:r>
      <w:r w:rsidR="00E35458" w:rsidRPr="007A49B4">
        <w:rPr>
          <w:rFonts w:cs="Arial"/>
          <w:b/>
          <w:szCs w:val="20"/>
        </w:rPr>
        <w:t>naročnikov</w:t>
      </w:r>
      <w:r w:rsidR="005D483F" w:rsidRPr="007A49B4">
        <w:rPr>
          <w:rFonts w:cs="Arial"/>
          <w:b/>
          <w:szCs w:val="20"/>
        </w:rPr>
        <w:t>e</w:t>
      </w:r>
      <w:r w:rsidR="00E35458" w:rsidRPr="007A49B4">
        <w:rPr>
          <w:rFonts w:cs="Arial"/>
          <w:b/>
          <w:szCs w:val="20"/>
        </w:rPr>
        <w:t xml:space="preserve"> </w:t>
      </w:r>
      <w:r w:rsidRPr="007A49B4">
        <w:rPr>
          <w:rFonts w:cs="Arial"/>
          <w:b/>
          <w:szCs w:val="20"/>
        </w:rPr>
        <w:t>obrazc</w:t>
      </w:r>
      <w:r w:rsidR="005D483F" w:rsidRPr="007A49B4">
        <w:rPr>
          <w:rFonts w:cs="Arial"/>
          <w:b/>
          <w:szCs w:val="20"/>
        </w:rPr>
        <w:t>e</w:t>
      </w:r>
      <w:r w:rsidR="00D0342A" w:rsidRPr="007A49B4">
        <w:rPr>
          <w:rFonts w:cs="Arial"/>
          <w:b/>
          <w:szCs w:val="20"/>
        </w:rPr>
        <w:t xml:space="preserve"> (zavihk</w:t>
      </w:r>
      <w:r w:rsidR="005D483F" w:rsidRPr="007A49B4">
        <w:rPr>
          <w:rFonts w:cs="Arial"/>
          <w:b/>
          <w:szCs w:val="20"/>
        </w:rPr>
        <w:t>e</w:t>
      </w:r>
      <w:r w:rsidR="00D0342A" w:rsidRPr="007A49B4">
        <w:rPr>
          <w:rFonts w:cs="Arial"/>
          <w:b/>
          <w:szCs w:val="20"/>
        </w:rPr>
        <w:t>)</w:t>
      </w:r>
      <w:r w:rsidR="00F55637" w:rsidRPr="007A49B4">
        <w:rPr>
          <w:rFonts w:cs="Arial"/>
          <w:b/>
          <w:szCs w:val="20"/>
        </w:rPr>
        <w:t xml:space="preserve"> znotraj</w:t>
      </w:r>
      <w:r w:rsidR="00402ADD" w:rsidRPr="007A49B4">
        <w:rPr>
          <w:rFonts w:cs="Arial"/>
        </w:rPr>
        <w:t xml:space="preserve"> </w:t>
      </w:r>
      <w:r w:rsidR="00F55637" w:rsidRPr="007A49B4">
        <w:rPr>
          <w:rFonts w:cs="Arial"/>
          <w:b/>
          <w:szCs w:val="20"/>
        </w:rPr>
        <w:t>S</w:t>
      </w:r>
      <w:r w:rsidR="00D0342A" w:rsidRPr="007A49B4">
        <w:rPr>
          <w:rFonts w:cs="Arial"/>
          <w:b/>
          <w:szCs w:val="20"/>
        </w:rPr>
        <w:t>pecifikacij</w:t>
      </w:r>
      <w:r w:rsidR="00F55637" w:rsidRPr="007A49B4">
        <w:rPr>
          <w:rFonts w:cs="Arial"/>
          <w:b/>
          <w:szCs w:val="20"/>
        </w:rPr>
        <w:t>e predračuna (OBR-4)</w:t>
      </w:r>
      <w:r w:rsidR="00D0342A" w:rsidRPr="007A49B4">
        <w:rPr>
          <w:rFonts w:cs="Arial"/>
          <w:b/>
          <w:szCs w:val="20"/>
        </w:rPr>
        <w:t xml:space="preserve"> </w:t>
      </w:r>
      <w:r w:rsidR="00FD70EC" w:rsidRPr="007A49B4">
        <w:rPr>
          <w:rFonts w:cs="Arial"/>
          <w:b/>
          <w:szCs w:val="20"/>
        </w:rPr>
        <w:t xml:space="preserve">in sicer za </w:t>
      </w:r>
      <w:r w:rsidR="00D0342A" w:rsidRPr="007A49B4">
        <w:rPr>
          <w:rFonts w:cs="Arial"/>
          <w:b/>
          <w:szCs w:val="20"/>
          <w:u w:val="single"/>
        </w:rPr>
        <w:t>PASIVNO OPREMO Z DELOM</w:t>
      </w:r>
      <w:r w:rsidR="00F55637" w:rsidRPr="007A49B4">
        <w:rPr>
          <w:rFonts w:cs="Arial"/>
          <w:b/>
          <w:szCs w:val="20"/>
          <w:u w:val="single"/>
        </w:rPr>
        <w:t>,</w:t>
      </w:r>
      <w:r w:rsidR="00D0342A" w:rsidRPr="007A49B4">
        <w:rPr>
          <w:rFonts w:cs="Arial"/>
          <w:b/>
          <w:szCs w:val="20"/>
        </w:rPr>
        <w:t xml:space="preserve"> </w:t>
      </w:r>
      <w:r w:rsidR="00D0342A" w:rsidRPr="007A49B4">
        <w:rPr>
          <w:rFonts w:cs="Arial"/>
          <w:b/>
          <w:szCs w:val="20"/>
          <w:u w:val="single"/>
        </w:rPr>
        <w:t>PASIVNO OPREMO BREZ DELA</w:t>
      </w:r>
      <w:r w:rsidR="00D0342A" w:rsidRPr="007A49B4">
        <w:rPr>
          <w:rFonts w:cs="Arial"/>
          <w:b/>
          <w:szCs w:val="20"/>
        </w:rPr>
        <w:t xml:space="preserve"> </w:t>
      </w:r>
      <w:r w:rsidR="005D483F" w:rsidRPr="007A49B4">
        <w:rPr>
          <w:rFonts w:cs="Arial"/>
          <w:b/>
          <w:szCs w:val="20"/>
        </w:rPr>
        <w:t xml:space="preserve">in za </w:t>
      </w:r>
      <w:r w:rsidR="005D483F" w:rsidRPr="007A49B4">
        <w:rPr>
          <w:rFonts w:cs="Arial"/>
          <w:b/>
          <w:szCs w:val="20"/>
          <w:u w:val="single"/>
        </w:rPr>
        <w:t>STORITVE</w:t>
      </w:r>
      <w:r w:rsidR="005D483F" w:rsidRPr="007A49B4">
        <w:rPr>
          <w:rFonts w:cs="Arial"/>
          <w:b/>
          <w:szCs w:val="20"/>
        </w:rPr>
        <w:t xml:space="preserve"> </w:t>
      </w:r>
      <w:r w:rsidR="00FD70EC" w:rsidRPr="007A49B4">
        <w:rPr>
          <w:rFonts w:cs="Arial"/>
          <w:b/>
          <w:szCs w:val="20"/>
        </w:rPr>
        <w:t xml:space="preserve">ter </w:t>
      </w:r>
      <w:r w:rsidR="00FD70EC" w:rsidRPr="007A49B4">
        <w:rPr>
          <w:rFonts w:cs="Arial"/>
          <w:b/>
          <w:szCs w:val="20"/>
          <w:u w:val="single"/>
        </w:rPr>
        <w:t>skupn</w:t>
      </w:r>
      <w:r w:rsidR="00F55637" w:rsidRPr="007A49B4">
        <w:rPr>
          <w:rFonts w:cs="Arial"/>
          <w:b/>
          <w:szCs w:val="20"/>
          <w:u w:val="single"/>
        </w:rPr>
        <w:t>e</w:t>
      </w:r>
      <w:r w:rsidR="00FD70EC" w:rsidRPr="007A49B4">
        <w:rPr>
          <w:rFonts w:cs="Arial"/>
          <w:b/>
          <w:szCs w:val="20"/>
          <w:u w:val="single"/>
        </w:rPr>
        <w:t xml:space="preserve"> znesk</w:t>
      </w:r>
      <w:r w:rsidR="003B0D41">
        <w:rPr>
          <w:rFonts w:cs="Arial"/>
          <w:b/>
          <w:szCs w:val="20"/>
          <w:u w:val="single"/>
        </w:rPr>
        <w:t>e</w:t>
      </w:r>
      <w:r w:rsidR="00FD70EC" w:rsidRPr="007A49B4">
        <w:rPr>
          <w:rFonts w:cs="Arial"/>
          <w:b/>
          <w:szCs w:val="20"/>
          <w:u w:val="single"/>
        </w:rPr>
        <w:t xml:space="preserve"> </w:t>
      </w:r>
      <w:r w:rsidR="00FD70EC" w:rsidRPr="007A49B4">
        <w:rPr>
          <w:rFonts w:cs="Arial"/>
          <w:b/>
          <w:szCs w:val="20"/>
        </w:rPr>
        <w:t xml:space="preserve">vpisati v naročnikov obrazec </w:t>
      </w:r>
      <w:r w:rsidR="00F55637" w:rsidRPr="007A49B4">
        <w:rPr>
          <w:rFonts w:cs="Arial"/>
          <w:b/>
          <w:szCs w:val="20"/>
        </w:rPr>
        <w:t xml:space="preserve">Povzetek </w:t>
      </w:r>
      <w:r w:rsidR="005D483F" w:rsidRPr="007A49B4">
        <w:rPr>
          <w:rFonts w:cs="Arial"/>
          <w:b/>
          <w:szCs w:val="20"/>
        </w:rPr>
        <w:t>predračun</w:t>
      </w:r>
      <w:r w:rsidR="003B0D41">
        <w:rPr>
          <w:rFonts w:cs="Arial"/>
          <w:b/>
          <w:szCs w:val="20"/>
        </w:rPr>
        <w:t>a</w:t>
      </w:r>
      <w:r w:rsidR="00F55637" w:rsidRPr="007A49B4">
        <w:rPr>
          <w:rFonts w:cs="Arial"/>
          <w:b/>
          <w:szCs w:val="20"/>
        </w:rPr>
        <w:t xml:space="preserve"> (OBR-3)</w:t>
      </w:r>
      <w:r w:rsidR="00FD70EC" w:rsidRPr="007A49B4">
        <w:rPr>
          <w:rFonts w:cs="Arial"/>
          <w:b/>
          <w:szCs w:val="20"/>
        </w:rPr>
        <w:t>, ki bo osnova za ocenjevanje ponudb.</w:t>
      </w:r>
    </w:p>
    <w:p w14:paraId="6365CE94" w14:textId="77777777" w:rsidR="00FD70EC" w:rsidRPr="007A49B4" w:rsidRDefault="00FD70EC" w:rsidP="0043226C">
      <w:pPr>
        <w:rPr>
          <w:rFonts w:cs="Arial"/>
          <w:b/>
          <w:szCs w:val="20"/>
          <w:u w:val="single"/>
        </w:rPr>
      </w:pPr>
    </w:p>
    <w:p w14:paraId="53B2ECF7" w14:textId="77777777" w:rsidR="00A75EAC" w:rsidRPr="007A49B4" w:rsidRDefault="00A75EAC" w:rsidP="0043226C">
      <w:pPr>
        <w:rPr>
          <w:rFonts w:cs="Arial"/>
          <w:b/>
          <w:szCs w:val="20"/>
          <w:u w:val="single"/>
        </w:rPr>
      </w:pPr>
    </w:p>
    <w:p w14:paraId="12399A79" w14:textId="29986301" w:rsidR="007E1D2B" w:rsidRPr="007A49B4" w:rsidRDefault="007E1D2B" w:rsidP="007E1D2B">
      <w:pPr>
        <w:rPr>
          <w:rFonts w:cs="Arial"/>
        </w:rPr>
      </w:pPr>
      <w:r w:rsidRPr="007A49B4">
        <w:rPr>
          <w:rFonts w:cs="Arial"/>
        </w:rPr>
        <w:t>Ponudnik mora v Specifikaciji p</w:t>
      </w:r>
      <w:r w:rsidR="00E605A1">
        <w:rPr>
          <w:rFonts w:cs="Arial"/>
        </w:rPr>
        <w:t>redračuna</w:t>
      </w:r>
      <w:r w:rsidRPr="007A49B4">
        <w:rPr>
          <w:rFonts w:cs="Arial"/>
        </w:rPr>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w:t>
      </w:r>
      <w:r w:rsidR="003325BB" w:rsidRPr="007A49B4">
        <w:rPr>
          <w:rFonts w:cs="Arial"/>
        </w:rPr>
        <w:t>specifikacije</w:t>
      </w:r>
      <w:r w:rsidRPr="007A49B4">
        <w:rPr>
          <w:rFonts w:cs="Arial"/>
        </w:rPr>
        <w:t>.</w:t>
      </w:r>
    </w:p>
    <w:p w14:paraId="46E7C629" w14:textId="77777777" w:rsidR="00F55637" w:rsidRPr="007A49B4" w:rsidRDefault="00F55637" w:rsidP="007E1D2B">
      <w:pPr>
        <w:rPr>
          <w:rFonts w:cs="Arial"/>
        </w:rPr>
      </w:pPr>
    </w:p>
    <w:p w14:paraId="44A9E132" w14:textId="77777777" w:rsidR="00F55637" w:rsidRPr="007A49B4" w:rsidRDefault="00F55637" w:rsidP="007E1D2B">
      <w:pPr>
        <w:rPr>
          <w:rFonts w:cs="Arial"/>
        </w:rPr>
      </w:pPr>
    </w:p>
    <w:p w14:paraId="44310DE3" w14:textId="77777777" w:rsidR="00F55637" w:rsidRPr="007A49B4" w:rsidRDefault="00F55637" w:rsidP="007E1D2B">
      <w:pPr>
        <w:rPr>
          <w:rFonts w:cs="Arial"/>
        </w:rPr>
      </w:pPr>
    </w:p>
    <w:p w14:paraId="28EE8553" w14:textId="77777777" w:rsidR="00F55637" w:rsidRPr="007A49B4" w:rsidRDefault="00F55637" w:rsidP="007E1D2B">
      <w:pPr>
        <w:rPr>
          <w:rFonts w:cs="Arial"/>
        </w:rPr>
      </w:pPr>
    </w:p>
    <w:p w14:paraId="617D7C0B" w14:textId="77777777" w:rsidR="00F55637" w:rsidRPr="007A49B4" w:rsidRDefault="00F55637" w:rsidP="007E1D2B">
      <w:pPr>
        <w:rPr>
          <w:rFonts w:cs="Arial"/>
        </w:rPr>
      </w:pPr>
    </w:p>
    <w:p w14:paraId="260CA95C" w14:textId="77777777" w:rsidR="00F55637" w:rsidRPr="007A49B4" w:rsidRDefault="00F55637" w:rsidP="007E1D2B">
      <w:pPr>
        <w:rPr>
          <w:rFonts w:cs="Arial"/>
        </w:rPr>
      </w:pPr>
    </w:p>
    <w:p w14:paraId="4EC9EF76" w14:textId="77777777" w:rsidR="00F55637" w:rsidRPr="007A49B4" w:rsidRDefault="00F55637" w:rsidP="007E1D2B">
      <w:pPr>
        <w:rPr>
          <w:rFonts w:cs="Arial"/>
        </w:rPr>
      </w:pPr>
    </w:p>
    <w:p w14:paraId="33F44ED2" w14:textId="77777777" w:rsidR="00F55637" w:rsidRPr="007A49B4" w:rsidRDefault="00F55637" w:rsidP="007E1D2B">
      <w:pPr>
        <w:rPr>
          <w:rFonts w:cs="Arial"/>
        </w:rPr>
      </w:pPr>
    </w:p>
    <w:p w14:paraId="3E8096AC" w14:textId="77777777" w:rsidR="00F55637" w:rsidRPr="007A49B4" w:rsidRDefault="00F55637" w:rsidP="007E1D2B">
      <w:pPr>
        <w:rPr>
          <w:rFonts w:cs="Arial"/>
        </w:rPr>
      </w:pPr>
    </w:p>
    <w:p w14:paraId="662109CB" w14:textId="77777777" w:rsidR="00F55637" w:rsidRPr="007A49B4" w:rsidRDefault="00F55637" w:rsidP="007E1D2B">
      <w:pPr>
        <w:rPr>
          <w:rFonts w:cs="Arial"/>
        </w:rPr>
      </w:pPr>
    </w:p>
    <w:p w14:paraId="1C818B43" w14:textId="77777777" w:rsidR="00F55637" w:rsidRPr="007A49B4" w:rsidRDefault="00F55637" w:rsidP="007E1D2B">
      <w:pPr>
        <w:rPr>
          <w:rFonts w:cs="Arial"/>
        </w:rPr>
      </w:pPr>
    </w:p>
    <w:p w14:paraId="30C84D00" w14:textId="77777777" w:rsidR="00F55637" w:rsidRPr="007A49B4" w:rsidRDefault="00F55637" w:rsidP="007E1D2B">
      <w:pPr>
        <w:rPr>
          <w:rFonts w:cs="Arial"/>
        </w:rPr>
      </w:pPr>
    </w:p>
    <w:p w14:paraId="0F3ED3AB" w14:textId="77777777" w:rsidR="00F55637" w:rsidRPr="007A49B4" w:rsidRDefault="00F55637" w:rsidP="007E1D2B">
      <w:pPr>
        <w:rPr>
          <w:rFonts w:cs="Arial"/>
        </w:rPr>
      </w:pPr>
    </w:p>
    <w:p w14:paraId="784AF25A" w14:textId="77777777" w:rsidR="00F55637" w:rsidRPr="007A49B4" w:rsidRDefault="00F55637" w:rsidP="007E1D2B">
      <w:pPr>
        <w:rPr>
          <w:rFonts w:cs="Arial"/>
        </w:rPr>
      </w:pPr>
    </w:p>
    <w:p w14:paraId="6E405F7A" w14:textId="77777777" w:rsidR="00F55637" w:rsidRPr="007A49B4" w:rsidRDefault="00F55637" w:rsidP="007E1D2B">
      <w:pPr>
        <w:rPr>
          <w:rFonts w:cs="Arial"/>
        </w:rPr>
      </w:pPr>
    </w:p>
    <w:p w14:paraId="369BC408" w14:textId="77777777" w:rsidR="00F55637" w:rsidRPr="007A49B4" w:rsidRDefault="00F55637" w:rsidP="007E1D2B">
      <w:pPr>
        <w:rPr>
          <w:rFonts w:cs="Arial"/>
        </w:rPr>
      </w:pPr>
    </w:p>
    <w:p w14:paraId="10BC325D" w14:textId="77777777" w:rsidR="00F55637" w:rsidRPr="007A49B4" w:rsidRDefault="00F55637" w:rsidP="007E1D2B">
      <w:pPr>
        <w:rPr>
          <w:rFonts w:cs="Arial"/>
        </w:rPr>
      </w:pPr>
    </w:p>
    <w:p w14:paraId="1EE4C9E4" w14:textId="77777777" w:rsidR="00F55637" w:rsidRPr="007A49B4" w:rsidRDefault="00F55637" w:rsidP="007E1D2B">
      <w:pPr>
        <w:rPr>
          <w:rFonts w:cs="Arial"/>
        </w:rPr>
      </w:pPr>
    </w:p>
    <w:p w14:paraId="4A21FAD5" w14:textId="77777777" w:rsidR="00F55637" w:rsidRPr="007A49B4" w:rsidRDefault="00F55637" w:rsidP="007E1D2B">
      <w:pPr>
        <w:rPr>
          <w:rFonts w:cs="Arial"/>
        </w:rPr>
      </w:pPr>
    </w:p>
    <w:p w14:paraId="14A09067" w14:textId="77777777" w:rsidR="00F55637" w:rsidRPr="007A49B4" w:rsidRDefault="00F55637" w:rsidP="007E1D2B">
      <w:pPr>
        <w:rPr>
          <w:rFonts w:cs="Arial"/>
        </w:rPr>
      </w:pPr>
    </w:p>
    <w:p w14:paraId="6ED07CC8" w14:textId="77777777" w:rsidR="00F55637" w:rsidRPr="007A49B4" w:rsidRDefault="00F55637" w:rsidP="007E1D2B">
      <w:pPr>
        <w:rPr>
          <w:rFonts w:cs="Arial"/>
        </w:rPr>
      </w:pPr>
    </w:p>
    <w:p w14:paraId="4F4FFBCB" w14:textId="77777777" w:rsidR="00F55637" w:rsidRPr="007A49B4" w:rsidRDefault="00F55637" w:rsidP="007E1D2B">
      <w:pPr>
        <w:rPr>
          <w:rFonts w:cs="Arial"/>
        </w:rPr>
      </w:pPr>
    </w:p>
    <w:p w14:paraId="4A7B6D64" w14:textId="77777777" w:rsidR="00F55637" w:rsidRPr="007A49B4" w:rsidRDefault="00F55637" w:rsidP="007E1D2B">
      <w:pPr>
        <w:rPr>
          <w:rFonts w:cs="Arial"/>
        </w:rPr>
      </w:pPr>
    </w:p>
    <w:p w14:paraId="7C207C93" w14:textId="77777777" w:rsidR="00F55637" w:rsidRPr="007A49B4" w:rsidRDefault="00F55637" w:rsidP="007E1D2B">
      <w:pPr>
        <w:rPr>
          <w:rFonts w:cs="Arial"/>
        </w:rPr>
      </w:pPr>
    </w:p>
    <w:p w14:paraId="05581F26" w14:textId="77777777" w:rsidR="00F55637" w:rsidRPr="007A49B4" w:rsidRDefault="00F55637" w:rsidP="007E1D2B">
      <w:pPr>
        <w:rPr>
          <w:rFonts w:cs="Arial"/>
        </w:rPr>
      </w:pPr>
    </w:p>
    <w:p w14:paraId="20AF9F24" w14:textId="77777777" w:rsidR="00F55637" w:rsidRPr="007A49B4" w:rsidRDefault="00F55637" w:rsidP="007E1D2B">
      <w:pPr>
        <w:rPr>
          <w:rFonts w:cs="Arial"/>
        </w:rPr>
      </w:pPr>
    </w:p>
    <w:p w14:paraId="0C78F39C" w14:textId="77777777" w:rsidR="00F55637" w:rsidRPr="007A49B4" w:rsidRDefault="00F55637" w:rsidP="007E1D2B">
      <w:pPr>
        <w:rPr>
          <w:rFonts w:cs="Arial"/>
        </w:rPr>
      </w:pPr>
    </w:p>
    <w:p w14:paraId="17265EBF" w14:textId="77777777" w:rsidR="00F55637" w:rsidRPr="007A49B4" w:rsidRDefault="00F55637" w:rsidP="007E1D2B">
      <w:pPr>
        <w:rPr>
          <w:rFonts w:cs="Arial"/>
        </w:rPr>
      </w:pPr>
    </w:p>
    <w:p w14:paraId="360D8C45" w14:textId="77777777" w:rsidR="00F55637" w:rsidRPr="007A49B4" w:rsidRDefault="00F55637" w:rsidP="007E1D2B">
      <w:pPr>
        <w:rPr>
          <w:rFonts w:cs="Arial"/>
        </w:rPr>
      </w:pPr>
    </w:p>
    <w:p w14:paraId="40CB0676" w14:textId="77777777" w:rsidR="00F55637" w:rsidRPr="007A49B4" w:rsidRDefault="00F55637" w:rsidP="00F55637">
      <w:pPr>
        <w:suppressAutoHyphens/>
        <w:jc w:val="left"/>
        <w:rPr>
          <w:rFonts w:eastAsia="Calibri" w:cs="Arial"/>
          <w:szCs w:val="20"/>
          <w:lang w:eastAsia="ar-SA"/>
        </w:rPr>
      </w:pPr>
      <w:r w:rsidRPr="007A49B4">
        <w:rPr>
          <w:rFonts w:eastAsia="Calibri" w:cs="Arial"/>
          <w:szCs w:val="20"/>
          <w:lang w:eastAsia="ar-SA"/>
        </w:rPr>
        <w:t xml:space="preserve">Kraj in datum: </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Žig:</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Podpis zastopnika</w:t>
      </w:r>
    </w:p>
    <w:p w14:paraId="47C3BD13" w14:textId="77777777" w:rsidR="00F55637" w:rsidRPr="007A49B4" w:rsidRDefault="00F55637" w:rsidP="00F55637">
      <w:pPr>
        <w:suppressAutoHyphens/>
        <w:jc w:val="left"/>
        <w:rPr>
          <w:rFonts w:eastAsia="Calibri" w:cs="Arial"/>
          <w:szCs w:val="20"/>
          <w:lang w:eastAsia="ar-SA"/>
        </w:rPr>
      </w:pP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oz. prokurista:</w:t>
      </w:r>
    </w:p>
    <w:p w14:paraId="3B39646F" w14:textId="77777777" w:rsidR="00F55637" w:rsidRPr="007A49B4" w:rsidRDefault="00F55637" w:rsidP="00F55637">
      <w:pPr>
        <w:suppressAutoHyphens/>
        <w:jc w:val="left"/>
        <w:rPr>
          <w:rFonts w:eastAsia="Calibri" w:cs="Arial"/>
          <w:szCs w:val="20"/>
          <w:lang w:eastAsia="ar-SA"/>
        </w:rPr>
      </w:pPr>
    </w:p>
    <w:p w14:paraId="23CECAB2" w14:textId="77777777" w:rsidR="00F55637" w:rsidRPr="007A49B4" w:rsidRDefault="00F55637" w:rsidP="00F55637">
      <w:pPr>
        <w:suppressAutoHyphens/>
        <w:jc w:val="left"/>
        <w:rPr>
          <w:rFonts w:cs="Arial"/>
        </w:rPr>
      </w:pPr>
      <w:r w:rsidRPr="007A49B4">
        <w:rPr>
          <w:rFonts w:eastAsia="Calibri" w:cs="Arial"/>
          <w:szCs w:val="20"/>
          <w:lang w:eastAsia="ar-SA"/>
        </w:rPr>
        <w:t>........................................</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w:t>
      </w:r>
    </w:p>
    <w:p w14:paraId="4F42D65F" w14:textId="77777777" w:rsidR="00F55637" w:rsidRPr="007A49B4" w:rsidRDefault="00F55637" w:rsidP="007E1D2B">
      <w:pPr>
        <w:rPr>
          <w:rFonts w:cs="Arial"/>
        </w:rPr>
      </w:pPr>
    </w:p>
    <w:p w14:paraId="5226CDD5" w14:textId="77777777" w:rsidR="00A75EAC" w:rsidRPr="007A49B4" w:rsidRDefault="00A75EAC" w:rsidP="0043226C">
      <w:pPr>
        <w:rPr>
          <w:rFonts w:cs="Arial"/>
          <w:b/>
          <w:szCs w:val="20"/>
          <w:u w:val="single"/>
        </w:rPr>
      </w:pPr>
    </w:p>
    <w:p w14:paraId="35B33D9F" w14:textId="77777777" w:rsidR="00F55637" w:rsidRPr="007A49B4" w:rsidRDefault="00A75EAC" w:rsidP="00F55637">
      <w:pPr>
        <w:shd w:val="clear" w:color="auto" w:fill="FFFFFF"/>
        <w:suppressAutoHyphens/>
        <w:jc w:val="right"/>
        <w:rPr>
          <w:rFonts w:eastAsia="Calibri" w:cs="Arial"/>
          <w:noProof/>
          <w:szCs w:val="20"/>
          <w:lang w:eastAsia="ar-SA"/>
        </w:rPr>
      </w:pPr>
      <w:r w:rsidRPr="007A49B4">
        <w:rPr>
          <w:rFonts w:eastAsia="Calibri" w:cs="Arial"/>
          <w:noProof/>
          <w:szCs w:val="20"/>
          <w:lang w:eastAsia="ar-SA"/>
        </w:rPr>
        <w:br w:type="page"/>
      </w:r>
      <w:r w:rsidR="00F55637" w:rsidRPr="007A49B4">
        <w:rPr>
          <w:rFonts w:cs="Arial"/>
          <w:b/>
        </w:rPr>
        <w:lastRenderedPageBreak/>
        <w:t>(OBR-5)</w:t>
      </w:r>
    </w:p>
    <w:p w14:paraId="384FBD0D" w14:textId="77777777" w:rsidR="00A75EAC" w:rsidRPr="007A49B4" w:rsidRDefault="00A75EAC" w:rsidP="00A75EAC">
      <w:pPr>
        <w:shd w:val="clear" w:color="auto" w:fill="FFFFFF"/>
        <w:suppressAutoHyphens/>
        <w:jc w:val="left"/>
        <w:rPr>
          <w:rFonts w:eastAsia="Calibri" w:cs="Arial"/>
          <w:i/>
          <w:noProof/>
          <w:szCs w:val="20"/>
          <w:lang w:eastAsia="ar-SA"/>
        </w:rPr>
      </w:pPr>
      <w:r w:rsidRPr="007A49B4">
        <w:rPr>
          <w:rFonts w:eastAsia="Calibri" w:cs="Arial"/>
          <w:noProof/>
          <w:szCs w:val="20"/>
          <w:lang w:eastAsia="ar-SA"/>
        </w:rPr>
        <w:t>Ponudnik: ..................................................</w:t>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r w:rsidRPr="007A49B4">
        <w:rPr>
          <w:rFonts w:eastAsia="Calibri" w:cs="Arial"/>
          <w:i/>
          <w:noProof/>
          <w:szCs w:val="20"/>
          <w:lang w:eastAsia="ar-SA"/>
        </w:rPr>
        <w:tab/>
      </w:r>
    </w:p>
    <w:p w14:paraId="66146FB7" w14:textId="77777777" w:rsidR="00A75EAC" w:rsidRPr="007A49B4" w:rsidRDefault="00A75EAC" w:rsidP="00A75EAC">
      <w:pPr>
        <w:shd w:val="clear" w:color="auto" w:fill="FFFFFF"/>
        <w:suppressAutoHyphens/>
        <w:spacing w:line="360" w:lineRule="auto"/>
        <w:jc w:val="left"/>
        <w:rPr>
          <w:rFonts w:eastAsia="Calibri" w:cs="Arial"/>
          <w:noProof/>
          <w:szCs w:val="20"/>
          <w:lang w:eastAsia="ar-SA"/>
        </w:rPr>
      </w:pPr>
      <w:r w:rsidRPr="007A49B4">
        <w:rPr>
          <w:rFonts w:eastAsia="Calibri" w:cs="Arial"/>
          <w:noProof/>
          <w:szCs w:val="20"/>
          <w:lang w:eastAsia="ar-SA"/>
        </w:rPr>
        <w:t>Naslov:  ....................................................</w:t>
      </w:r>
    </w:p>
    <w:p w14:paraId="390EB113" w14:textId="77777777" w:rsidR="00A75EAC" w:rsidRPr="007A49B4" w:rsidRDefault="00A75EAC" w:rsidP="00A75EAC">
      <w:pPr>
        <w:keepNext/>
        <w:shd w:val="clear" w:color="auto" w:fill="FFFFFF"/>
        <w:suppressAutoHyphens/>
        <w:spacing w:before="240" w:after="120"/>
        <w:jc w:val="center"/>
        <w:outlineLvl w:val="1"/>
        <w:rPr>
          <w:rFonts w:eastAsia="Calibri" w:cs="Arial"/>
          <w:b/>
          <w:caps/>
          <w:noProof/>
          <w:szCs w:val="20"/>
          <w:lang w:eastAsia="ar-SA"/>
        </w:rPr>
      </w:pPr>
      <w:bookmarkStart w:id="142" w:name="_Toc511287510"/>
      <w:bookmarkStart w:id="143" w:name="_Toc97897000"/>
      <w:r w:rsidRPr="007A49B4">
        <w:rPr>
          <w:rFonts w:eastAsia="Calibri" w:cs="Arial"/>
          <w:b/>
          <w:caps/>
          <w:noProof/>
          <w:lang w:eastAsia="ar-SA"/>
        </w:rPr>
        <w:t>IZJAVA O SPOSOBNOSTI IN O IZPOLNJEVANJU POGOJEV ZA SODELOVANJE</w:t>
      </w:r>
      <w:bookmarkEnd w:id="142"/>
      <w:bookmarkEnd w:id="143"/>
    </w:p>
    <w:p w14:paraId="03ABE778" w14:textId="77777777" w:rsidR="00A75EAC" w:rsidRPr="007A49B4" w:rsidRDefault="00A75EAC" w:rsidP="00A75EAC">
      <w:pPr>
        <w:shd w:val="clear" w:color="auto" w:fill="FFFFFF"/>
        <w:suppressAutoHyphens/>
        <w:jc w:val="center"/>
        <w:rPr>
          <w:rFonts w:eastAsia="Calibri" w:cs="Arial"/>
          <w:b/>
          <w:noProof/>
          <w:szCs w:val="20"/>
          <w:lang w:eastAsia="ar-SA"/>
        </w:rPr>
      </w:pPr>
    </w:p>
    <w:p w14:paraId="74DB9798" w14:textId="77777777" w:rsidR="00A75EAC" w:rsidRPr="007A49B4" w:rsidRDefault="00A75EAC" w:rsidP="00A75EAC">
      <w:pPr>
        <w:shd w:val="clear" w:color="auto" w:fill="FFFFFF"/>
        <w:suppressAutoHyphens/>
        <w:jc w:val="center"/>
        <w:rPr>
          <w:rFonts w:eastAsia="Calibri" w:cs="Arial"/>
          <w:b/>
          <w:noProof/>
          <w:szCs w:val="20"/>
          <w:lang w:eastAsia="ar-SA"/>
        </w:rPr>
      </w:pPr>
      <w:r w:rsidRPr="007A49B4">
        <w:rPr>
          <w:rFonts w:eastAsia="Calibri" w:cs="Arial"/>
          <w:b/>
          <w:noProof/>
          <w:szCs w:val="20"/>
          <w:lang w:eastAsia="ar-SA"/>
        </w:rPr>
        <w:t>JAVNO NAROČILO JN-</w:t>
      </w:r>
      <w:r w:rsidR="008F5AEB" w:rsidRPr="007A49B4">
        <w:rPr>
          <w:rFonts w:eastAsia="Calibri" w:cs="Arial"/>
          <w:b/>
          <w:noProof/>
          <w:szCs w:val="20"/>
          <w:lang w:eastAsia="ar-SA"/>
        </w:rPr>
        <w:t>G0254</w:t>
      </w:r>
    </w:p>
    <w:p w14:paraId="27539A7B" w14:textId="77777777" w:rsidR="00A75EAC" w:rsidRPr="007A49B4" w:rsidRDefault="00A75EAC" w:rsidP="00A75EAC">
      <w:pPr>
        <w:shd w:val="clear" w:color="auto" w:fill="FFFFFF"/>
        <w:suppressAutoHyphens/>
        <w:jc w:val="left"/>
        <w:rPr>
          <w:rFonts w:eastAsia="Calibri" w:cs="Arial"/>
          <w:b/>
          <w:noProof/>
          <w:szCs w:val="20"/>
          <w:u w:val="single"/>
          <w:lang w:eastAsia="ar-SA"/>
        </w:rPr>
      </w:pPr>
    </w:p>
    <w:p w14:paraId="4D5A28B0" w14:textId="77777777" w:rsidR="00A75EAC" w:rsidRPr="007A49B4" w:rsidRDefault="00A75EAC" w:rsidP="00A75EAC">
      <w:pPr>
        <w:suppressAutoHyphens/>
        <w:rPr>
          <w:rFonts w:cs="Arial"/>
          <w:lang w:eastAsia="ar-SA"/>
        </w:rPr>
      </w:pPr>
    </w:p>
    <w:p w14:paraId="16D7D722" w14:textId="77777777" w:rsidR="00F55637" w:rsidRPr="007A49B4" w:rsidRDefault="00F55637" w:rsidP="00F55637">
      <w:pPr>
        <w:rPr>
          <w:rFonts w:cs="Arial"/>
          <w:sz w:val="18"/>
          <w:szCs w:val="18"/>
        </w:rPr>
      </w:pPr>
      <w:bookmarkStart w:id="144" w:name="_Hlk105401088"/>
      <w:r w:rsidRPr="007A49B4">
        <w:rPr>
          <w:rFonts w:cs="Arial"/>
          <w:sz w:val="18"/>
          <w:szCs w:val="18"/>
        </w:rPr>
        <w:t>Vse spodaj navedene izjave dajemo pod kazensko in materialno odgovornostjo:</w:t>
      </w:r>
    </w:p>
    <w:p w14:paraId="7164FC1B" w14:textId="77777777" w:rsidR="00F55637" w:rsidRPr="007A49B4" w:rsidRDefault="00F55637" w:rsidP="00F55637">
      <w:pPr>
        <w:rPr>
          <w:rFonts w:cs="Arial"/>
        </w:rPr>
      </w:pPr>
    </w:p>
    <w:p w14:paraId="4A287FF5"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0EC1C66E"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terorizem (108. člen KZ-1),</w:t>
      </w:r>
    </w:p>
    <w:p w14:paraId="3AE61712"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financiranje terorizma (109. člen KZ-1),</w:t>
      </w:r>
    </w:p>
    <w:p w14:paraId="280FCE5B"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ščuvanje in javno poveličevanje terorističnih dejanj (110. člen KZ-1),</w:t>
      </w:r>
    </w:p>
    <w:p w14:paraId="016C311C"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novačenje in usposabljanje za terorizem (111. člen KZ-1),</w:t>
      </w:r>
    </w:p>
    <w:p w14:paraId="2EA4AD8E"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spravljanje v suženjsko razmerje (112. člen KZ-1),</w:t>
      </w:r>
    </w:p>
    <w:p w14:paraId="7EA2E4C5"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trgovina z ljudmi (113. člen KZ-1),</w:t>
      </w:r>
    </w:p>
    <w:p w14:paraId="4A2F4A25"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sprejemanje podkupnine pri volitvah (157. člen KZ-1),</w:t>
      </w:r>
    </w:p>
    <w:p w14:paraId="133C575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kršitev temeljnih pravic delavcev (196. člen KZ-1),</w:t>
      </w:r>
    </w:p>
    <w:p w14:paraId="0CEE8B28"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goljufija (211. člen KZ-1),</w:t>
      </w:r>
    </w:p>
    <w:p w14:paraId="365D3102"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protipravno omejevanje konkurence (225. člen KZ-1),</w:t>
      </w:r>
    </w:p>
    <w:p w14:paraId="302DEB66"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povzročitev stečaja z goljufijo ali nevestnim poslovanjem (226. člen KZ-1),</w:t>
      </w:r>
    </w:p>
    <w:p w14:paraId="6CAC817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oškodovanje upnikov (227. člen KZ-1),</w:t>
      </w:r>
    </w:p>
    <w:p w14:paraId="30EEC0A4"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poslovna goljufija (228. člen KZ-1),</w:t>
      </w:r>
    </w:p>
    <w:p w14:paraId="52611F54"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goljufija na škodo Evropske unije (229. člen KZ-1),</w:t>
      </w:r>
    </w:p>
    <w:p w14:paraId="72FBCBDA"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preslepitev pri pridobitvi in uporabi posojila ali ugodnosti (230. člen KZ-1),</w:t>
      </w:r>
    </w:p>
    <w:p w14:paraId="40C8717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preslepitev pri poslovanju z vrednostnimi papirji (231. člen KZ-1),</w:t>
      </w:r>
    </w:p>
    <w:p w14:paraId="64B4D0A5"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preslepitev kupcev (232. člen KZ-1),</w:t>
      </w:r>
    </w:p>
    <w:p w14:paraId="07B5268E"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neupravičena uporaba tuje oznake ali modela (233. člen KZ-1),</w:t>
      </w:r>
    </w:p>
    <w:p w14:paraId="4B94DC8B"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neupravičena uporaba tujega izuma ali topografije (234. člen KZ-1),</w:t>
      </w:r>
    </w:p>
    <w:p w14:paraId="28DD9ADD"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ponareditev ali uničenje poslovnih listin (235. člen KZ-1),</w:t>
      </w:r>
    </w:p>
    <w:p w14:paraId="588AC602"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izdaja in neupravičena pridobitev poslovne skrivnosti (236. člen KZ-1),</w:t>
      </w:r>
    </w:p>
    <w:p w14:paraId="5EDB1DA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informacijskega sistema (237. člen KZ-1),</w:t>
      </w:r>
    </w:p>
    <w:p w14:paraId="170CA0B4"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notranje informacije (238. člen KZ-1),</w:t>
      </w:r>
    </w:p>
    <w:p w14:paraId="5A7DCC7E"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trga finančnih instrumentov (239. člen KZ-1),</w:t>
      </w:r>
    </w:p>
    <w:p w14:paraId="271AD2F8"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položaja ali zaupanja pri gospodarski dejavnosti (240. člen KZ-1),</w:t>
      </w:r>
    </w:p>
    <w:p w14:paraId="4B1C3BBA"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nedovoljeno sprejemanje daril (241. člen KZ-1),</w:t>
      </w:r>
    </w:p>
    <w:p w14:paraId="152C1AED"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nedovoljeno dajanje daril (242. člen KZ-1),</w:t>
      </w:r>
    </w:p>
    <w:p w14:paraId="5811AD18"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ponarejanje denarja (243. člen KZ-1),</w:t>
      </w:r>
    </w:p>
    <w:p w14:paraId="392A57FF"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ponarejanje in uporaba ponarejenih vrednotnic ali vrednostnih papirjev (244. člen KZ-1),</w:t>
      </w:r>
    </w:p>
    <w:p w14:paraId="287EA928"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pranje denarja (245. člen KZ-1),</w:t>
      </w:r>
    </w:p>
    <w:p w14:paraId="1E2C1D0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negotovinskega plačilnega sredstva (246. člen KZ-1),</w:t>
      </w:r>
    </w:p>
    <w:p w14:paraId="1D616F0E"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uporaba ponarejenega negotovinskega plačilnega sredstva (247. člen KZ-1),</w:t>
      </w:r>
    </w:p>
    <w:p w14:paraId="3DEE2EB3"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izdelava, pridobitev in odtujitev pripomočkov za ponarejanje (248. člen KZ-1),</w:t>
      </w:r>
    </w:p>
    <w:p w14:paraId="75824EDC"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davčna zatajitev (249. člen KZ-1),</w:t>
      </w:r>
    </w:p>
    <w:p w14:paraId="231832DA"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tihotapstvo (250. člen KZ-1),</w:t>
      </w:r>
    </w:p>
    <w:p w14:paraId="7263A272"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zloraba uradnega položaja ali uradnih pravic (257. člen KZ-1),</w:t>
      </w:r>
    </w:p>
    <w:p w14:paraId="735BD3AA"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oškodovanje javnih sredstev (257.a člen KZ-1),</w:t>
      </w:r>
    </w:p>
    <w:p w14:paraId="24D42276"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izdaja tajnih podatkov (260. člen KZ-1),</w:t>
      </w:r>
    </w:p>
    <w:p w14:paraId="793ACC86"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jemanje podkupnine (261. člen KZ-1),</w:t>
      </w:r>
    </w:p>
    <w:p w14:paraId="5FC531B4"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dajanje podkupnine (262. člen KZ-1),</w:t>
      </w:r>
    </w:p>
    <w:p w14:paraId="2B10BE81"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sprejemanje koristi za nezakonito posredovanje (263. člen KZ-1),</w:t>
      </w:r>
    </w:p>
    <w:p w14:paraId="3C6914DC"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dajanje daril za nezakonito posredovanje (264. člen KZ-1),</w:t>
      </w:r>
    </w:p>
    <w:p w14:paraId="26520607" w14:textId="77777777" w:rsidR="00F55637" w:rsidRPr="007A49B4" w:rsidRDefault="00F55637" w:rsidP="00F55637">
      <w:pPr>
        <w:ind w:left="329" w:firstLine="329"/>
        <w:rPr>
          <w:rFonts w:cs="Arial"/>
          <w:sz w:val="18"/>
          <w:szCs w:val="18"/>
          <w:lang w:eastAsia="en-GB"/>
        </w:rPr>
      </w:pPr>
      <w:r w:rsidRPr="007A49B4">
        <w:rPr>
          <w:rFonts w:cs="Arial"/>
          <w:sz w:val="18"/>
          <w:szCs w:val="18"/>
          <w:lang w:eastAsia="en-GB"/>
        </w:rPr>
        <w:t>– hudodelsko združevanje (294. člen KZ-1);</w:t>
      </w:r>
    </w:p>
    <w:p w14:paraId="33BE06AC" w14:textId="77777777" w:rsidR="00F55637" w:rsidRPr="007A49B4" w:rsidRDefault="00F55637" w:rsidP="00F55637">
      <w:pPr>
        <w:ind w:left="360"/>
        <w:contextualSpacing/>
        <w:rPr>
          <w:rFonts w:eastAsia="Calibri" w:cs="Arial"/>
          <w:sz w:val="18"/>
          <w:szCs w:val="18"/>
        </w:rPr>
      </w:pPr>
    </w:p>
    <w:p w14:paraId="1C12BCF1" w14:textId="77777777" w:rsidR="00F55637" w:rsidRPr="007A49B4" w:rsidRDefault="00F55637" w:rsidP="00F55637">
      <w:pPr>
        <w:ind w:left="360"/>
        <w:contextualSpacing/>
        <w:rPr>
          <w:rFonts w:eastAsia="Calibri" w:cs="Arial"/>
          <w:sz w:val="18"/>
          <w:szCs w:val="18"/>
        </w:rPr>
      </w:pPr>
      <w:r w:rsidRPr="007A49B4">
        <w:rPr>
          <w:rFonts w:eastAsia="Calibri" w:cs="Arial"/>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15E735D5"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lastRenderedPageBreak/>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6208DC68"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Na dan, ko poteče rok za oddajo ponudb, nismo izločeni iz postopkov oddaje javnih naročil zaradi uvrstitve v evidenco gospodarskih subjektov z izrečenimi stranskimi sankcijami izločitve iz postopkov javnega naročanja iz 110. čl. ZJN-3.</w:t>
      </w:r>
    </w:p>
    <w:p w14:paraId="08FC6C2F"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56CEF7DA" w14:textId="77777777" w:rsidR="00F55637" w:rsidRPr="007A49B4" w:rsidRDefault="00F55637" w:rsidP="00F55637">
      <w:pPr>
        <w:ind w:left="360"/>
        <w:contextualSpacing/>
        <w:rPr>
          <w:rFonts w:eastAsia="Calibri" w:cs="Arial"/>
          <w:sz w:val="18"/>
          <w:szCs w:val="18"/>
        </w:rPr>
      </w:pPr>
      <w:r w:rsidRPr="007A49B4">
        <w:rPr>
          <w:rFonts w:eastAsia="Calibri" w:cs="Arial"/>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07498C"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 xml:space="preserve">Izpolnjujemo vse veljavne obveznosti na področju </w:t>
      </w:r>
      <w:proofErr w:type="spellStart"/>
      <w:r w:rsidRPr="007A49B4">
        <w:rPr>
          <w:rFonts w:eastAsia="Calibri" w:cs="Arial"/>
          <w:sz w:val="18"/>
          <w:szCs w:val="18"/>
        </w:rPr>
        <w:t>okoljskega</w:t>
      </w:r>
      <w:proofErr w:type="spellEnd"/>
      <w:r w:rsidRPr="007A49B4">
        <w:rPr>
          <w:rFonts w:eastAsia="Calibri" w:cs="Arial"/>
          <w:sz w:val="18"/>
          <w:szCs w:val="18"/>
        </w:rPr>
        <w:t xml:space="preserve">, socialnega in delovnega prava, ki so določene v pravu Evropske unije, predpisih, ki veljajo v Republiki Sloveniji, kolektivnih pogodbah ali predpisih mednarodnega </w:t>
      </w:r>
      <w:proofErr w:type="spellStart"/>
      <w:r w:rsidRPr="007A49B4">
        <w:rPr>
          <w:rFonts w:eastAsia="Calibri" w:cs="Arial"/>
          <w:sz w:val="18"/>
          <w:szCs w:val="18"/>
        </w:rPr>
        <w:t>okoljskega</w:t>
      </w:r>
      <w:proofErr w:type="spellEnd"/>
      <w:r w:rsidRPr="007A49B4">
        <w:rPr>
          <w:rFonts w:eastAsia="Calibri" w:cs="Arial"/>
          <w:sz w:val="18"/>
          <w:szCs w:val="18"/>
        </w:rPr>
        <w:t>, socialnega in delovnega prava.</w:t>
      </w:r>
    </w:p>
    <w:p w14:paraId="7B9D7A84"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Na podlagi sklepa Sveta SZVP) 2022/578 z dne 8. aprila 2022 o spremembi Sklepa 2014/512/SZVP o omejevalnih ukrepih zaradi delovanja Rusije, ki povzroča destabilizacijo razmer v Ukrajini, izjavljamo, da kot ponudnik nismo:</w:t>
      </w:r>
    </w:p>
    <w:p w14:paraId="6372010D" w14:textId="77777777" w:rsidR="00F55637" w:rsidRPr="007A49B4" w:rsidRDefault="00F55637" w:rsidP="00F55637">
      <w:pPr>
        <w:numPr>
          <w:ilvl w:val="0"/>
          <w:numId w:val="38"/>
        </w:numPr>
        <w:contextualSpacing/>
        <w:rPr>
          <w:rFonts w:eastAsia="Calibri" w:cs="Arial"/>
          <w:sz w:val="18"/>
          <w:szCs w:val="18"/>
        </w:rPr>
      </w:pPr>
      <w:r w:rsidRPr="007A49B4">
        <w:rPr>
          <w:rFonts w:eastAsia="Calibri" w:cs="Arial"/>
          <w:sz w:val="18"/>
          <w:szCs w:val="18"/>
        </w:rPr>
        <w:t>ruski državljan ali fizična ali pravna oseba, subjekt ali organ s sedežem v Rusiji,</w:t>
      </w:r>
    </w:p>
    <w:p w14:paraId="279F4D87" w14:textId="77777777" w:rsidR="00F55637" w:rsidRPr="007A49B4" w:rsidRDefault="00F55637" w:rsidP="00F55637">
      <w:pPr>
        <w:numPr>
          <w:ilvl w:val="0"/>
          <w:numId w:val="38"/>
        </w:numPr>
        <w:contextualSpacing/>
        <w:rPr>
          <w:rFonts w:eastAsia="Calibri" w:cs="Arial"/>
          <w:sz w:val="18"/>
          <w:szCs w:val="18"/>
        </w:rPr>
      </w:pPr>
      <w:r w:rsidRPr="007A49B4">
        <w:rPr>
          <w:rFonts w:eastAsia="Calibri" w:cs="Arial"/>
          <w:sz w:val="18"/>
          <w:szCs w:val="18"/>
        </w:rPr>
        <w:t>pravna oseba, subjekt ali organ, katerih več kot 50-odstotni delež je v neposredni ali posredni lasti subjekta iz prejšnje alineje, ali</w:t>
      </w:r>
    </w:p>
    <w:p w14:paraId="256E0CE9" w14:textId="77777777" w:rsidR="00F55637" w:rsidRPr="007A49B4" w:rsidRDefault="00F55637" w:rsidP="00F55637">
      <w:pPr>
        <w:numPr>
          <w:ilvl w:val="0"/>
          <w:numId w:val="38"/>
        </w:numPr>
        <w:contextualSpacing/>
        <w:rPr>
          <w:rFonts w:eastAsia="Calibri" w:cs="Arial"/>
          <w:sz w:val="18"/>
          <w:szCs w:val="18"/>
        </w:rPr>
      </w:pPr>
      <w:r w:rsidRPr="007A49B4">
        <w:rPr>
          <w:rFonts w:eastAsia="Calibri" w:cs="Arial"/>
          <w:sz w:val="18"/>
          <w:szCs w:val="18"/>
        </w:rPr>
        <w:t>fizična ali pravna oseba, subjekt ali organ, ki deluje v imenu ali po navodilih subjektov iz prejšnjih dveh alinej.</w:t>
      </w:r>
    </w:p>
    <w:p w14:paraId="09F20A75" w14:textId="77777777" w:rsidR="00F55637" w:rsidRPr="007A49B4" w:rsidRDefault="00F55637" w:rsidP="00F55637">
      <w:pPr>
        <w:ind w:left="360"/>
        <w:contextualSpacing/>
        <w:rPr>
          <w:rFonts w:eastAsia="Calibri" w:cs="Arial"/>
          <w:sz w:val="18"/>
          <w:szCs w:val="18"/>
        </w:rPr>
      </w:pPr>
      <w:r w:rsidRPr="007A49B4">
        <w:rPr>
          <w:rFonts w:eastAsia="Calibri" w:cs="Arial"/>
          <w:sz w:val="18"/>
          <w:szCs w:val="18"/>
        </w:rPr>
        <w:t>Enako velja za podizvajalca, če predstavlja več kot 10 % vrednosti naročila.</w:t>
      </w:r>
    </w:p>
    <w:p w14:paraId="2587ECBE"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6A91FE60"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lang w:eastAsia="sl-SI"/>
        </w:rPr>
        <w:t>Naše podjetje ni v stečajnem postopku ter zanj ni bil podan predlog za začetek stečajnega postopka in sodišče o tem predlogu še ni določilo.</w:t>
      </w:r>
    </w:p>
    <w:p w14:paraId="7DD8A268"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Nismo zagrešili hujše kršitve poklicnih pravil, zaradi česar bi bila omajana naša integriteta.</w:t>
      </w:r>
    </w:p>
    <w:p w14:paraId="7ADB6172"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Naše podjetje ali z nami povezano podjetje ni neposredno ali posredno sodelovalo pri pripravi tega postopka oddaje javnega naročila.</w:t>
      </w:r>
    </w:p>
    <w:p w14:paraId="4D364162"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357726E4" w14:textId="77777777" w:rsidR="00F55637" w:rsidRPr="007A49B4" w:rsidRDefault="00F55637" w:rsidP="00F55637">
      <w:pPr>
        <w:numPr>
          <w:ilvl w:val="0"/>
          <w:numId w:val="8"/>
        </w:numPr>
        <w:contextualSpacing/>
        <w:rPr>
          <w:rFonts w:eastAsia="Calibri" w:cs="Arial"/>
          <w:sz w:val="18"/>
          <w:szCs w:val="18"/>
        </w:rPr>
      </w:pPr>
      <w:r w:rsidRPr="007A49B4">
        <w:rPr>
          <w:rFonts w:eastAsia="Calibri" w:cs="Arial"/>
          <w:sz w:val="18"/>
          <w:szCs w:val="18"/>
        </w:rPr>
        <w:t>Imamo veljavno registracijo in vsa potrebna dovoljenja pristojnih organov za opravljanje dejavnosti, ki je predmet tega javnega naročila.</w:t>
      </w:r>
    </w:p>
    <w:p w14:paraId="371BCDF3" w14:textId="77777777" w:rsidR="00F55637" w:rsidRPr="007A49B4" w:rsidRDefault="00F55637" w:rsidP="00F55637">
      <w:pPr>
        <w:numPr>
          <w:ilvl w:val="0"/>
          <w:numId w:val="8"/>
        </w:numPr>
        <w:contextualSpacing/>
        <w:rPr>
          <w:rFonts w:cs="Arial"/>
          <w:sz w:val="18"/>
          <w:szCs w:val="18"/>
        </w:rPr>
      </w:pPr>
      <w:r w:rsidRPr="007A49B4">
        <w:rPr>
          <w:rFonts w:eastAsia="Calibri" w:cs="Arial"/>
          <w:sz w:val="18"/>
          <w:szCs w:val="18"/>
        </w:rPr>
        <w:t xml:space="preserve">Naše podjetje je zanesljivo, sposobno upravljanja, ima zadostne pravne in finančne zmogljivosti ter tehnične in strokovne sposobnosti za izvedbo predmetnega javnega naročila. </w:t>
      </w:r>
    </w:p>
    <w:p w14:paraId="40B8A3F1" w14:textId="77777777" w:rsidR="00F55637" w:rsidRPr="007A49B4" w:rsidRDefault="00F55637" w:rsidP="00F55637">
      <w:pPr>
        <w:numPr>
          <w:ilvl w:val="0"/>
          <w:numId w:val="8"/>
        </w:numPr>
        <w:suppressAutoHyphens/>
        <w:contextualSpacing/>
        <w:rPr>
          <w:rFonts w:eastAsia="Calibri" w:cs="Arial"/>
          <w:bCs/>
          <w:sz w:val="18"/>
          <w:szCs w:val="18"/>
        </w:rPr>
      </w:pPr>
      <w:r w:rsidRPr="007A49B4">
        <w:rPr>
          <w:rFonts w:eastAsia="Calibri" w:cs="Arial"/>
          <w:bCs/>
          <w:sz w:val="18"/>
          <w:szCs w:val="18"/>
        </w:rPr>
        <w:t>Imamo poravnane vse obveznosti do RTV Slovenija in nismo v sodnem postopku z RTV Slovenija.</w:t>
      </w:r>
    </w:p>
    <w:p w14:paraId="06762507" w14:textId="77777777" w:rsidR="00F55637" w:rsidRPr="007A49B4" w:rsidRDefault="00F55637" w:rsidP="00F55637">
      <w:pPr>
        <w:ind w:left="720"/>
        <w:contextualSpacing/>
        <w:rPr>
          <w:rFonts w:eastAsia="Calibri" w:cs="Arial"/>
          <w:bCs/>
          <w:szCs w:val="20"/>
        </w:rPr>
      </w:pPr>
    </w:p>
    <w:p w14:paraId="7D77342A" w14:textId="77777777" w:rsidR="00F55637" w:rsidRPr="007A49B4" w:rsidRDefault="00F55637" w:rsidP="00F55637">
      <w:pPr>
        <w:rPr>
          <w:rFonts w:eastAsia="Calibri" w:cs="Arial"/>
          <w:b/>
          <w:szCs w:val="20"/>
        </w:rPr>
      </w:pPr>
      <w:r w:rsidRPr="007A49B4">
        <w:rPr>
          <w:rFonts w:eastAsia="Calibri" w:cs="Arial"/>
          <w:b/>
          <w:szCs w:val="20"/>
        </w:rPr>
        <w:t>Strinjamo se, da naročnik našo ponudbo lahko izloči, če se izkaže, da smo kršili katero koli izmed zgoraj navedenih trditev.</w:t>
      </w:r>
    </w:p>
    <w:p w14:paraId="6119190E" w14:textId="77777777" w:rsidR="00F55637" w:rsidRPr="007A49B4" w:rsidRDefault="00F55637" w:rsidP="00F55637">
      <w:pPr>
        <w:rPr>
          <w:rFonts w:eastAsia="Calibri" w:cs="Arial"/>
          <w:b/>
          <w:szCs w:val="20"/>
        </w:rPr>
      </w:pPr>
    </w:p>
    <w:p w14:paraId="1AE31A36" w14:textId="77777777" w:rsidR="00F55637" w:rsidRPr="007A49B4" w:rsidRDefault="00F55637" w:rsidP="00F55637">
      <w:pPr>
        <w:suppressAutoHyphens/>
        <w:rPr>
          <w:rFonts w:eastAsia="Calibri" w:cs="Arial"/>
          <w:b/>
          <w:szCs w:val="20"/>
        </w:rPr>
      </w:pPr>
      <w:r w:rsidRPr="007A49B4">
        <w:rPr>
          <w:rFonts w:eastAsia="Calibri" w:cs="Arial"/>
          <w:b/>
          <w:szCs w:val="20"/>
        </w:rPr>
        <w:t xml:space="preserve">Izjavljamo, da bomo na zahtevo naročnika dostavili ustrezna dokazila, ki se nanašajo na navedbe v tej izjavi in soglašamo s tem, da naročnik pridobi podatke o izpolnjevanju pogojev iz uradnih evidenc in z vpogledom v aplikacijo </w:t>
      </w:r>
      <w:proofErr w:type="spellStart"/>
      <w:r w:rsidRPr="007A49B4">
        <w:rPr>
          <w:rFonts w:eastAsia="Calibri" w:cs="Arial"/>
          <w:b/>
          <w:szCs w:val="20"/>
        </w:rPr>
        <w:t>eDosje</w:t>
      </w:r>
      <w:proofErr w:type="spellEnd"/>
      <w:r w:rsidRPr="007A49B4">
        <w:rPr>
          <w:rFonts w:eastAsia="Calibri" w:cs="Arial"/>
          <w:b/>
          <w:szCs w:val="20"/>
        </w:rPr>
        <w:t>, kadar je to mogoče. Naše soglasje velja za čas od dneva podpisa te izjave do izpolnitve vseh pogodbenih obveznosti po tem javnem naročilu.</w:t>
      </w:r>
    </w:p>
    <w:p w14:paraId="15714138" w14:textId="77777777" w:rsidR="00A75EAC" w:rsidRPr="007A49B4" w:rsidRDefault="00A75EAC" w:rsidP="00A75EAC">
      <w:pPr>
        <w:suppressAutoHyphens/>
        <w:jc w:val="left"/>
        <w:rPr>
          <w:rFonts w:eastAsia="Calibri" w:cs="Arial"/>
        </w:rPr>
      </w:pPr>
    </w:p>
    <w:p w14:paraId="34DFAC47" w14:textId="77777777" w:rsidR="00F55637" w:rsidRPr="007A49B4" w:rsidRDefault="00F55637" w:rsidP="00A75EAC">
      <w:pPr>
        <w:suppressAutoHyphens/>
        <w:jc w:val="left"/>
        <w:rPr>
          <w:rFonts w:eastAsia="Calibri" w:cs="Arial"/>
        </w:rPr>
      </w:pPr>
    </w:p>
    <w:p w14:paraId="03E0FCB5" w14:textId="77777777" w:rsidR="00F55637" w:rsidRPr="007A49B4" w:rsidRDefault="00F55637" w:rsidP="00A75EAC">
      <w:pPr>
        <w:suppressAutoHyphens/>
        <w:jc w:val="left"/>
        <w:rPr>
          <w:rFonts w:eastAsia="Calibri" w:cs="Arial"/>
        </w:rPr>
      </w:pPr>
    </w:p>
    <w:p w14:paraId="694B6838" w14:textId="77777777" w:rsidR="00A75EAC" w:rsidRPr="007A49B4" w:rsidRDefault="00A75EAC" w:rsidP="00A75EAC">
      <w:pPr>
        <w:suppressAutoHyphens/>
        <w:jc w:val="left"/>
        <w:rPr>
          <w:rFonts w:eastAsia="Calibri" w:cs="Arial"/>
          <w:szCs w:val="20"/>
          <w:lang w:eastAsia="ar-SA"/>
        </w:rPr>
      </w:pPr>
      <w:r w:rsidRPr="007A49B4">
        <w:rPr>
          <w:rFonts w:eastAsia="Calibri" w:cs="Arial"/>
          <w:szCs w:val="20"/>
          <w:lang w:eastAsia="ar-SA"/>
        </w:rPr>
        <w:t xml:space="preserve">Kraj in datum: </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Žig:</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Podpis zastopnika</w:t>
      </w:r>
    </w:p>
    <w:p w14:paraId="0CEA1C97" w14:textId="77777777" w:rsidR="00A75EAC" w:rsidRPr="007A49B4" w:rsidRDefault="00A75EAC" w:rsidP="00A75EAC">
      <w:pPr>
        <w:suppressAutoHyphens/>
        <w:jc w:val="left"/>
        <w:rPr>
          <w:rFonts w:eastAsia="Calibri" w:cs="Arial"/>
          <w:szCs w:val="20"/>
          <w:lang w:eastAsia="ar-SA"/>
        </w:rPr>
      </w:pP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oz. prokurista:</w:t>
      </w:r>
    </w:p>
    <w:p w14:paraId="0C578415" w14:textId="77777777" w:rsidR="00A75EAC" w:rsidRPr="007A49B4" w:rsidRDefault="00A75EAC" w:rsidP="00A75EAC">
      <w:pPr>
        <w:suppressAutoHyphens/>
        <w:jc w:val="left"/>
        <w:rPr>
          <w:rFonts w:eastAsia="Calibri" w:cs="Arial"/>
          <w:szCs w:val="20"/>
          <w:lang w:eastAsia="ar-SA"/>
        </w:rPr>
      </w:pPr>
    </w:p>
    <w:p w14:paraId="1472C816" w14:textId="77777777" w:rsidR="002D1166" w:rsidRPr="007A49B4" w:rsidRDefault="00A75EAC" w:rsidP="00A75EAC">
      <w:pPr>
        <w:suppressAutoHyphens/>
        <w:jc w:val="left"/>
        <w:rPr>
          <w:rFonts w:cs="Arial"/>
        </w:rPr>
      </w:pPr>
      <w:r w:rsidRPr="007A49B4">
        <w:rPr>
          <w:rFonts w:eastAsia="Calibri" w:cs="Arial"/>
          <w:szCs w:val="20"/>
          <w:lang w:eastAsia="ar-SA"/>
        </w:rPr>
        <w:t>........................................</w:t>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r>
      <w:r w:rsidRPr="007A49B4">
        <w:rPr>
          <w:rFonts w:eastAsia="Calibri" w:cs="Arial"/>
          <w:szCs w:val="20"/>
          <w:lang w:eastAsia="ar-SA"/>
        </w:rPr>
        <w:tab/>
        <w:t>.........................................</w:t>
      </w:r>
    </w:p>
    <w:p w14:paraId="1272BF26" w14:textId="77777777" w:rsidR="00F55637" w:rsidRPr="007A49B4" w:rsidRDefault="00CB3A33" w:rsidP="00F55637">
      <w:pPr>
        <w:jc w:val="right"/>
        <w:rPr>
          <w:rFonts w:cs="Arial"/>
        </w:rPr>
      </w:pPr>
      <w:bookmarkStart w:id="145" w:name="_Toc430410751"/>
      <w:r w:rsidRPr="007A49B4">
        <w:rPr>
          <w:rFonts w:eastAsia="Calibri" w:cs="Arial"/>
          <w:szCs w:val="20"/>
        </w:rPr>
        <w:br w:type="page"/>
      </w:r>
      <w:bookmarkEnd w:id="144"/>
      <w:bookmarkEnd w:id="145"/>
      <w:r w:rsidR="00F55637" w:rsidRPr="007A49B4">
        <w:rPr>
          <w:rFonts w:cs="Arial"/>
          <w:b/>
        </w:rPr>
        <w:lastRenderedPageBreak/>
        <w:t>(OBR-6)</w:t>
      </w:r>
      <w:r w:rsidR="00F55637" w:rsidRPr="007A49B4">
        <w:rPr>
          <w:rFonts w:eastAsia="Calibri" w:cs="Arial"/>
          <w:szCs w:val="20"/>
        </w:rPr>
        <w:br/>
      </w:r>
    </w:p>
    <w:p w14:paraId="571BCF66" w14:textId="77777777" w:rsidR="0006611C" w:rsidRPr="007A49B4" w:rsidRDefault="0006611C" w:rsidP="00F55637">
      <w:pPr>
        <w:spacing w:line="360" w:lineRule="auto"/>
        <w:rPr>
          <w:rFonts w:cs="Arial"/>
          <w:i/>
        </w:rPr>
      </w:pPr>
      <w:r w:rsidRPr="007A49B4">
        <w:rPr>
          <w:rFonts w:cs="Arial"/>
        </w:rPr>
        <w:t>Ponudnik ..................................................</w:t>
      </w:r>
      <w:r w:rsidRPr="007A49B4">
        <w:rPr>
          <w:rFonts w:cs="Arial"/>
          <w:i/>
        </w:rPr>
        <w:tab/>
      </w:r>
      <w:r w:rsidRPr="007A49B4">
        <w:rPr>
          <w:rFonts w:cs="Arial"/>
          <w:i/>
        </w:rPr>
        <w:tab/>
      </w:r>
      <w:r w:rsidRPr="007A49B4">
        <w:rPr>
          <w:rFonts w:cs="Arial"/>
          <w:i/>
        </w:rPr>
        <w:tab/>
      </w:r>
      <w:r w:rsidRPr="007A49B4">
        <w:rPr>
          <w:rFonts w:cs="Arial"/>
          <w:i/>
        </w:rPr>
        <w:tab/>
        <w:t xml:space="preserve">     </w:t>
      </w:r>
      <w:r w:rsidRPr="007A49B4">
        <w:rPr>
          <w:rFonts w:cs="Arial"/>
          <w:i/>
        </w:rPr>
        <w:tab/>
      </w:r>
      <w:r w:rsidRPr="007A49B4">
        <w:rPr>
          <w:rFonts w:cs="Arial"/>
          <w:i/>
        </w:rPr>
        <w:tab/>
      </w:r>
      <w:r w:rsidRPr="007A49B4">
        <w:rPr>
          <w:rFonts w:cs="Arial"/>
          <w:i/>
        </w:rPr>
        <w:tab/>
      </w:r>
      <w:r w:rsidRPr="007A49B4">
        <w:rPr>
          <w:rFonts w:cs="Arial"/>
          <w:i/>
        </w:rPr>
        <w:tab/>
      </w:r>
      <w:r w:rsidRPr="007A49B4">
        <w:rPr>
          <w:rFonts w:cs="Arial"/>
          <w:i/>
        </w:rPr>
        <w:tab/>
      </w:r>
      <w:r w:rsidRPr="007A49B4">
        <w:rPr>
          <w:rFonts w:cs="Arial"/>
          <w:i/>
        </w:rPr>
        <w:tab/>
      </w:r>
    </w:p>
    <w:p w14:paraId="60F0578A" w14:textId="77777777" w:rsidR="0006611C" w:rsidRPr="007A49B4" w:rsidRDefault="0006611C" w:rsidP="0006611C">
      <w:pPr>
        <w:spacing w:line="360" w:lineRule="auto"/>
        <w:rPr>
          <w:rFonts w:cs="Arial"/>
        </w:rPr>
      </w:pPr>
      <w:r w:rsidRPr="007A49B4">
        <w:rPr>
          <w:rFonts w:cs="Arial"/>
        </w:rPr>
        <w:t>Naslov .......................................................</w:t>
      </w:r>
    </w:p>
    <w:p w14:paraId="7F5B4104" w14:textId="77777777" w:rsidR="0006611C" w:rsidRPr="007A49B4" w:rsidRDefault="0006611C" w:rsidP="0006611C">
      <w:pPr>
        <w:spacing w:line="360" w:lineRule="auto"/>
        <w:rPr>
          <w:rFonts w:cs="Arial"/>
        </w:rPr>
      </w:pPr>
      <w:r w:rsidRPr="007A49B4">
        <w:rPr>
          <w:rFonts w:cs="Arial"/>
        </w:rPr>
        <w:t>....................................................................</w:t>
      </w:r>
    </w:p>
    <w:p w14:paraId="6ADA2844" w14:textId="77777777" w:rsidR="0006611C" w:rsidRPr="007A49B4" w:rsidRDefault="0006611C" w:rsidP="0006611C">
      <w:pPr>
        <w:pStyle w:val="Noga"/>
        <w:tabs>
          <w:tab w:val="clear" w:pos="4153"/>
          <w:tab w:val="clear" w:pos="8306"/>
        </w:tabs>
        <w:rPr>
          <w:rFonts w:ascii="Arial" w:hAnsi="Arial" w:cs="Arial"/>
          <w:lang w:val="sl-SI"/>
        </w:rPr>
      </w:pPr>
    </w:p>
    <w:p w14:paraId="4E47B59C" w14:textId="77777777" w:rsidR="0006611C" w:rsidRPr="007A49B4" w:rsidRDefault="0006611C" w:rsidP="0006611C">
      <w:pPr>
        <w:rPr>
          <w:rFonts w:cs="Arial"/>
        </w:rPr>
      </w:pPr>
    </w:p>
    <w:p w14:paraId="300EF3B8" w14:textId="77777777" w:rsidR="0006611C" w:rsidRPr="007A49B4" w:rsidRDefault="0006611C" w:rsidP="0006611C">
      <w:pPr>
        <w:rPr>
          <w:rFonts w:cs="Arial"/>
        </w:rPr>
      </w:pPr>
    </w:p>
    <w:p w14:paraId="48A8AFB6" w14:textId="77777777" w:rsidR="0006611C" w:rsidRPr="007A49B4" w:rsidRDefault="0006611C" w:rsidP="0006611C">
      <w:pPr>
        <w:rPr>
          <w:rFonts w:cs="Arial"/>
        </w:rPr>
      </w:pPr>
    </w:p>
    <w:p w14:paraId="0A69B91B" w14:textId="77777777" w:rsidR="0006611C" w:rsidRPr="007A49B4" w:rsidRDefault="0006611C" w:rsidP="0006611C">
      <w:pPr>
        <w:rPr>
          <w:rFonts w:cs="Arial"/>
        </w:rPr>
      </w:pPr>
    </w:p>
    <w:p w14:paraId="14EEE813" w14:textId="77777777" w:rsidR="0006611C" w:rsidRPr="007A49B4" w:rsidRDefault="0006611C" w:rsidP="0006611C">
      <w:pPr>
        <w:rPr>
          <w:rFonts w:cs="Arial"/>
        </w:rPr>
      </w:pPr>
    </w:p>
    <w:p w14:paraId="2C49DB46" w14:textId="77777777" w:rsidR="0006611C" w:rsidRPr="007A49B4" w:rsidRDefault="0006611C" w:rsidP="00CB3F6F">
      <w:pPr>
        <w:pStyle w:val="Naslov2"/>
        <w:numPr>
          <w:ilvl w:val="0"/>
          <w:numId w:val="0"/>
        </w:numPr>
        <w:jc w:val="center"/>
        <w:rPr>
          <w:rFonts w:cs="Arial"/>
          <w:b/>
        </w:rPr>
      </w:pPr>
      <w:bookmarkStart w:id="146" w:name="_Toc136155822"/>
      <w:bookmarkStart w:id="147" w:name="_Toc234486351"/>
      <w:r w:rsidRPr="007A49B4">
        <w:rPr>
          <w:rFonts w:cs="Arial"/>
          <w:b/>
        </w:rPr>
        <w:t>IZJAVA O PREVZEMU GARANCIJE ZA OBSTOJEČE STRUKTURIRANO OŽIČENJE SYSTIMAX</w:t>
      </w:r>
      <w:bookmarkEnd w:id="146"/>
      <w:bookmarkEnd w:id="147"/>
    </w:p>
    <w:p w14:paraId="286DD304" w14:textId="77777777" w:rsidR="006F764B" w:rsidRPr="007A49B4" w:rsidRDefault="006F764B" w:rsidP="006F764B">
      <w:pPr>
        <w:jc w:val="center"/>
        <w:rPr>
          <w:rFonts w:cs="Arial"/>
          <w:b/>
        </w:rPr>
      </w:pPr>
      <w:r w:rsidRPr="007A49B4">
        <w:rPr>
          <w:rFonts w:cs="Arial"/>
          <w:b/>
        </w:rPr>
        <w:t xml:space="preserve">JAVNO NAROČILO </w:t>
      </w:r>
      <w:r w:rsidR="00DD0BBD" w:rsidRPr="007A49B4">
        <w:rPr>
          <w:rFonts w:cs="Arial"/>
          <w:b/>
        </w:rPr>
        <w:t>JN-</w:t>
      </w:r>
      <w:r w:rsidR="008F5AEB" w:rsidRPr="007A49B4">
        <w:rPr>
          <w:rFonts w:cs="Arial"/>
          <w:b/>
        </w:rPr>
        <w:t>G0254</w:t>
      </w:r>
    </w:p>
    <w:p w14:paraId="1844F7FA" w14:textId="77777777" w:rsidR="0006611C" w:rsidRPr="007A49B4" w:rsidRDefault="0006611C" w:rsidP="0006611C">
      <w:pPr>
        <w:rPr>
          <w:rFonts w:cs="Arial"/>
        </w:rPr>
      </w:pPr>
    </w:p>
    <w:p w14:paraId="28E9FC27" w14:textId="77777777" w:rsidR="0006611C" w:rsidRPr="007A49B4" w:rsidRDefault="0006611C" w:rsidP="0006611C">
      <w:pPr>
        <w:rPr>
          <w:rFonts w:cs="Arial"/>
        </w:rPr>
      </w:pPr>
    </w:p>
    <w:p w14:paraId="337B1ED7" w14:textId="77777777" w:rsidR="0006611C" w:rsidRPr="007A49B4" w:rsidRDefault="0006611C" w:rsidP="0006611C">
      <w:pPr>
        <w:rPr>
          <w:rFonts w:cs="Arial"/>
        </w:rPr>
      </w:pPr>
    </w:p>
    <w:p w14:paraId="155ADA33" w14:textId="77777777" w:rsidR="0006611C" w:rsidRPr="007A49B4" w:rsidRDefault="0006611C" w:rsidP="0006611C">
      <w:pPr>
        <w:rPr>
          <w:rFonts w:cs="Arial"/>
        </w:rPr>
      </w:pPr>
    </w:p>
    <w:p w14:paraId="5971A3ED" w14:textId="77777777" w:rsidR="0006611C" w:rsidRPr="007A49B4" w:rsidRDefault="0006611C" w:rsidP="0006611C">
      <w:pPr>
        <w:rPr>
          <w:rFonts w:cs="Arial"/>
        </w:rPr>
      </w:pPr>
      <w:r w:rsidRPr="007A49B4">
        <w:rPr>
          <w:rFonts w:cs="Arial"/>
        </w:rPr>
        <w:t>V zvezi z našo ponudbo za javno naročilo za izvajanje dograditve strukturiranega ožičenja in dobave pasivne mrežne opreme na objektih RTV Slovenija</w:t>
      </w:r>
    </w:p>
    <w:p w14:paraId="77AAAD49" w14:textId="77777777" w:rsidR="0006611C" w:rsidRPr="007A49B4" w:rsidRDefault="0006611C" w:rsidP="0006611C">
      <w:pPr>
        <w:pStyle w:val="Telobesedila3"/>
        <w:rPr>
          <w:rFonts w:cs="Arial"/>
          <w:sz w:val="20"/>
          <w:lang w:val="sl-SI"/>
        </w:rPr>
      </w:pPr>
    </w:p>
    <w:p w14:paraId="69C6C2D4" w14:textId="77777777" w:rsidR="0006611C" w:rsidRPr="007A49B4" w:rsidRDefault="0006611C" w:rsidP="0006611C">
      <w:pPr>
        <w:pStyle w:val="Telobesedila3"/>
        <w:rPr>
          <w:rFonts w:cs="Arial"/>
          <w:sz w:val="20"/>
          <w:lang w:val="sl-SI"/>
        </w:rPr>
      </w:pPr>
    </w:p>
    <w:p w14:paraId="092D1BDB" w14:textId="77777777" w:rsidR="0006611C" w:rsidRPr="007A49B4" w:rsidRDefault="0006611C" w:rsidP="0006611C">
      <w:pPr>
        <w:pStyle w:val="Telobesedila3"/>
        <w:rPr>
          <w:rFonts w:cs="Arial"/>
          <w:sz w:val="20"/>
          <w:lang w:val="sl-SI"/>
        </w:rPr>
      </w:pPr>
      <w:r w:rsidRPr="007A49B4">
        <w:rPr>
          <w:rFonts w:cs="Arial"/>
          <w:sz w:val="20"/>
          <w:lang w:val="sl-SI"/>
        </w:rPr>
        <w:t>IZJAVLJAMO,</w:t>
      </w:r>
    </w:p>
    <w:p w14:paraId="2292560F" w14:textId="77777777" w:rsidR="0006611C" w:rsidRPr="007A49B4" w:rsidRDefault="0006611C" w:rsidP="0006611C">
      <w:pPr>
        <w:pStyle w:val="Telobesedila3"/>
        <w:rPr>
          <w:rFonts w:cs="Arial"/>
          <w:sz w:val="20"/>
          <w:lang w:val="sl-SI"/>
        </w:rPr>
      </w:pPr>
    </w:p>
    <w:p w14:paraId="62FC4B73" w14:textId="77777777" w:rsidR="0006611C" w:rsidRPr="007A49B4" w:rsidRDefault="0006611C" w:rsidP="0006611C">
      <w:pPr>
        <w:rPr>
          <w:rFonts w:cs="Arial"/>
        </w:rPr>
      </w:pPr>
    </w:p>
    <w:p w14:paraId="03E757FE" w14:textId="77777777" w:rsidR="0006611C" w:rsidRPr="007A49B4" w:rsidRDefault="0006611C" w:rsidP="0006611C">
      <w:pPr>
        <w:rPr>
          <w:rFonts w:cs="Arial"/>
        </w:rPr>
      </w:pPr>
      <w:r w:rsidRPr="007A49B4">
        <w:rPr>
          <w:rFonts w:cs="Arial"/>
        </w:rPr>
        <w:t xml:space="preserve">da bomo v primeru sklenitve pogodbe z naročnikom prevzeli garancijo za obstoječe ožičenje </w:t>
      </w:r>
      <w:proofErr w:type="spellStart"/>
      <w:r w:rsidRPr="007A49B4">
        <w:rPr>
          <w:rFonts w:cs="Arial"/>
        </w:rPr>
        <w:t>Systimax</w:t>
      </w:r>
      <w:proofErr w:type="spellEnd"/>
      <w:r w:rsidRPr="007A49B4">
        <w:rPr>
          <w:rFonts w:cs="Arial"/>
        </w:rPr>
        <w:t>, skupaj z garancijskim vzdrževanjem pasive.</w:t>
      </w:r>
    </w:p>
    <w:p w14:paraId="5D275D40" w14:textId="77777777" w:rsidR="0006611C" w:rsidRPr="007A49B4" w:rsidRDefault="0006611C" w:rsidP="0006611C">
      <w:pPr>
        <w:rPr>
          <w:rFonts w:cs="Arial"/>
        </w:rPr>
      </w:pPr>
    </w:p>
    <w:p w14:paraId="4A314002" w14:textId="77777777" w:rsidR="0006611C" w:rsidRPr="007A49B4" w:rsidRDefault="0006611C" w:rsidP="0006611C">
      <w:pPr>
        <w:rPr>
          <w:rFonts w:cs="Arial"/>
        </w:rPr>
      </w:pPr>
    </w:p>
    <w:p w14:paraId="5E716BCF" w14:textId="77777777" w:rsidR="0006611C" w:rsidRPr="007A49B4" w:rsidRDefault="0006611C" w:rsidP="0006611C">
      <w:pPr>
        <w:rPr>
          <w:rFonts w:cs="Arial"/>
        </w:rPr>
      </w:pPr>
    </w:p>
    <w:p w14:paraId="4041D14C" w14:textId="77777777" w:rsidR="0006611C" w:rsidRPr="007A49B4" w:rsidRDefault="0006611C" w:rsidP="0006611C">
      <w:pPr>
        <w:rPr>
          <w:rFonts w:cs="Arial"/>
        </w:rPr>
      </w:pPr>
    </w:p>
    <w:p w14:paraId="38071612" w14:textId="77777777" w:rsidR="0006611C" w:rsidRPr="007A49B4" w:rsidRDefault="0006611C" w:rsidP="0006611C">
      <w:pPr>
        <w:rPr>
          <w:rFonts w:cs="Arial"/>
        </w:rPr>
      </w:pPr>
    </w:p>
    <w:p w14:paraId="02E672A1" w14:textId="77777777" w:rsidR="0006611C" w:rsidRPr="007A49B4" w:rsidRDefault="0006611C" w:rsidP="0006611C">
      <w:pPr>
        <w:pStyle w:val="BESEDILO"/>
        <w:keepLines w:val="0"/>
        <w:widowControl/>
        <w:tabs>
          <w:tab w:val="clear" w:pos="2155"/>
        </w:tabs>
        <w:rPr>
          <w:rFonts w:cs="Arial"/>
          <w:kern w:val="0"/>
          <w:szCs w:val="24"/>
        </w:rPr>
      </w:pPr>
    </w:p>
    <w:p w14:paraId="5DC845E8" w14:textId="77777777" w:rsidR="0006611C" w:rsidRPr="007A49B4" w:rsidRDefault="0006611C" w:rsidP="0006611C">
      <w:pPr>
        <w:pStyle w:val="BESEDILO"/>
        <w:keepLines w:val="0"/>
        <w:widowControl/>
        <w:tabs>
          <w:tab w:val="clear" w:pos="2155"/>
        </w:tabs>
        <w:rPr>
          <w:rFonts w:cs="Arial"/>
          <w:kern w:val="0"/>
          <w:szCs w:val="24"/>
        </w:rPr>
      </w:pPr>
    </w:p>
    <w:p w14:paraId="672EB0B2" w14:textId="77777777" w:rsidR="0006611C" w:rsidRPr="007A49B4" w:rsidRDefault="0006611C" w:rsidP="0006611C">
      <w:pPr>
        <w:rPr>
          <w:rFonts w:cs="Arial"/>
        </w:rPr>
      </w:pPr>
    </w:p>
    <w:p w14:paraId="053D7E3A" w14:textId="77777777" w:rsidR="0006611C" w:rsidRPr="007A49B4" w:rsidRDefault="0006611C" w:rsidP="0006611C">
      <w:pPr>
        <w:rPr>
          <w:rFonts w:cs="Arial"/>
        </w:rPr>
      </w:pPr>
    </w:p>
    <w:p w14:paraId="23201737" w14:textId="77777777" w:rsidR="0006611C" w:rsidRPr="007A49B4" w:rsidRDefault="0006611C" w:rsidP="0006611C">
      <w:pPr>
        <w:rPr>
          <w:rFonts w:cs="Arial"/>
        </w:rPr>
      </w:pPr>
    </w:p>
    <w:p w14:paraId="21276FE6" w14:textId="77777777" w:rsidR="0006611C" w:rsidRPr="007A49B4" w:rsidRDefault="0006611C" w:rsidP="0006611C">
      <w:pPr>
        <w:rPr>
          <w:rFonts w:cs="Arial"/>
        </w:rPr>
      </w:pPr>
    </w:p>
    <w:p w14:paraId="00FC9902" w14:textId="77777777" w:rsidR="0006611C" w:rsidRPr="007A49B4" w:rsidRDefault="0006611C" w:rsidP="0006611C">
      <w:pPr>
        <w:rPr>
          <w:rFonts w:cs="Arial"/>
        </w:rPr>
      </w:pPr>
    </w:p>
    <w:p w14:paraId="75869C05" w14:textId="77777777" w:rsidR="0006611C" w:rsidRPr="007A49B4" w:rsidRDefault="0006611C" w:rsidP="0006611C">
      <w:pPr>
        <w:rPr>
          <w:rFonts w:cs="Arial"/>
        </w:rPr>
      </w:pPr>
    </w:p>
    <w:p w14:paraId="481C51CB" w14:textId="77777777" w:rsidR="0006611C" w:rsidRPr="007A49B4" w:rsidRDefault="0006611C" w:rsidP="0006611C">
      <w:pPr>
        <w:rPr>
          <w:rFonts w:cs="Arial"/>
        </w:rPr>
      </w:pPr>
    </w:p>
    <w:p w14:paraId="017AC65F" w14:textId="77777777" w:rsidR="0006611C" w:rsidRPr="007A49B4" w:rsidRDefault="0006611C" w:rsidP="0006611C">
      <w:pPr>
        <w:rPr>
          <w:rFonts w:cs="Arial"/>
        </w:rPr>
      </w:pPr>
    </w:p>
    <w:p w14:paraId="5E18D405" w14:textId="77777777" w:rsidR="0006611C" w:rsidRPr="007A49B4" w:rsidRDefault="0006611C" w:rsidP="0006611C">
      <w:pPr>
        <w:rPr>
          <w:rFonts w:cs="Arial"/>
        </w:rPr>
      </w:pPr>
    </w:p>
    <w:p w14:paraId="798AB5C8" w14:textId="77777777" w:rsidR="0006611C" w:rsidRPr="007A49B4" w:rsidRDefault="0006611C" w:rsidP="0006611C">
      <w:pPr>
        <w:rPr>
          <w:rFonts w:cs="Arial"/>
        </w:rPr>
      </w:pPr>
    </w:p>
    <w:p w14:paraId="596CA986" w14:textId="77777777" w:rsidR="0006611C" w:rsidRPr="007A49B4" w:rsidRDefault="0006611C" w:rsidP="0006611C">
      <w:pPr>
        <w:rPr>
          <w:rFonts w:cs="Arial"/>
        </w:rPr>
      </w:pPr>
    </w:p>
    <w:p w14:paraId="38B05ADD" w14:textId="77777777" w:rsidR="0006611C" w:rsidRPr="007A49B4" w:rsidRDefault="0006611C" w:rsidP="0006611C">
      <w:pPr>
        <w:rPr>
          <w:rFonts w:cs="Arial"/>
        </w:rPr>
      </w:pPr>
    </w:p>
    <w:p w14:paraId="609A9A50" w14:textId="77777777" w:rsidR="0006611C" w:rsidRPr="007A49B4" w:rsidRDefault="0006611C" w:rsidP="0006611C">
      <w:pPr>
        <w:rPr>
          <w:rFonts w:cs="Arial"/>
        </w:rPr>
      </w:pPr>
    </w:p>
    <w:p w14:paraId="261EDA96" w14:textId="77777777" w:rsidR="0006611C" w:rsidRPr="007A49B4" w:rsidRDefault="0006611C" w:rsidP="0006611C">
      <w:pPr>
        <w:rPr>
          <w:rFonts w:cs="Arial"/>
        </w:rPr>
      </w:pPr>
    </w:p>
    <w:p w14:paraId="08B47913" w14:textId="77777777" w:rsidR="0006611C" w:rsidRPr="007A49B4" w:rsidRDefault="0006611C" w:rsidP="0006611C">
      <w:pPr>
        <w:spacing w:line="360" w:lineRule="auto"/>
        <w:rPr>
          <w:rFonts w:cs="Arial"/>
        </w:rPr>
      </w:pPr>
      <w:r w:rsidRPr="007A49B4">
        <w:rPr>
          <w:rFonts w:cs="Arial"/>
        </w:rPr>
        <w:t xml:space="preserve">Kraj in datum: </w:t>
      </w:r>
      <w:r w:rsidRPr="007A49B4">
        <w:rPr>
          <w:rFonts w:cs="Arial"/>
        </w:rPr>
        <w:tab/>
      </w:r>
      <w:r w:rsidRPr="007A49B4">
        <w:rPr>
          <w:rFonts w:cs="Arial"/>
        </w:rPr>
        <w:tab/>
      </w:r>
      <w:r w:rsidRPr="007A49B4">
        <w:rPr>
          <w:rFonts w:cs="Arial"/>
        </w:rPr>
        <w:tab/>
      </w:r>
      <w:r w:rsidRPr="007A49B4">
        <w:rPr>
          <w:rFonts w:cs="Arial"/>
        </w:rPr>
        <w:tab/>
        <w:t>Žig:</w:t>
      </w:r>
      <w:r w:rsidRPr="007A49B4">
        <w:rPr>
          <w:rFonts w:cs="Arial"/>
        </w:rPr>
        <w:tab/>
      </w:r>
      <w:r w:rsidRPr="007A49B4">
        <w:rPr>
          <w:rFonts w:cs="Arial"/>
        </w:rPr>
        <w:tab/>
      </w:r>
      <w:r w:rsidRPr="007A49B4">
        <w:rPr>
          <w:rFonts w:cs="Arial"/>
        </w:rPr>
        <w:tab/>
        <w:t>Podpis zastopnika</w:t>
      </w:r>
    </w:p>
    <w:p w14:paraId="0E957372" w14:textId="77777777" w:rsidR="0006611C" w:rsidRPr="007A49B4" w:rsidRDefault="0006611C" w:rsidP="0006611C">
      <w:pPr>
        <w:spacing w:line="360" w:lineRule="auto"/>
        <w:rPr>
          <w:rFonts w:cs="Arial"/>
        </w:rPr>
      </w:pP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oz. prokurista:</w:t>
      </w:r>
    </w:p>
    <w:p w14:paraId="167A8FF8" w14:textId="77777777" w:rsidR="0006611C" w:rsidRPr="007A49B4" w:rsidRDefault="0006611C" w:rsidP="0006611C">
      <w:pPr>
        <w:spacing w:line="360" w:lineRule="auto"/>
        <w:rPr>
          <w:rFonts w:cs="Arial"/>
        </w:rPr>
      </w:pPr>
    </w:p>
    <w:p w14:paraId="76F1CF5E" w14:textId="77777777" w:rsidR="0006611C" w:rsidRPr="007A49B4" w:rsidRDefault="0006611C" w:rsidP="0006611C">
      <w:pPr>
        <w:spacing w:line="360" w:lineRule="auto"/>
        <w:rPr>
          <w:rFonts w:cs="Arial"/>
        </w:rPr>
      </w:pPr>
      <w:r w:rsidRPr="007A49B4">
        <w:rPr>
          <w:rFonts w:cs="Arial"/>
        </w:rPr>
        <w:t>........................................</w:t>
      </w:r>
      <w:r w:rsidRPr="007A49B4">
        <w:rPr>
          <w:rFonts w:cs="Arial"/>
        </w:rPr>
        <w:tab/>
      </w:r>
      <w:r w:rsidRPr="007A49B4">
        <w:rPr>
          <w:rFonts w:cs="Arial"/>
        </w:rPr>
        <w:tab/>
      </w:r>
      <w:r w:rsidRPr="007A49B4">
        <w:rPr>
          <w:rFonts w:cs="Arial"/>
        </w:rPr>
        <w:tab/>
      </w:r>
      <w:r w:rsidRPr="007A49B4">
        <w:rPr>
          <w:rFonts w:cs="Arial"/>
        </w:rPr>
        <w:tab/>
      </w:r>
      <w:r w:rsidRPr="007A49B4">
        <w:rPr>
          <w:rFonts w:cs="Arial"/>
        </w:rPr>
        <w:tab/>
        <w:t>.........................................</w:t>
      </w:r>
    </w:p>
    <w:p w14:paraId="35AD44C8" w14:textId="77777777" w:rsidR="0006611C" w:rsidRPr="007A49B4" w:rsidRDefault="0006611C" w:rsidP="0006611C">
      <w:pPr>
        <w:rPr>
          <w:rFonts w:cs="Arial"/>
          <w:b/>
          <w:bCs/>
        </w:rPr>
      </w:pPr>
    </w:p>
    <w:p w14:paraId="53347B68" w14:textId="77777777" w:rsidR="00F55637" w:rsidRPr="007A49B4" w:rsidRDefault="001D54FF" w:rsidP="00F55637">
      <w:pPr>
        <w:spacing w:line="360" w:lineRule="auto"/>
        <w:jc w:val="right"/>
        <w:rPr>
          <w:rFonts w:cs="Arial"/>
        </w:rPr>
      </w:pPr>
      <w:r w:rsidRPr="007A49B4">
        <w:rPr>
          <w:rFonts w:cs="Arial"/>
        </w:rPr>
        <w:br w:type="page"/>
      </w:r>
      <w:r w:rsidR="00F55637" w:rsidRPr="007A49B4">
        <w:rPr>
          <w:rFonts w:cs="Arial"/>
          <w:b/>
        </w:rPr>
        <w:lastRenderedPageBreak/>
        <w:t>(OBR-7)</w:t>
      </w:r>
    </w:p>
    <w:p w14:paraId="1F6F1AF3" w14:textId="77777777" w:rsidR="001D54FF" w:rsidRPr="007A49B4" w:rsidRDefault="001D54FF" w:rsidP="001D54FF">
      <w:pPr>
        <w:spacing w:line="360" w:lineRule="auto"/>
        <w:rPr>
          <w:rFonts w:cs="Arial"/>
        </w:rPr>
      </w:pPr>
      <w:r w:rsidRPr="007A49B4">
        <w:rPr>
          <w:rFonts w:cs="Arial"/>
        </w:rPr>
        <w:t>Ponudnik</w:t>
      </w:r>
      <w:r w:rsidR="00E805CA" w:rsidRPr="007A49B4">
        <w:rPr>
          <w:rFonts w:cs="Arial"/>
        </w:rPr>
        <w:t>:………………………………</w:t>
      </w:r>
      <w:r w:rsidRPr="007A49B4">
        <w:rPr>
          <w:rFonts w:cs="Arial"/>
        </w:rPr>
        <w:t xml:space="preserve">  </w:t>
      </w:r>
    </w:p>
    <w:p w14:paraId="0469B1C6" w14:textId="77777777" w:rsidR="00F55637" w:rsidRPr="007A49B4" w:rsidRDefault="00F55637" w:rsidP="001D54FF">
      <w:pPr>
        <w:spacing w:line="360" w:lineRule="auto"/>
        <w:rPr>
          <w:rFonts w:cs="Arial"/>
        </w:rPr>
      </w:pPr>
    </w:p>
    <w:p w14:paraId="65D5B612" w14:textId="77777777" w:rsidR="001D54FF" w:rsidRPr="007A49B4" w:rsidRDefault="001D54FF" w:rsidP="001D54FF">
      <w:pPr>
        <w:spacing w:line="360" w:lineRule="auto"/>
        <w:rPr>
          <w:rFonts w:cs="Arial"/>
        </w:rPr>
      </w:pPr>
      <w:r w:rsidRPr="007A49B4">
        <w:rPr>
          <w:rFonts w:cs="Arial"/>
        </w:rPr>
        <w:t>Naslov .......................................................</w:t>
      </w:r>
    </w:p>
    <w:p w14:paraId="52B6B2C5" w14:textId="77777777" w:rsidR="001D54FF" w:rsidRPr="007A49B4" w:rsidRDefault="001D54FF" w:rsidP="001D54FF">
      <w:pPr>
        <w:spacing w:line="360" w:lineRule="auto"/>
        <w:rPr>
          <w:rFonts w:cs="Arial"/>
        </w:rPr>
      </w:pPr>
      <w:r w:rsidRPr="007A49B4">
        <w:rPr>
          <w:rFonts w:cs="Arial"/>
        </w:rPr>
        <w:t>....................................................................</w:t>
      </w:r>
    </w:p>
    <w:p w14:paraId="45F50E6D" w14:textId="77777777" w:rsidR="001D54FF" w:rsidRPr="007A49B4" w:rsidRDefault="001D54FF" w:rsidP="001D54FF">
      <w:pPr>
        <w:jc w:val="left"/>
        <w:rPr>
          <w:rFonts w:cs="Arial"/>
          <w:szCs w:val="20"/>
          <w:lang w:eastAsia="x-none"/>
        </w:rPr>
      </w:pPr>
    </w:p>
    <w:p w14:paraId="653743C9" w14:textId="77777777" w:rsidR="001D54FF" w:rsidRPr="007A49B4" w:rsidRDefault="001D54FF" w:rsidP="001D54FF">
      <w:pPr>
        <w:rPr>
          <w:rFonts w:cs="Arial"/>
        </w:rPr>
      </w:pPr>
    </w:p>
    <w:p w14:paraId="14306E35" w14:textId="77777777" w:rsidR="001D54FF" w:rsidRPr="007A49B4" w:rsidRDefault="001D54FF" w:rsidP="001D54FF">
      <w:pPr>
        <w:rPr>
          <w:rFonts w:cs="Arial"/>
        </w:rPr>
      </w:pPr>
    </w:p>
    <w:p w14:paraId="2100A838" w14:textId="77777777" w:rsidR="001D54FF" w:rsidRPr="007A49B4" w:rsidRDefault="001D54FF" w:rsidP="001D54FF">
      <w:pPr>
        <w:rPr>
          <w:rFonts w:cs="Arial"/>
        </w:rPr>
      </w:pPr>
    </w:p>
    <w:p w14:paraId="31423254" w14:textId="5ACE2DF8" w:rsidR="001D54FF" w:rsidRPr="007A49B4" w:rsidRDefault="001D54FF" w:rsidP="002C1192">
      <w:pPr>
        <w:pStyle w:val="Naslov2"/>
        <w:numPr>
          <w:ilvl w:val="0"/>
          <w:numId w:val="0"/>
        </w:numPr>
        <w:jc w:val="center"/>
        <w:rPr>
          <w:rFonts w:cs="Arial"/>
          <w:b/>
          <w:bCs/>
          <w:caps w:val="0"/>
          <w:lang w:eastAsia="x-none"/>
        </w:rPr>
      </w:pPr>
      <w:bookmarkStart w:id="148" w:name="_Toc107622463"/>
      <w:bookmarkStart w:id="149" w:name="_Toc256675487"/>
      <w:bookmarkStart w:id="150" w:name="_Toc490121639"/>
      <w:bookmarkStart w:id="151" w:name="_Toc234486352"/>
      <w:bookmarkStart w:id="152" w:name="_Toc32820895"/>
      <w:bookmarkStart w:id="153" w:name="_Toc96842679"/>
      <w:r w:rsidRPr="007A49B4">
        <w:rPr>
          <w:rFonts w:cs="Arial"/>
          <w:b/>
          <w:bCs/>
          <w:caps w:val="0"/>
          <w:lang w:eastAsia="x-none"/>
        </w:rPr>
        <w:t>I</w:t>
      </w:r>
      <w:bookmarkEnd w:id="148"/>
      <w:bookmarkEnd w:id="149"/>
      <w:bookmarkEnd w:id="150"/>
      <w:r w:rsidR="002C1192" w:rsidRPr="007A49B4">
        <w:rPr>
          <w:rFonts w:cs="Arial"/>
          <w:b/>
          <w:bCs/>
          <w:caps w:val="0"/>
          <w:lang w:eastAsia="x-none"/>
        </w:rPr>
        <w:t>ZJAVA O PRILAGA</w:t>
      </w:r>
      <w:r w:rsidR="002C0185">
        <w:rPr>
          <w:rFonts w:cs="Arial"/>
          <w:b/>
          <w:bCs/>
          <w:caps w:val="0"/>
          <w:lang w:eastAsia="x-none"/>
        </w:rPr>
        <w:t>N</w:t>
      </w:r>
      <w:r w:rsidR="002C1192" w:rsidRPr="007A49B4">
        <w:rPr>
          <w:rFonts w:cs="Arial"/>
          <w:b/>
          <w:bCs/>
          <w:caps w:val="0"/>
          <w:lang w:eastAsia="x-none"/>
        </w:rPr>
        <w:t>JAJU POTREBAM NAROČNIKA</w:t>
      </w:r>
      <w:bookmarkEnd w:id="151"/>
      <w:r w:rsidRPr="007A49B4">
        <w:rPr>
          <w:rFonts w:cs="Arial"/>
          <w:b/>
          <w:bCs/>
          <w:caps w:val="0"/>
          <w:lang w:eastAsia="x-none"/>
        </w:rPr>
        <w:t xml:space="preserve"> </w:t>
      </w:r>
      <w:bookmarkEnd w:id="152"/>
      <w:bookmarkEnd w:id="153"/>
    </w:p>
    <w:p w14:paraId="53918D04" w14:textId="77777777" w:rsidR="001D54FF" w:rsidRPr="007A49B4" w:rsidRDefault="001D54FF" w:rsidP="001D54FF">
      <w:pPr>
        <w:jc w:val="center"/>
        <w:rPr>
          <w:rFonts w:cs="Arial"/>
          <w:b/>
        </w:rPr>
      </w:pPr>
      <w:r w:rsidRPr="007A49B4">
        <w:rPr>
          <w:rFonts w:cs="Arial"/>
          <w:b/>
        </w:rPr>
        <w:t xml:space="preserve">ZA JAVNO NAROČILO </w:t>
      </w:r>
      <w:r w:rsidR="00DD0BBD" w:rsidRPr="007A49B4">
        <w:rPr>
          <w:rFonts w:cs="Arial"/>
          <w:b/>
        </w:rPr>
        <w:t>JN-</w:t>
      </w:r>
      <w:r w:rsidR="008F5AEB" w:rsidRPr="007A49B4">
        <w:rPr>
          <w:rFonts w:cs="Arial"/>
          <w:b/>
        </w:rPr>
        <w:t>G0254</w:t>
      </w:r>
    </w:p>
    <w:p w14:paraId="11DBBDC1" w14:textId="77777777" w:rsidR="001D54FF" w:rsidRPr="007A49B4" w:rsidRDefault="001D54FF" w:rsidP="001D54FF">
      <w:pPr>
        <w:jc w:val="center"/>
        <w:rPr>
          <w:rFonts w:cs="Arial"/>
          <w:b/>
          <w:bCs/>
        </w:rPr>
      </w:pPr>
    </w:p>
    <w:p w14:paraId="360B4CC9" w14:textId="77777777" w:rsidR="001D54FF" w:rsidRPr="007A49B4" w:rsidRDefault="001D54FF" w:rsidP="001D54FF">
      <w:pPr>
        <w:rPr>
          <w:rFonts w:cs="Arial"/>
        </w:rPr>
      </w:pPr>
    </w:p>
    <w:p w14:paraId="6A8D9348" w14:textId="77777777" w:rsidR="001D54FF" w:rsidRPr="007A49B4" w:rsidRDefault="001D54FF" w:rsidP="001D54FF">
      <w:pPr>
        <w:rPr>
          <w:rFonts w:cs="Arial"/>
        </w:rPr>
      </w:pPr>
    </w:p>
    <w:p w14:paraId="5458304F" w14:textId="77777777" w:rsidR="001D54FF" w:rsidRPr="007A49B4" w:rsidRDefault="001D54FF" w:rsidP="001D54FF">
      <w:pPr>
        <w:rPr>
          <w:rFonts w:cs="Arial"/>
        </w:rPr>
      </w:pPr>
    </w:p>
    <w:p w14:paraId="564229E7"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7A49B4">
        <w:rPr>
          <w:rFonts w:cs="Arial"/>
        </w:rPr>
        <w:t xml:space="preserve">Pod kazensko in materialno odgovornostjo </w:t>
      </w:r>
    </w:p>
    <w:p w14:paraId="434E6FA4"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331DAF8F"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14E4D7A5"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7A49B4">
        <w:rPr>
          <w:rFonts w:cs="Arial"/>
        </w:rPr>
        <w:t>IZJAVLJAMO</w:t>
      </w:r>
    </w:p>
    <w:p w14:paraId="2A318E7D"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4A341811" w14:textId="77777777" w:rsidR="001D54FF" w:rsidRPr="007A49B4" w:rsidRDefault="001D54FF" w:rsidP="001D54FF">
      <w:pPr>
        <w:rPr>
          <w:rFonts w:cs="Arial"/>
        </w:rPr>
      </w:pPr>
    </w:p>
    <w:p w14:paraId="4B8C2907" w14:textId="77777777" w:rsidR="001D54FF" w:rsidRPr="007A49B4" w:rsidRDefault="001D54FF" w:rsidP="001D54FF">
      <w:pPr>
        <w:rPr>
          <w:rFonts w:cs="Arial"/>
        </w:rPr>
      </w:pPr>
      <w:r w:rsidRPr="007A49B4">
        <w:rPr>
          <w:rFonts w:cs="Arial"/>
        </w:rPr>
        <w:t xml:space="preserve">da bomo vsa dela izvajali po veljavnih predpisih, normativih in standardih, </w:t>
      </w:r>
      <w:proofErr w:type="spellStart"/>
      <w:r w:rsidRPr="007A49B4">
        <w:rPr>
          <w:rFonts w:cs="Arial"/>
        </w:rPr>
        <w:t>invest</w:t>
      </w:r>
      <w:proofErr w:type="spellEnd"/>
      <w:r w:rsidRPr="007A49B4">
        <w:rPr>
          <w:rFonts w:cs="Arial"/>
        </w:rPr>
        <w:t>. teh. dokumentaciji ter pravilih stroke, ob upoštevanju omejitev gibanja in morebitnih občasnih prekinitev del, glede na celodnevno redno dejavnost RTV Slovenija. Tukaj so mišljena predvsem hrupna gradbeno-obrtniška, oz. zaključna dela.</w:t>
      </w:r>
    </w:p>
    <w:p w14:paraId="5B0EDE1D" w14:textId="77777777" w:rsidR="001D54FF" w:rsidRPr="007A49B4" w:rsidRDefault="001D54FF" w:rsidP="001D54FF">
      <w:pPr>
        <w:rPr>
          <w:rFonts w:cs="Arial"/>
        </w:rPr>
      </w:pPr>
    </w:p>
    <w:p w14:paraId="646BDFF1" w14:textId="77777777" w:rsidR="001D54FF" w:rsidRPr="007A49B4" w:rsidRDefault="001D54FF" w:rsidP="001D54FF">
      <w:pPr>
        <w:rPr>
          <w:rFonts w:cs="Arial"/>
        </w:rPr>
      </w:pPr>
    </w:p>
    <w:p w14:paraId="197AFF7D" w14:textId="77777777" w:rsidR="001D54FF" w:rsidRPr="007A49B4" w:rsidRDefault="001D54FF" w:rsidP="001D54FF">
      <w:pPr>
        <w:rPr>
          <w:rFonts w:cs="Arial"/>
        </w:rPr>
      </w:pPr>
    </w:p>
    <w:p w14:paraId="1EA81735" w14:textId="77777777" w:rsidR="001D54FF" w:rsidRPr="007A49B4" w:rsidRDefault="001D54FF" w:rsidP="001D54F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318F19F5" w14:textId="77777777" w:rsidR="001D54FF" w:rsidRPr="007A49B4" w:rsidRDefault="001D54FF" w:rsidP="001D54FF">
      <w:pPr>
        <w:rPr>
          <w:rFonts w:cs="Arial"/>
        </w:rPr>
      </w:pPr>
    </w:p>
    <w:p w14:paraId="59E38D57" w14:textId="77777777" w:rsidR="001D54FF" w:rsidRPr="007A49B4" w:rsidRDefault="001D54FF" w:rsidP="001D54FF">
      <w:pPr>
        <w:rPr>
          <w:rFonts w:cs="Arial"/>
        </w:rPr>
      </w:pPr>
    </w:p>
    <w:p w14:paraId="09B22B6F" w14:textId="77777777" w:rsidR="001D54FF" w:rsidRPr="007A49B4" w:rsidRDefault="001D54FF" w:rsidP="001D54FF">
      <w:pPr>
        <w:rPr>
          <w:rFonts w:cs="Arial"/>
        </w:rPr>
      </w:pPr>
    </w:p>
    <w:p w14:paraId="1338F939" w14:textId="77777777" w:rsidR="001D54FF" w:rsidRPr="007A49B4" w:rsidRDefault="001D54FF" w:rsidP="001D54FF">
      <w:pPr>
        <w:rPr>
          <w:rFonts w:cs="Arial"/>
        </w:rPr>
      </w:pPr>
    </w:p>
    <w:p w14:paraId="0BBDC685" w14:textId="77777777" w:rsidR="001D54FF" w:rsidRPr="007A49B4" w:rsidRDefault="001D54FF" w:rsidP="001D54FF">
      <w:pPr>
        <w:rPr>
          <w:rFonts w:cs="Arial"/>
        </w:rPr>
      </w:pPr>
    </w:p>
    <w:p w14:paraId="0A758262" w14:textId="77777777" w:rsidR="001D54FF" w:rsidRPr="007A49B4" w:rsidRDefault="001D54FF" w:rsidP="001D54FF">
      <w:pPr>
        <w:rPr>
          <w:rFonts w:cs="Arial"/>
        </w:rPr>
      </w:pPr>
    </w:p>
    <w:p w14:paraId="5917A791" w14:textId="77777777" w:rsidR="001D54FF" w:rsidRPr="007A49B4" w:rsidRDefault="001D54FF" w:rsidP="001D54FF">
      <w:pPr>
        <w:rPr>
          <w:rFonts w:cs="Arial"/>
        </w:rPr>
      </w:pPr>
    </w:p>
    <w:p w14:paraId="7B8447D4" w14:textId="77777777" w:rsidR="001D54FF" w:rsidRPr="007A49B4" w:rsidRDefault="001D54FF" w:rsidP="001D54FF">
      <w:pPr>
        <w:rPr>
          <w:rFonts w:cs="Arial"/>
        </w:rPr>
      </w:pPr>
    </w:p>
    <w:p w14:paraId="1CC48E46" w14:textId="77777777" w:rsidR="001D54FF" w:rsidRPr="007A49B4" w:rsidRDefault="001D54FF" w:rsidP="001D54FF">
      <w:pPr>
        <w:rPr>
          <w:rFonts w:cs="Arial"/>
        </w:rPr>
      </w:pPr>
    </w:p>
    <w:p w14:paraId="3B92C974" w14:textId="77777777" w:rsidR="001D54FF" w:rsidRPr="007A49B4" w:rsidRDefault="001D54FF" w:rsidP="001D54FF">
      <w:pPr>
        <w:rPr>
          <w:rFonts w:cs="Arial"/>
        </w:rPr>
      </w:pPr>
    </w:p>
    <w:p w14:paraId="09473F8F" w14:textId="77777777" w:rsidR="001D54FF" w:rsidRPr="007A49B4" w:rsidRDefault="001D54FF" w:rsidP="001D54FF">
      <w:pPr>
        <w:rPr>
          <w:rFonts w:cs="Arial"/>
        </w:rPr>
      </w:pPr>
    </w:p>
    <w:p w14:paraId="0D5E1151" w14:textId="77777777" w:rsidR="001D54FF" w:rsidRPr="007A49B4" w:rsidRDefault="001D54FF" w:rsidP="001D54FF">
      <w:pPr>
        <w:rPr>
          <w:rFonts w:cs="Arial"/>
        </w:rPr>
      </w:pPr>
    </w:p>
    <w:p w14:paraId="6CCB0506" w14:textId="77777777" w:rsidR="001D54FF" w:rsidRPr="007A49B4" w:rsidRDefault="001D54FF" w:rsidP="001D54FF">
      <w:pPr>
        <w:spacing w:line="360" w:lineRule="auto"/>
        <w:rPr>
          <w:rFonts w:cs="Arial"/>
        </w:rPr>
      </w:pPr>
      <w:r w:rsidRPr="007A49B4">
        <w:rPr>
          <w:rFonts w:cs="Arial"/>
        </w:rPr>
        <w:t xml:space="preserve">Kraj in datum: </w:t>
      </w:r>
      <w:r w:rsidRPr="007A49B4">
        <w:rPr>
          <w:rFonts w:cs="Arial"/>
        </w:rPr>
        <w:tab/>
      </w:r>
      <w:r w:rsidRPr="007A49B4">
        <w:rPr>
          <w:rFonts w:cs="Arial"/>
        </w:rPr>
        <w:tab/>
      </w:r>
      <w:r w:rsidRPr="007A49B4">
        <w:rPr>
          <w:rFonts w:cs="Arial"/>
        </w:rPr>
        <w:tab/>
      </w:r>
      <w:r w:rsidRPr="007A49B4">
        <w:rPr>
          <w:rFonts w:cs="Arial"/>
        </w:rPr>
        <w:tab/>
        <w:t>Žig:</w:t>
      </w:r>
      <w:r w:rsidRPr="007A49B4">
        <w:rPr>
          <w:rFonts w:cs="Arial"/>
        </w:rPr>
        <w:tab/>
      </w:r>
      <w:r w:rsidRPr="007A49B4">
        <w:rPr>
          <w:rFonts w:cs="Arial"/>
        </w:rPr>
        <w:tab/>
      </w:r>
      <w:r w:rsidRPr="007A49B4">
        <w:rPr>
          <w:rFonts w:cs="Arial"/>
        </w:rPr>
        <w:tab/>
        <w:t>Podpis zastopnika</w:t>
      </w:r>
    </w:p>
    <w:p w14:paraId="438CA4A6" w14:textId="77777777" w:rsidR="001D54FF" w:rsidRPr="007A49B4" w:rsidRDefault="001D54FF" w:rsidP="001D54FF">
      <w:pPr>
        <w:spacing w:line="360" w:lineRule="auto"/>
        <w:rPr>
          <w:rFonts w:cs="Arial"/>
        </w:rPr>
      </w:pP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oz. prokurista:</w:t>
      </w:r>
    </w:p>
    <w:p w14:paraId="05955CAF" w14:textId="77777777" w:rsidR="001D54FF" w:rsidRPr="007A49B4" w:rsidRDefault="001D54FF" w:rsidP="001D54FF">
      <w:pPr>
        <w:spacing w:line="360" w:lineRule="auto"/>
        <w:rPr>
          <w:rFonts w:cs="Arial"/>
        </w:rPr>
      </w:pPr>
    </w:p>
    <w:p w14:paraId="4E115A06" w14:textId="77777777" w:rsidR="001D54FF" w:rsidRPr="007A49B4" w:rsidRDefault="001D54FF" w:rsidP="00C535EF">
      <w:pPr>
        <w:spacing w:line="360" w:lineRule="auto"/>
        <w:rPr>
          <w:rFonts w:cs="Arial"/>
        </w:rPr>
      </w:pPr>
      <w:r w:rsidRPr="007A49B4">
        <w:rPr>
          <w:rFonts w:cs="Arial"/>
        </w:rPr>
        <w:t>........................................</w:t>
      </w:r>
      <w:r w:rsidRPr="007A49B4">
        <w:rPr>
          <w:rFonts w:cs="Arial"/>
        </w:rPr>
        <w:tab/>
      </w:r>
      <w:r w:rsidRPr="007A49B4">
        <w:rPr>
          <w:rFonts w:cs="Arial"/>
        </w:rPr>
        <w:tab/>
      </w:r>
      <w:r w:rsidRPr="007A49B4">
        <w:rPr>
          <w:rFonts w:cs="Arial"/>
        </w:rPr>
        <w:tab/>
      </w:r>
      <w:r w:rsidRPr="007A49B4">
        <w:rPr>
          <w:rFonts w:cs="Arial"/>
        </w:rPr>
        <w:tab/>
      </w:r>
      <w:r w:rsidRPr="007A49B4">
        <w:rPr>
          <w:rFonts w:cs="Arial"/>
        </w:rPr>
        <w:tab/>
        <w:t>.........................................</w:t>
      </w:r>
    </w:p>
    <w:p w14:paraId="0AB777B8" w14:textId="77777777" w:rsidR="0006611C" w:rsidRPr="007A49B4" w:rsidRDefault="0006611C" w:rsidP="0006611C">
      <w:pPr>
        <w:rPr>
          <w:rFonts w:cs="Arial"/>
          <w:b/>
          <w:bCs/>
        </w:rPr>
      </w:pPr>
    </w:p>
    <w:p w14:paraId="3B7871A9" w14:textId="77777777" w:rsidR="006F764B" w:rsidRPr="007A49B4" w:rsidRDefault="0006611C" w:rsidP="0006611C">
      <w:pPr>
        <w:jc w:val="right"/>
        <w:rPr>
          <w:rFonts w:cs="Arial"/>
          <w:b/>
          <w:bCs/>
        </w:rPr>
      </w:pPr>
      <w:r w:rsidRPr="007A49B4">
        <w:rPr>
          <w:rFonts w:cs="Arial"/>
          <w:b/>
          <w:bCs/>
        </w:rPr>
        <w:tab/>
        <w:t xml:space="preserve">   </w:t>
      </w:r>
    </w:p>
    <w:p w14:paraId="16AD337E" w14:textId="77777777" w:rsidR="0006611C" w:rsidRPr="007A49B4" w:rsidRDefault="006F764B" w:rsidP="00F55637">
      <w:pPr>
        <w:pStyle w:val="Naslov2"/>
        <w:numPr>
          <w:ilvl w:val="0"/>
          <w:numId w:val="0"/>
        </w:numPr>
        <w:jc w:val="right"/>
        <w:rPr>
          <w:rFonts w:cs="Arial"/>
          <w:b/>
          <w:bCs/>
        </w:rPr>
      </w:pPr>
      <w:r w:rsidRPr="007A49B4">
        <w:rPr>
          <w:rFonts w:cs="Arial"/>
          <w:b/>
          <w:bCs/>
        </w:rPr>
        <w:br w:type="page"/>
      </w:r>
      <w:r w:rsidR="0006611C" w:rsidRPr="007A49B4">
        <w:rPr>
          <w:rFonts w:cs="Arial"/>
          <w:b/>
          <w:bCs/>
        </w:rPr>
        <w:lastRenderedPageBreak/>
        <w:t xml:space="preserve"> </w:t>
      </w:r>
      <w:bookmarkStart w:id="154" w:name="_Toc234486353"/>
      <w:r w:rsidR="00F55637" w:rsidRPr="007A49B4">
        <w:rPr>
          <w:rFonts w:cs="Arial"/>
          <w:b/>
          <w:bCs/>
        </w:rPr>
        <w:t>OBR-8</w:t>
      </w:r>
      <w:bookmarkEnd w:id="154"/>
    </w:p>
    <w:p w14:paraId="0D9D2D1D" w14:textId="77777777" w:rsidR="0006611C" w:rsidRPr="007A49B4" w:rsidRDefault="0006611C" w:rsidP="0006611C">
      <w:pPr>
        <w:widowControl w:val="0"/>
        <w:autoSpaceDE w:val="0"/>
        <w:autoSpaceDN w:val="0"/>
        <w:adjustRightInd w:val="0"/>
        <w:jc w:val="center"/>
        <w:rPr>
          <w:rFonts w:cs="Arial"/>
          <w:b/>
          <w:lang w:eastAsia="sl-SI"/>
        </w:rPr>
      </w:pPr>
    </w:p>
    <w:p w14:paraId="61D857D2" w14:textId="77777777" w:rsidR="0006611C" w:rsidRPr="007A49B4" w:rsidRDefault="00F55637" w:rsidP="00F55637">
      <w:pPr>
        <w:jc w:val="center"/>
        <w:rPr>
          <w:rFonts w:cs="Arial"/>
          <w:lang w:eastAsia="sl-SI"/>
        </w:rPr>
      </w:pPr>
      <w:r w:rsidRPr="007A49B4">
        <w:rPr>
          <w:rFonts w:cs="Arial"/>
          <w:b/>
          <w:bCs/>
        </w:rPr>
        <w:t>VZOREC POGODBE</w:t>
      </w:r>
    </w:p>
    <w:p w14:paraId="43AE0C86" w14:textId="77777777" w:rsidR="0006611C" w:rsidRPr="007A49B4" w:rsidRDefault="0006611C" w:rsidP="0006611C">
      <w:pPr>
        <w:rPr>
          <w:rFonts w:cs="Arial"/>
          <w:lang w:eastAsia="sl-SI"/>
        </w:rPr>
      </w:pPr>
    </w:p>
    <w:p w14:paraId="0723467A" w14:textId="77777777" w:rsidR="0006611C" w:rsidRPr="007A49B4" w:rsidRDefault="0006611C" w:rsidP="0006611C">
      <w:pPr>
        <w:rPr>
          <w:rFonts w:cs="Arial"/>
          <w:szCs w:val="20"/>
          <w:lang w:eastAsia="sl-SI"/>
        </w:rPr>
      </w:pPr>
    </w:p>
    <w:p w14:paraId="6F5368F8" w14:textId="77777777" w:rsidR="0006611C" w:rsidRPr="007A49B4" w:rsidRDefault="0006611C" w:rsidP="002C1192">
      <w:pPr>
        <w:pStyle w:val="Naslov2"/>
        <w:numPr>
          <w:ilvl w:val="0"/>
          <w:numId w:val="0"/>
        </w:numPr>
        <w:jc w:val="center"/>
        <w:rPr>
          <w:rFonts w:cs="Arial"/>
          <w:bCs/>
          <w:sz w:val="28"/>
        </w:rPr>
      </w:pPr>
    </w:p>
    <w:p w14:paraId="6DEEEA34" w14:textId="77777777" w:rsidR="006F764B" w:rsidRPr="007A49B4" w:rsidRDefault="006F764B" w:rsidP="0006611C">
      <w:pPr>
        <w:jc w:val="center"/>
        <w:rPr>
          <w:rFonts w:cs="Arial"/>
          <w:bCs/>
          <w:sz w:val="28"/>
        </w:rPr>
      </w:pPr>
    </w:p>
    <w:p w14:paraId="019BAD54" w14:textId="77777777" w:rsidR="006F764B" w:rsidRPr="007A49B4" w:rsidRDefault="006F764B" w:rsidP="0006611C">
      <w:pPr>
        <w:jc w:val="center"/>
        <w:rPr>
          <w:rFonts w:cs="Arial"/>
          <w:bCs/>
          <w:sz w:val="28"/>
        </w:rPr>
      </w:pPr>
    </w:p>
    <w:p w14:paraId="4C551A4D" w14:textId="77777777" w:rsidR="0006611C" w:rsidRPr="007A49B4" w:rsidRDefault="0006611C" w:rsidP="0006611C">
      <w:pPr>
        <w:jc w:val="center"/>
        <w:rPr>
          <w:rFonts w:cs="Arial"/>
          <w:bCs/>
          <w:sz w:val="28"/>
        </w:rPr>
      </w:pPr>
    </w:p>
    <w:p w14:paraId="77DECAF2" w14:textId="77777777" w:rsidR="0006611C" w:rsidRPr="007A49B4" w:rsidRDefault="009B58A4" w:rsidP="0006611C">
      <w:pPr>
        <w:jc w:val="center"/>
        <w:rPr>
          <w:rFonts w:cs="Arial"/>
          <w:b/>
          <w:sz w:val="32"/>
          <w:szCs w:val="32"/>
        </w:rPr>
      </w:pPr>
      <w:r w:rsidRPr="007A49B4">
        <w:rPr>
          <w:rFonts w:cs="Arial"/>
          <w:b/>
          <w:sz w:val="32"/>
          <w:szCs w:val="32"/>
        </w:rPr>
        <w:t>POGODBA ŠTEV.</w:t>
      </w:r>
      <w:r w:rsidR="00EF414E" w:rsidRPr="007A49B4">
        <w:rPr>
          <w:rFonts w:cs="Arial"/>
          <w:b/>
          <w:sz w:val="32"/>
          <w:szCs w:val="32"/>
        </w:rPr>
        <w:t xml:space="preserve"> </w:t>
      </w:r>
      <w:r w:rsidR="00DD0BBD" w:rsidRPr="007A49B4">
        <w:rPr>
          <w:rFonts w:cs="Arial"/>
          <w:b/>
          <w:sz w:val="32"/>
          <w:szCs w:val="32"/>
        </w:rPr>
        <w:t>JN-</w:t>
      </w:r>
      <w:r w:rsidR="008F5AEB" w:rsidRPr="007A49B4">
        <w:rPr>
          <w:rFonts w:cs="Arial"/>
          <w:b/>
          <w:sz w:val="32"/>
          <w:szCs w:val="32"/>
        </w:rPr>
        <w:t>G0254</w:t>
      </w:r>
    </w:p>
    <w:p w14:paraId="391C9C74" w14:textId="77777777" w:rsidR="0006611C" w:rsidRPr="007A49B4" w:rsidRDefault="0006611C" w:rsidP="0006611C">
      <w:pPr>
        <w:jc w:val="center"/>
        <w:rPr>
          <w:rFonts w:cs="Arial"/>
          <w:b/>
        </w:rPr>
      </w:pPr>
    </w:p>
    <w:p w14:paraId="19AACF68" w14:textId="77777777" w:rsidR="0006611C" w:rsidRPr="007A49B4" w:rsidRDefault="0006611C" w:rsidP="0006611C">
      <w:pPr>
        <w:jc w:val="center"/>
        <w:rPr>
          <w:rFonts w:cs="Arial"/>
          <w:b/>
          <w:sz w:val="36"/>
          <w:szCs w:val="36"/>
        </w:rPr>
      </w:pPr>
    </w:p>
    <w:p w14:paraId="48E38446" w14:textId="77777777" w:rsidR="00E65C45" w:rsidRPr="007A49B4" w:rsidRDefault="0004775C" w:rsidP="002C1192">
      <w:pPr>
        <w:jc w:val="center"/>
        <w:rPr>
          <w:rFonts w:cs="Arial"/>
          <w:b/>
          <w:bCs/>
          <w:sz w:val="32"/>
          <w:szCs w:val="40"/>
        </w:rPr>
      </w:pPr>
      <w:r w:rsidRPr="007A49B4">
        <w:rPr>
          <w:rFonts w:cs="Arial"/>
          <w:b/>
          <w:bCs/>
          <w:sz w:val="32"/>
          <w:szCs w:val="40"/>
        </w:rPr>
        <w:t>DOGRADITEV STRUKTURIRANEGA OŽIČENJA IN DOBAVA</w:t>
      </w:r>
    </w:p>
    <w:p w14:paraId="5B5653CF" w14:textId="77777777" w:rsidR="0004775C" w:rsidRPr="007A49B4" w:rsidRDefault="0004775C" w:rsidP="002C1192">
      <w:pPr>
        <w:jc w:val="center"/>
        <w:rPr>
          <w:rFonts w:cs="Arial"/>
          <w:b/>
          <w:bCs/>
          <w:sz w:val="32"/>
          <w:szCs w:val="40"/>
        </w:rPr>
      </w:pPr>
      <w:r w:rsidRPr="007A49B4">
        <w:rPr>
          <w:rFonts w:cs="Arial"/>
          <w:b/>
          <w:bCs/>
          <w:sz w:val="32"/>
          <w:szCs w:val="40"/>
        </w:rPr>
        <w:t>PASIVNE MREŽNE OPREME</w:t>
      </w:r>
    </w:p>
    <w:p w14:paraId="19DA18FF" w14:textId="77777777" w:rsidR="0006611C" w:rsidRPr="007A49B4" w:rsidRDefault="0006611C" w:rsidP="0006611C">
      <w:pPr>
        <w:pStyle w:val="Telobesedila"/>
        <w:rPr>
          <w:rFonts w:ascii="Arial" w:hAnsi="Arial" w:cs="Arial"/>
          <w:sz w:val="28"/>
          <w:szCs w:val="28"/>
        </w:rPr>
      </w:pPr>
    </w:p>
    <w:p w14:paraId="5EFDBE95" w14:textId="77777777" w:rsidR="0006611C" w:rsidRPr="007A49B4" w:rsidRDefault="0006611C" w:rsidP="0006611C">
      <w:pPr>
        <w:pStyle w:val="Telobesedila"/>
        <w:rPr>
          <w:rFonts w:ascii="Arial" w:hAnsi="Arial" w:cs="Arial"/>
          <w:b w:val="0"/>
        </w:rPr>
      </w:pPr>
    </w:p>
    <w:p w14:paraId="47855310" w14:textId="77777777" w:rsidR="0006611C" w:rsidRDefault="0006611C" w:rsidP="0006611C">
      <w:pPr>
        <w:pStyle w:val="Telobesedila"/>
        <w:rPr>
          <w:rFonts w:ascii="Arial" w:hAnsi="Arial" w:cs="Arial"/>
          <w:b w:val="0"/>
        </w:rPr>
      </w:pPr>
    </w:p>
    <w:p w14:paraId="582FD976" w14:textId="77777777" w:rsidR="00404120" w:rsidRPr="00404120" w:rsidRDefault="00404120" w:rsidP="0006611C">
      <w:pPr>
        <w:pStyle w:val="Telobesedila"/>
        <w:rPr>
          <w:rFonts w:ascii="Arial" w:hAnsi="Arial" w:cs="Arial"/>
          <w:b w:val="0"/>
          <w:sz w:val="20"/>
          <w:szCs w:val="24"/>
        </w:rPr>
      </w:pPr>
    </w:p>
    <w:p w14:paraId="054CD934" w14:textId="77777777" w:rsidR="00404120" w:rsidRPr="00404120" w:rsidRDefault="00404120" w:rsidP="00404120">
      <w:pPr>
        <w:spacing w:after="120" w:line="276" w:lineRule="auto"/>
        <w:rPr>
          <w:rFonts w:cs="Arial"/>
        </w:rPr>
      </w:pPr>
      <w:r w:rsidRPr="00404120">
        <w:rPr>
          <w:rFonts w:cs="Arial"/>
        </w:rPr>
        <w:t xml:space="preserve">sklenjena med: </w:t>
      </w:r>
    </w:p>
    <w:p w14:paraId="746C837A" w14:textId="77777777" w:rsidR="00404120" w:rsidRPr="00404120" w:rsidRDefault="00404120" w:rsidP="00404120">
      <w:pPr>
        <w:spacing w:after="120" w:line="276" w:lineRule="auto"/>
        <w:rPr>
          <w:rFonts w:cs="Arial"/>
        </w:rPr>
      </w:pPr>
    </w:p>
    <w:p w14:paraId="703558C2" w14:textId="77777777" w:rsidR="00404120" w:rsidRPr="00404120" w:rsidRDefault="00404120" w:rsidP="00404120">
      <w:pPr>
        <w:spacing w:line="276" w:lineRule="auto"/>
        <w:rPr>
          <w:rFonts w:cs="Arial"/>
        </w:rPr>
      </w:pPr>
      <w:r w:rsidRPr="00404120">
        <w:rPr>
          <w:rFonts w:cs="Arial"/>
        </w:rPr>
        <w:t xml:space="preserve">Radiotelevizija Slovenija, Javni zavod </w:t>
      </w:r>
    </w:p>
    <w:p w14:paraId="499B0582" w14:textId="77777777" w:rsidR="00404120" w:rsidRPr="00404120" w:rsidRDefault="00404120" w:rsidP="00404120">
      <w:pPr>
        <w:spacing w:line="276" w:lineRule="auto"/>
        <w:rPr>
          <w:rFonts w:cs="Arial"/>
        </w:rPr>
      </w:pPr>
      <w:r w:rsidRPr="00404120">
        <w:rPr>
          <w:rFonts w:cs="Arial"/>
        </w:rPr>
        <w:t xml:space="preserve">Kolodvorska 2 </w:t>
      </w:r>
    </w:p>
    <w:p w14:paraId="5B2F2FF4" w14:textId="77777777" w:rsidR="00404120" w:rsidRPr="00404120" w:rsidRDefault="00404120" w:rsidP="00404120">
      <w:pPr>
        <w:spacing w:after="120" w:line="276" w:lineRule="auto"/>
        <w:rPr>
          <w:rFonts w:cs="Arial"/>
        </w:rPr>
      </w:pPr>
      <w:r w:rsidRPr="00404120">
        <w:rPr>
          <w:rFonts w:cs="Arial"/>
        </w:rPr>
        <w:t xml:space="preserve">1550 Ljubljana </w:t>
      </w:r>
    </w:p>
    <w:p w14:paraId="3C4F9AC7" w14:textId="77777777" w:rsidR="00404120" w:rsidRPr="00404120" w:rsidRDefault="00404120" w:rsidP="00404120">
      <w:pPr>
        <w:spacing w:line="276" w:lineRule="auto"/>
        <w:rPr>
          <w:rFonts w:cs="Arial"/>
        </w:rPr>
      </w:pPr>
      <w:r w:rsidRPr="00404120">
        <w:rPr>
          <w:rFonts w:cs="Arial"/>
        </w:rPr>
        <w:t xml:space="preserve">Identifikacijska štev. za DDV: SI29865174 </w:t>
      </w:r>
    </w:p>
    <w:p w14:paraId="54F196CA" w14:textId="77777777" w:rsidR="00404120" w:rsidRPr="00404120" w:rsidRDefault="00404120" w:rsidP="00404120">
      <w:pPr>
        <w:spacing w:after="120" w:line="276" w:lineRule="auto"/>
        <w:rPr>
          <w:rFonts w:cs="Arial"/>
        </w:rPr>
      </w:pPr>
      <w:r w:rsidRPr="00404120">
        <w:rPr>
          <w:rFonts w:cs="Arial"/>
        </w:rPr>
        <w:t>Matična številka: 5056497000</w:t>
      </w:r>
    </w:p>
    <w:p w14:paraId="53329CB2" w14:textId="77777777" w:rsidR="00404120" w:rsidRPr="00404120" w:rsidRDefault="00404120" w:rsidP="00404120">
      <w:pPr>
        <w:spacing w:after="120" w:line="276" w:lineRule="auto"/>
        <w:rPr>
          <w:rFonts w:cs="Arial"/>
        </w:rPr>
      </w:pPr>
      <w:r w:rsidRPr="00404120">
        <w:rPr>
          <w:rFonts w:cs="Arial"/>
        </w:rPr>
        <w:t xml:space="preserve">ki ga zastopa Uprava Javnega zavoda Radiotelevizije Slovenija </w:t>
      </w:r>
    </w:p>
    <w:p w14:paraId="57B24648" w14:textId="77777777" w:rsidR="00404120" w:rsidRPr="00404120" w:rsidRDefault="00404120" w:rsidP="00404120">
      <w:pPr>
        <w:spacing w:after="120" w:line="276" w:lineRule="auto"/>
        <w:rPr>
          <w:rFonts w:cs="Arial"/>
        </w:rPr>
      </w:pPr>
      <w:r w:rsidRPr="00404120">
        <w:rPr>
          <w:rFonts w:cs="Arial"/>
        </w:rPr>
        <w:t xml:space="preserve">(v nadaljevanju: NAROČNIK) </w:t>
      </w:r>
    </w:p>
    <w:p w14:paraId="7BD0E5E5" w14:textId="77777777" w:rsidR="0006611C" w:rsidRPr="007A49B4" w:rsidRDefault="0006611C" w:rsidP="0006611C">
      <w:pPr>
        <w:pStyle w:val="Telobesedila"/>
        <w:rPr>
          <w:rFonts w:ascii="Arial" w:hAnsi="Arial" w:cs="Arial"/>
          <w:b w:val="0"/>
        </w:rPr>
      </w:pPr>
      <w:r w:rsidRPr="007A49B4">
        <w:rPr>
          <w:rFonts w:ascii="Arial" w:hAnsi="Arial" w:cs="Arial"/>
          <w:b w:val="0"/>
        </w:rPr>
        <w:t xml:space="preserve">       </w:t>
      </w:r>
    </w:p>
    <w:p w14:paraId="18108A0A" w14:textId="77777777" w:rsidR="0006611C" w:rsidRPr="007A49B4" w:rsidRDefault="0006611C" w:rsidP="0006611C">
      <w:pPr>
        <w:pStyle w:val="Telobesedila"/>
        <w:rPr>
          <w:rFonts w:ascii="Arial" w:hAnsi="Arial" w:cs="Arial"/>
          <w:b w:val="0"/>
        </w:rPr>
      </w:pPr>
    </w:p>
    <w:p w14:paraId="4D8C613F" w14:textId="77777777" w:rsidR="0006611C" w:rsidRPr="007A49B4" w:rsidRDefault="0006611C" w:rsidP="0006611C">
      <w:pPr>
        <w:rPr>
          <w:rFonts w:cs="Arial"/>
        </w:rPr>
      </w:pPr>
      <w:r w:rsidRPr="007A49B4">
        <w:rPr>
          <w:rFonts w:cs="Arial"/>
        </w:rPr>
        <w:t>in</w:t>
      </w:r>
    </w:p>
    <w:p w14:paraId="1D7B8FE5" w14:textId="77777777" w:rsidR="0006611C" w:rsidRPr="007A49B4" w:rsidRDefault="0006611C" w:rsidP="0006611C">
      <w:pPr>
        <w:rPr>
          <w:rFonts w:cs="Arial"/>
        </w:rPr>
      </w:pPr>
    </w:p>
    <w:p w14:paraId="284C0E26" w14:textId="77777777" w:rsidR="0006611C" w:rsidRPr="007A49B4" w:rsidRDefault="0006611C" w:rsidP="0006611C">
      <w:pPr>
        <w:rPr>
          <w:rFonts w:cs="Arial"/>
        </w:rPr>
      </w:pPr>
    </w:p>
    <w:p w14:paraId="08C78600" w14:textId="77777777" w:rsidR="0006611C" w:rsidRPr="007A49B4" w:rsidRDefault="0006611C" w:rsidP="0006611C">
      <w:pPr>
        <w:rPr>
          <w:rFonts w:cs="Arial"/>
        </w:rPr>
      </w:pPr>
      <w:r w:rsidRPr="007A49B4">
        <w:rPr>
          <w:rFonts w:cs="Arial"/>
        </w:rPr>
        <w:t>..............................................</w:t>
      </w:r>
    </w:p>
    <w:p w14:paraId="696C5855" w14:textId="77777777" w:rsidR="0006611C" w:rsidRPr="007A49B4" w:rsidRDefault="0006611C" w:rsidP="0006611C">
      <w:pPr>
        <w:rPr>
          <w:rFonts w:cs="Arial"/>
        </w:rPr>
      </w:pPr>
      <w:r w:rsidRPr="007A49B4">
        <w:rPr>
          <w:rFonts w:cs="Arial"/>
        </w:rPr>
        <w:t>..............................................</w:t>
      </w:r>
    </w:p>
    <w:p w14:paraId="7C85A6C4" w14:textId="77777777" w:rsidR="0006611C" w:rsidRPr="007A49B4" w:rsidRDefault="0006611C" w:rsidP="0006611C">
      <w:pPr>
        <w:rPr>
          <w:rFonts w:cs="Arial"/>
        </w:rPr>
      </w:pPr>
      <w:r w:rsidRPr="007A49B4">
        <w:rPr>
          <w:rFonts w:cs="Arial"/>
        </w:rPr>
        <w:t>..............................................</w:t>
      </w:r>
    </w:p>
    <w:p w14:paraId="2E5BB101" w14:textId="77777777" w:rsidR="0006611C" w:rsidRPr="007A49B4" w:rsidRDefault="0006611C" w:rsidP="0006611C">
      <w:pPr>
        <w:rPr>
          <w:rFonts w:cs="Arial"/>
        </w:rPr>
      </w:pPr>
      <w:r w:rsidRPr="007A49B4">
        <w:rPr>
          <w:rFonts w:cs="Arial"/>
        </w:rPr>
        <w:t>..............................................</w:t>
      </w:r>
    </w:p>
    <w:p w14:paraId="0EA23A53" w14:textId="77777777" w:rsidR="0006611C" w:rsidRPr="007A49B4" w:rsidRDefault="0006611C" w:rsidP="0006611C">
      <w:pPr>
        <w:rPr>
          <w:rFonts w:cs="Arial"/>
        </w:rPr>
      </w:pPr>
    </w:p>
    <w:p w14:paraId="00A43628" w14:textId="77777777" w:rsidR="0006611C" w:rsidRPr="007A49B4" w:rsidRDefault="0006611C" w:rsidP="0006611C">
      <w:pPr>
        <w:rPr>
          <w:rFonts w:cs="Arial"/>
        </w:rPr>
      </w:pPr>
      <w:r w:rsidRPr="007A49B4">
        <w:rPr>
          <w:rFonts w:cs="Arial"/>
        </w:rPr>
        <w:t xml:space="preserve">Identifikacijska štev. za DDV: </w:t>
      </w:r>
    </w:p>
    <w:p w14:paraId="36BE5241" w14:textId="77777777" w:rsidR="0006611C" w:rsidRPr="007A49B4" w:rsidRDefault="0006611C" w:rsidP="0006611C">
      <w:pPr>
        <w:rPr>
          <w:rFonts w:cs="Arial"/>
        </w:rPr>
      </w:pPr>
      <w:r w:rsidRPr="007A49B4">
        <w:rPr>
          <w:rFonts w:cs="Arial"/>
        </w:rPr>
        <w:t xml:space="preserve">Matična številka: </w:t>
      </w:r>
    </w:p>
    <w:p w14:paraId="3E666A85" w14:textId="77777777" w:rsidR="0006611C" w:rsidRPr="007A49B4" w:rsidRDefault="0006611C" w:rsidP="0006611C">
      <w:pPr>
        <w:rPr>
          <w:rFonts w:cs="Arial"/>
        </w:rPr>
      </w:pPr>
    </w:p>
    <w:p w14:paraId="7A114CA0" w14:textId="77777777" w:rsidR="0006611C" w:rsidRPr="007A49B4" w:rsidRDefault="0006611C" w:rsidP="0006611C">
      <w:pPr>
        <w:rPr>
          <w:rFonts w:cs="Arial"/>
        </w:rPr>
      </w:pPr>
    </w:p>
    <w:p w14:paraId="04B58DF0" w14:textId="77777777" w:rsidR="0006611C" w:rsidRPr="007A49B4" w:rsidRDefault="0006611C" w:rsidP="0006611C">
      <w:pPr>
        <w:rPr>
          <w:rFonts w:cs="Arial"/>
        </w:rPr>
      </w:pPr>
      <w:r w:rsidRPr="007A49B4">
        <w:rPr>
          <w:rFonts w:cs="Arial"/>
        </w:rPr>
        <w:t>ki ga zastopa ..............................................</w:t>
      </w:r>
    </w:p>
    <w:p w14:paraId="4412F4BF" w14:textId="77777777" w:rsidR="0006611C" w:rsidRPr="007A49B4" w:rsidRDefault="0006611C" w:rsidP="0006611C">
      <w:pPr>
        <w:rPr>
          <w:rFonts w:cs="Arial"/>
        </w:rPr>
      </w:pPr>
    </w:p>
    <w:p w14:paraId="264424F2" w14:textId="77777777" w:rsidR="0006611C" w:rsidRPr="007A49B4" w:rsidRDefault="0006611C" w:rsidP="0006611C">
      <w:pPr>
        <w:rPr>
          <w:rFonts w:cs="Arial"/>
          <w:u w:val="single"/>
        </w:rPr>
      </w:pPr>
      <w:r w:rsidRPr="007A49B4">
        <w:rPr>
          <w:rFonts w:cs="Arial"/>
          <w:u w:val="single"/>
        </w:rPr>
        <w:t xml:space="preserve">(v nadaljevanju teksta </w:t>
      </w:r>
      <w:r w:rsidR="0097113D" w:rsidRPr="007A49B4">
        <w:rPr>
          <w:rFonts w:cs="Arial"/>
          <w:u w:val="single"/>
        </w:rPr>
        <w:t>PONUDNIK</w:t>
      </w:r>
      <w:r w:rsidRPr="007A49B4">
        <w:rPr>
          <w:rFonts w:cs="Arial"/>
          <w:u w:val="single"/>
        </w:rPr>
        <w:t>)</w:t>
      </w:r>
    </w:p>
    <w:p w14:paraId="1F4A1E6D" w14:textId="77777777" w:rsidR="00E70589" w:rsidRPr="007A49B4" w:rsidRDefault="00F671C1" w:rsidP="00E70589">
      <w:pPr>
        <w:jc w:val="center"/>
        <w:rPr>
          <w:rFonts w:cs="Arial"/>
          <w:b/>
          <w:noProof/>
        </w:rPr>
      </w:pPr>
      <w:r w:rsidRPr="007A49B4">
        <w:rPr>
          <w:rFonts w:cs="Arial"/>
        </w:rPr>
        <w:br w:type="page"/>
      </w:r>
      <w:r w:rsidR="00E70589" w:rsidRPr="007A49B4">
        <w:rPr>
          <w:rFonts w:cs="Arial"/>
          <w:b/>
          <w:noProof/>
        </w:rPr>
        <w:lastRenderedPageBreak/>
        <w:t>UVODNE DOLOČBE</w:t>
      </w:r>
    </w:p>
    <w:p w14:paraId="797DEC26" w14:textId="77777777" w:rsidR="00E70589" w:rsidRPr="007A49B4" w:rsidRDefault="00E70589" w:rsidP="008F188C">
      <w:pPr>
        <w:rPr>
          <w:rFonts w:cs="Arial"/>
        </w:rPr>
      </w:pPr>
    </w:p>
    <w:p w14:paraId="6ED9629E" w14:textId="77777777" w:rsidR="0006611C" w:rsidRPr="007A49B4" w:rsidRDefault="0006611C" w:rsidP="00B671DE">
      <w:pPr>
        <w:numPr>
          <w:ilvl w:val="0"/>
          <w:numId w:val="22"/>
        </w:numPr>
        <w:jc w:val="center"/>
        <w:rPr>
          <w:rFonts w:cs="Arial"/>
          <w:b/>
        </w:rPr>
      </w:pPr>
      <w:r w:rsidRPr="007A49B4">
        <w:rPr>
          <w:rFonts w:cs="Arial"/>
          <w:b/>
        </w:rPr>
        <w:t>člen</w:t>
      </w:r>
    </w:p>
    <w:p w14:paraId="24A92822" w14:textId="77777777" w:rsidR="0006611C" w:rsidRPr="007A49B4" w:rsidRDefault="0006611C" w:rsidP="0006611C">
      <w:pPr>
        <w:rPr>
          <w:rFonts w:cs="Arial"/>
          <w:b/>
          <w:u w:val="single"/>
        </w:rPr>
      </w:pPr>
    </w:p>
    <w:p w14:paraId="08756703" w14:textId="77777777" w:rsidR="00E70589" w:rsidRPr="007A49B4" w:rsidRDefault="00D92C9B" w:rsidP="00E70589">
      <w:pPr>
        <w:rPr>
          <w:rFonts w:cs="Arial"/>
          <w:szCs w:val="20"/>
          <w:lang w:eastAsia="sl-SI"/>
        </w:rPr>
      </w:pPr>
      <w:r w:rsidRPr="007A49B4">
        <w:rPr>
          <w:rFonts w:cs="Arial"/>
          <w:szCs w:val="20"/>
          <w:lang w:eastAsia="sl-SI"/>
        </w:rPr>
        <w:t>Naročnik in ponudnik ugotavljata, da je</w:t>
      </w:r>
      <w:r w:rsidR="00E70589" w:rsidRPr="007A49B4">
        <w:rPr>
          <w:rFonts w:cs="Arial"/>
          <w:szCs w:val="20"/>
          <w:lang w:eastAsia="sl-SI"/>
        </w:rPr>
        <w:t>:</w:t>
      </w:r>
    </w:p>
    <w:p w14:paraId="1AFD9C95" w14:textId="77777777" w:rsidR="00E70589" w:rsidRPr="007A49B4" w:rsidRDefault="00E70589" w:rsidP="00E70589">
      <w:pPr>
        <w:rPr>
          <w:rFonts w:cs="Arial"/>
          <w:szCs w:val="20"/>
          <w:lang w:eastAsia="sl-SI"/>
        </w:rPr>
      </w:pPr>
    </w:p>
    <w:p w14:paraId="0E6CC657" w14:textId="567BDB9D" w:rsidR="0006611C" w:rsidRPr="007A49B4" w:rsidRDefault="000D4ABD" w:rsidP="00B671DE">
      <w:pPr>
        <w:numPr>
          <w:ilvl w:val="0"/>
          <w:numId w:val="20"/>
        </w:numPr>
        <w:rPr>
          <w:rFonts w:cs="Arial"/>
          <w:szCs w:val="20"/>
          <w:lang w:eastAsia="sl-SI"/>
        </w:rPr>
      </w:pPr>
      <w:bookmarkStart w:id="155" w:name="_Hlk104888617"/>
      <w:bookmarkStart w:id="156" w:name="_Hlk105401801"/>
      <w:r w:rsidRPr="007A49B4">
        <w:rPr>
          <w:rFonts w:cs="Arial"/>
          <w:szCs w:val="20"/>
          <w:lang w:eastAsia="sl-SI"/>
        </w:rPr>
        <w:t>naročnik izvedel postopek oddaje javnega naročila na osnovi 47. člena Zakona o javnem naročanju (Uradni list RS, št. 91/15 s spremembami in dopolnitvami, v nadaljevanju: ZJN-3</w:t>
      </w:r>
      <w:r w:rsidR="00F66318">
        <w:rPr>
          <w:rFonts w:cs="Arial"/>
          <w:szCs w:val="20"/>
          <w:lang w:eastAsia="sl-SI"/>
        </w:rPr>
        <w:t>,</w:t>
      </w:r>
      <w:r w:rsidR="0006611C" w:rsidRPr="007A49B4">
        <w:rPr>
          <w:rFonts w:cs="Arial"/>
          <w:szCs w:val="20"/>
          <w:lang w:eastAsia="sl-SI"/>
        </w:rPr>
        <w:t xml:space="preserve"> za dobo enega leta, glede na potrebe</w:t>
      </w:r>
      <w:r w:rsidR="00F66318">
        <w:rPr>
          <w:rFonts w:cs="Arial"/>
          <w:szCs w:val="20"/>
          <w:lang w:eastAsia="sl-SI"/>
        </w:rPr>
        <w:t>,</w:t>
      </w:r>
    </w:p>
    <w:bookmarkEnd w:id="155"/>
    <w:p w14:paraId="7E01B2A5" w14:textId="77777777" w:rsidR="00E70589" w:rsidRPr="007A49B4" w:rsidRDefault="00E70589" w:rsidP="00B671DE">
      <w:pPr>
        <w:pStyle w:val="Odstavekseznama"/>
        <w:numPr>
          <w:ilvl w:val="0"/>
          <w:numId w:val="20"/>
        </w:numPr>
        <w:contextualSpacing/>
        <w:rPr>
          <w:rFonts w:cs="Arial"/>
          <w:noProof/>
        </w:rPr>
      </w:pPr>
      <w:r w:rsidRPr="007A49B4">
        <w:rPr>
          <w:rFonts w:cs="Arial"/>
          <w:noProof/>
        </w:rPr>
        <w:t xml:space="preserve">naročnik izbral ponudnika kot najugodnejšega ponudnika na osnovi javnega naročila, objavljenega na Portalu javnih naročil RS, pod štev. ….., z dne ………… za izvedbo javnega naročila iz prve alineje, </w:t>
      </w:r>
    </w:p>
    <w:p w14:paraId="222F693E" w14:textId="77777777" w:rsidR="00E70589" w:rsidRPr="007A49B4" w:rsidRDefault="00E70589" w:rsidP="00B671DE">
      <w:pPr>
        <w:pStyle w:val="Odstavekseznama"/>
        <w:numPr>
          <w:ilvl w:val="0"/>
          <w:numId w:val="20"/>
        </w:numPr>
        <w:contextualSpacing/>
        <w:rPr>
          <w:rFonts w:cs="Arial"/>
          <w:noProof/>
        </w:rPr>
      </w:pPr>
      <w:r w:rsidRPr="007A49B4">
        <w:rPr>
          <w:rFonts w:cs="Arial"/>
          <w:noProof/>
        </w:rPr>
        <w:t>ponudnik strokovno in tehnično sposoben izvesti naročilo po tej pogodbi.</w:t>
      </w:r>
    </w:p>
    <w:bookmarkEnd w:id="156"/>
    <w:p w14:paraId="0FE52866" w14:textId="77777777" w:rsidR="0006611C" w:rsidRPr="007A49B4" w:rsidRDefault="0006611C" w:rsidP="009B58A4">
      <w:pPr>
        <w:pStyle w:val="Telobesedila3"/>
        <w:rPr>
          <w:rFonts w:cs="Arial"/>
          <w:sz w:val="20"/>
          <w:lang w:val="sl-SI"/>
        </w:rPr>
      </w:pPr>
    </w:p>
    <w:p w14:paraId="654B7F5C" w14:textId="77777777" w:rsidR="000D4ABD" w:rsidRPr="007A49B4" w:rsidRDefault="000D4ABD" w:rsidP="000D4ABD">
      <w:pPr>
        <w:rPr>
          <w:rFonts w:cs="Arial"/>
        </w:rPr>
      </w:pPr>
      <w:r w:rsidRPr="007A49B4">
        <w:rPr>
          <w:rFonts w:cs="Arial"/>
        </w:rPr>
        <w:t xml:space="preserve">Dokumentacija v zvezi z oddajo javnega naročila št. JN-G0254, z dne …………………..…………… (v nadaljevanju: Dokumentacija v zvezi z oddajo javnega naročila) ter ponudba ponudnika </w:t>
      </w:r>
      <w:r w:rsidRPr="007A49B4">
        <w:rPr>
          <w:rFonts w:cs="Arial"/>
        </w:rPr>
        <w:br/>
        <w:t xml:space="preserve">št. ………………...…. z dne ……………………. (v nadaljevanju: Ponudba) sta sestavni del te pogodbe. </w:t>
      </w:r>
    </w:p>
    <w:p w14:paraId="1C61D001" w14:textId="77777777" w:rsidR="000D4ABD" w:rsidRPr="007A49B4" w:rsidRDefault="000D4ABD" w:rsidP="000D4ABD">
      <w:pPr>
        <w:rPr>
          <w:rFonts w:cs="Arial"/>
        </w:rPr>
      </w:pPr>
    </w:p>
    <w:p w14:paraId="6F757932" w14:textId="77777777" w:rsidR="000D4ABD" w:rsidRPr="007A49B4" w:rsidRDefault="000D4ABD" w:rsidP="000D4ABD">
      <w:pPr>
        <w:rPr>
          <w:rFonts w:cs="Arial"/>
        </w:rPr>
      </w:pPr>
      <w:r w:rsidRPr="007A49B4">
        <w:rPr>
          <w:rFonts w:cs="Arial"/>
        </w:rPr>
        <w:t xml:space="preserve">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 </w:t>
      </w:r>
    </w:p>
    <w:p w14:paraId="08B77445" w14:textId="77777777" w:rsidR="000D4ABD" w:rsidRPr="007A49B4" w:rsidRDefault="000D4ABD" w:rsidP="009B58A4">
      <w:pPr>
        <w:pStyle w:val="Telobesedila3"/>
        <w:rPr>
          <w:rFonts w:cs="Arial"/>
          <w:sz w:val="20"/>
          <w:lang w:val="sl-SI"/>
        </w:rPr>
      </w:pPr>
    </w:p>
    <w:p w14:paraId="00F42D59" w14:textId="77777777" w:rsidR="000A06DC" w:rsidRPr="007A49B4" w:rsidRDefault="000A06DC" w:rsidP="0006611C">
      <w:pPr>
        <w:rPr>
          <w:rFonts w:cs="Arial"/>
          <w:bCs/>
        </w:rPr>
      </w:pPr>
    </w:p>
    <w:p w14:paraId="327C5E3D" w14:textId="77777777" w:rsidR="008F188C" w:rsidRPr="007A49B4" w:rsidRDefault="008F188C" w:rsidP="00B671DE">
      <w:pPr>
        <w:numPr>
          <w:ilvl w:val="0"/>
          <w:numId w:val="21"/>
        </w:numPr>
        <w:jc w:val="center"/>
        <w:rPr>
          <w:rFonts w:cs="Arial"/>
          <w:b/>
          <w:szCs w:val="20"/>
        </w:rPr>
      </w:pPr>
      <w:r w:rsidRPr="007A49B4">
        <w:rPr>
          <w:rFonts w:cs="Arial"/>
          <w:b/>
          <w:szCs w:val="20"/>
        </w:rPr>
        <w:t>člen</w:t>
      </w:r>
    </w:p>
    <w:p w14:paraId="683818C2" w14:textId="77777777" w:rsidR="008F188C" w:rsidRPr="007A49B4" w:rsidRDefault="008F188C" w:rsidP="00AE48ED">
      <w:pPr>
        <w:pStyle w:val="Telobesedila3"/>
        <w:rPr>
          <w:rFonts w:cs="Arial"/>
          <w:sz w:val="20"/>
          <w:lang w:val="sl-SI"/>
        </w:rPr>
      </w:pPr>
    </w:p>
    <w:p w14:paraId="4B1AC492" w14:textId="59C1C03B" w:rsidR="00AE48ED" w:rsidRPr="007A49B4" w:rsidRDefault="00AE48ED" w:rsidP="00AE48ED">
      <w:pPr>
        <w:pStyle w:val="Telobesedila3"/>
        <w:rPr>
          <w:rFonts w:cs="Arial"/>
          <w:sz w:val="20"/>
          <w:lang w:val="sl-SI"/>
        </w:rPr>
      </w:pPr>
      <w:r w:rsidRPr="007A49B4">
        <w:rPr>
          <w:rFonts w:cs="Arial"/>
          <w:sz w:val="20"/>
          <w:lang w:val="sl-SI"/>
        </w:rPr>
        <w:t xml:space="preserve">S to pogodbo se pogodbeni stranki dogovorita o splošnih in posebnih pogojih izvedbe predmeta javnega naročila. Sestavni del te pogodbe so pogoji, določeni z </w:t>
      </w:r>
      <w:r w:rsidR="00877D63" w:rsidRPr="007A49B4">
        <w:rPr>
          <w:rFonts w:cs="Arial"/>
          <w:sz w:val="20"/>
          <w:lang w:val="sl-SI"/>
        </w:rPr>
        <w:t>dokumentacijo v zvezi z oddajo javnega naročila</w:t>
      </w:r>
      <w:r w:rsidRPr="007A49B4">
        <w:rPr>
          <w:rFonts w:cs="Arial"/>
          <w:sz w:val="20"/>
          <w:lang w:val="sl-SI"/>
        </w:rPr>
        <w:t xml:space="preserve">, sprejeti in </w:t>
      </w:r>
      <w:proofErr w:type="spellStart"/>
      <w:r w:rsidRPr="007A49B4">
        <w:rPr>
          <w:rFonts w:cs="Arial"/>
          <w:sz w:val="20"/>
          <w:lang w:val="sl-SI"/>
        </w:rPr>
        <w:t>naveden</w:t>
      </w:r>
      <w:r w:rsidR="0033443B">
        <w:rPr>
          <w:rFonts w:cs="Arial"/>
          <w:sz w:val="20"/>
          <w:lang w:val="sl-SI"/>
        </w:rPr>
        <w:t>I</w:t>
      </w:r>
      <w:proofErr w:type="spellEnd"/>
      <w:r w:rsidR="000D4ABD" w:rsidRPr="007A49B4">
        <w:rPr>
          <w:rFonts w:cs="Arial"/>
          <w:sz w:val="20"/>
          <w:lang w:val="sl-SI"/>
        </w:rPr>
        <w:t xml:space="preserve"> v ponudbi ponudnika, ki predstavlja prilogo te pogodbe.</w:t>
      </w:r>
    </w:p>
    <w:p w14:paraId="5CF40162" w14:textId="77777777" w:rsidR="00E70589" w:rsidRPr="007A49B4" w:rsidRDefault="00E70589" w:rsidP="0006611C">
      <w:pPr>
        <w:rPr>
          <w:rFonts w:cs="Arial"/>
          <w:b/>
        </w:rPr>
      </w:pPr>
    </w:p>
    <w:p w14:paraId="17E5FF78" w14:textId="77777777" w:rsidR="0082441E" w:rsidRPr="007A49B4" w:rsidRDefault="0082441E" w:rsidP="0006611C">
      <w:pPr>
        <w:rPr>
          <w:rFonts w:cs="Arial"/>
          <w:b/>
        </w:rPr>
      </w:pPr>
    </w:p>
    <w:p w14:paraId="6D866386" w14:textId="77777777" w:rsidR="00E70589" w:rsidRPr="007A49B4" w:rsidRDefault="00E70589" w:rsidP="00E70589">
      <w:pPr>
        <w:jc w:val="center"/>
        <w:rPr>
          <w:rFonts w:cs="Arial"/>
          <w:b/>
          <w:noProof/>
        </w:rPr>
      </w:pPr>
      <w:r w:rsidRPr="007A49B4">
        <w:rPr>
          <w:rFonts w:cs="Arial"/>
          <w:b/>
          <w:noProof/>
        </w:rPr>
        <w:t>PREDMET JAVNEGA NAROČILA</w:t>
      </w:r>
    </w:p>
    <w:p w14:paraId="57A51014" w14:textId="77777777" w:rsidR="000A06DC" w:rsidRPr="007A49B4" w:rsidRDefault="000A06DC" w:rsidP="0006611C">
      <w:pPr>
        <w:rPr>
          <w:rFonts w:cs="Arial"/>
          <w:b/>
        </w:rPr>
      </w:pPr>
    </w:p>
    <w:p w14:paraId="7266A79A" w14:textId="77777777" w:rsidR="00A8646C" w:rsidRPr="007A49B4" w:rsidRDefault="00A8646C" w:rsidP="0006611C">
      <w:pPr>
        <w:rPr>
          <w:rFonts w:cs="Arial"/>
          <w:b/>
        </w:rPr>
      </w:pPr>
    </w:p>
    <w:p w14:paraId="6738C511" w14:textId="77777777" w:rsidR="008F188C" w:rsidRPr="007A49B4" w:rsidRDefault="008F188C" w:rsidP="00B671DE">
      <w:pPr>
        <w:numPr>
          <w:ilvl w:val="0"/>
          <w:numId w:val="4"/>
        </w:numPr>
        <w:jc w:val="center"/>
        <w:rPr>
          <w:rFonts w:cs="Arial"/>
          <w:b/>
          <w:szCs w:val="20"/>
        </w:rPr>
      </w:pPr>
      <w:r w:rsidRPr="007A49B4">
        <w:rPr>
          <w:rFonts w:cs="Arial"/>
          <w:b/>
          <w:szCs w:val="20"/>
        </w:rPr>
        <w:t>člen</w:t>
      </w:r>
    </w:p>
    <w:p w14:paraId="07ECFC6A" w14:textId="77777777" w:rsidR="00426970" w:rsidRPr="007A49B4" w:rsidRDefault="00426970" w:rsidP="00426970">
      <w:pPr>
        <w:rPr>
          <w:rFonts w:cs="Arial"/>
          <w:b/>
          <w:szCs w:val="20"/>
        </w:rPr>
      </w:pPr>
    </w:p>
    <w:p w14:paraId="299C1CD1" w14:textId="77777777" w:rsidR="00F55637" w:rsidRPr="007A49B4" w:rsidRDefault="00426970" w:rsidP="00F55637">
      <w:pPr>
        <w:rPr>
          <w:rFonts w:cs="Arial"/>
        </w:rPr>
      </w:pPr>
      <w:r w:rsidRPr="007A49B4">
        <w:rPr>
          <w:rFonts w:cs="Arial"/>
          <w:szCs w:val="20"/>
          <w:lang w:eastAsia="sl-SI"/>
        </w:rPr>
        <w:t xml:space="preserve">Predmet javnega naročila je </w:t>
      </w:r>
      <w:r w:rsidR="00E70589" w:rsidRPr="007A49B4">
        <w:rPr>
          <w:rFonts w:cs="Arial"/>
          <w:szCs w:val="20"/>
          <w:lang w:eastAsia="sl-SI"/>
        </w:rPr>
        <w:t>dograditev strukturiranega ožičenja in dobav</w:t>
      </w:r>
      <w:r w:rsidR="000D4ABD" w:rsidRPr="007A49B4">
        <w:rPr>
          <w:rFonts w:cs="Arial"/>
          <w:szCs w:val="20"/>
          <w:lang w:eastAsia="sl-SI"/>
        </w:rPr>
        <w:t>a</w:t>
      </w:r>
      <w:r w:rsidR="00E70589" w:rsidRPr="007A49B4">
        <w:rPr>
          <w:rFonts w:cs="Arial"/>
          <w:szCs w:val="20"/>
          <w:lang w:eastAsia="sl-SI"/>
        </w:rPr>
        <w:t xml:space="preserve"> pasivne mrežne opreme – za dobo enega leta, glede na potrebe.</w:t>
      </w:r>
      <w:r w:rsidR="00F55637" w:rsidRPr="007A49B4">
        <w:rPr>
          <w:rFonts w:cs="Arial"/>
        </w:rPr>
        <w:t xml:space="preserve"> V primeru, da sredstva niso porabljena v enem letu se pogodba lahko podaljša do porabe sredstev oziroma do izvedbe novega postopka javnega naročanja za dela, ki so predmet te pogodbe.</w:t>
      </w:r>
    </w:p>
    <w:p w14:paraId="650A3B24" w14:textId="77777777" w:rsidR="00E70589" w:rsidRPr="007A49B4" w:rsidRDefault="00E70589" w:rsidP="00E70589">
      <w:pPr>
        <w:rPr>
          <w:rFonts w:cs="Arial"/>
          <w:szCs w:val="20"/>
          <w:lang w:eastAsia="sl-SI"/>
        </w:rPr>
      </w:pPr>
    </w:p>
    <w:p w14:paraId="548BBD47" w14:textId="77777777" w:rsidR="00E70589" w:rsidRPr="007A49B4" w:rsidRDefault="00E70589" w:rsidP="00E70589">
      <w:pPr>
        <w:rPr>
          <w:rFonts w:cs="Arial"/>
          <w:b/>
          <w:szCs w:val="20"/>
        </w:rPr>
      </w:pPr>
    </w:p>
    <w:p w14:paraId="0FE92789" w14:textId="77777777" w:rsidR="0082441E" w:rsidRPr="007A49B4" w:rsidRDefault="0082441E" w:rsidP="00E70589">
      <w:pPr>
        <w:rPr>
          <w:rFonts w:cs="Arial"/>
          <w:b/>
          <w:szCs w:val="20"/>
        </w:rPr>
      </w:pPr>
    </w:p>
    <w:p w14:paraId="7E9E64F8" w14:textId="77777777" w:rsidR="00865588" w:rsidRPr="007A49B4" w:rsidRDefault="00865588" w:rsidP="00865588">
      <w:pPr>
        <w:jc w:val="center"/>
        <w:rPr>
          <w:rFonts w:cs="Arial"/>
          <w:b/>
          <w:noProof/>
        </w:rPr>
      </w:pPr>
      <w:r w:rsidRPr="007A49B4">
        <w:rPr>
          <w:rFonts w:cs="Arial"/>
          <w:b/>
          <w:noProof/>
        </w:rPr>
        <w:t>POGODBENA VREDNOST</w:t>
      </w:r>
    </w:p>
    <w:p w14:paraId="1D9472C2" w14:textId="77777777" w:rsidR="00865588" w:rsidRPr="007A49B4" w:rsidRDefault="00865588" w:rsidP="00865588">
      <w:pPr>
        <w:jc w:val="center"/>
        <w:rPr>
          <w:rFonts w:cs="Arial"/>
          <w:b/>
          <w:noProof/>
        </w:rPr>
      </w:pPr>
    </w:p>
    <w:p w14:paraId="63034F45" w14:textId="77777777" w:rsidR="00865588" w:rsidRPr="007A49B4" w:rsidRDefault="00865588" w:rsidP="00B671DE">
      <w:pPr>
        <w:numPr>
          <w:ilvl w:val="0"/>
          <w:numId w:val="4"/>
        </w:numPr>
        <w:jc w:val="center"/>
        <w:rPr>
          <w:rFonts w:cs="Arial"/>
          <w:b/>
          <w:szCs w:val="20"/>
        </w:rPr>
      </w:pPr>
      <w:r w:rsidRPr="007A49B4">
        <w:rPr>
          <w:rFonts w:cs="Arial"/>
          <w:b/>
          <w:szCs w:val="20"/>
        </w:rPr>
        <w:t>člen</w:t>
      </w:r>
    </w:p>
    <w:p w14:paraId="1104FF42" w14:textId="77777777" w:rsidR="0006611C" w:rsidRPr="007A49B4" w:rsidRDefault="0006611C" w:rsidP="0006611C">
      <w:pPr>
        <w:rPr>
          <w:rFonts w:cs="Arial"/>
          <w:b/>
        </w:rPr>
      </w:pPr>
    </w:p>
    <w:p w14:paraId="07C13DC1" w14:textId="77777777" w:rsidR="0006611C" w:rsidRPr="007A49B4" w:rsidRDefault="0006611C" w:rsidP="00CF5ECB">
      <w:pPr>
        <w:pStyle w:val="Kazalovsebine1"/>
      </w:pPr>
      <w:r w:rsidRPr="007A49B4">
        <w:t xml:space="preserve">Končna vrednost </w:t>
      </w:r>
      <w:r w:rsidR="008F188C" w:rsidRPr="007A49B4">
        <w:t xml:space="preserve">pogodbe </w:t>
      </w:r>
      <w:r w:rsidRPr="007A49B4">
        <w:t>znaša</w:t>
      </w:r>
      <w:r w:rsidR="006B511E" w:rsidRPr="007A49B4">
        <w:t>:</w:t>
      </w:r>
    </w:p>
    <w:p w14:paraId="1B6AC020" w14:textId="77777777" w:rsidR="0006611C" w:rsidRPr="007A49B4" w:rsidRDefault="0006611C" w:rsidP="0006611C">
      <w:pPr>
        <w:rPr>
          <w:rFonts w:cs="Arial"/>
          <w:szCs w:val="20"/>
        </w:rPr>
      </w:pPr>
    </w:p>
    <w:p w14:paraId="69594924" w14:textId="77777777" w:rsidR="0006611C" w:rsidRPr="007A49B4" w:rsidRDefault="008F188C" w:rsidP="0006611C">
      <w:pPr>
        <w:pStyle w:val="Sprotnaopomba-besedilo"/>
        <w:rPr>
          <w:rFonts w:ascii="Arial" w:hAnsi="Arial" w:cs="Arial"/>
        </w:rPr>
      </w:pPr>
      <w:r w:rsidRPr="007A49B4">
        <w:rPr>
          <w:rFonts w:ascii="Arial" w:hAnsi="Arial" w:cs="Arial"/>
        </w:rPr>
        <w:t xml:space="preserve">EUR  </w:t>
      </w:r>
      <w:r w:rsidR="000D4ABD" w:rsidRPr="007A49B4">
        <w:rPr>
          <w:rFonts w:ascii="Arial" w:hAnsi="Arial" w:cs="Arial"/>
        </w:rPr>
        <w:t>160</w:t>
      </w:r>
      <w:r w:rsidR="00AE48ED" w:rsidRPr="007A49B4">
        <w:rPr>
          <w:rFonts w:ascii="Arial" w:hAnsi="Arial" w:cs="Arial"/>
        </w:rPr>
        <w:t>.000</w:t>
      </w:r>
      <w:r w:rsidR="0006611C" w:rsidRPr="007A49B4">
        <w:rPr>
          <w:rFonts w:ascii="Arial" w:hAnsi="Arial" w:cs="Arial"/>
        </w:rPr>
        <w:t xml:space="preserve">,00         DDP </w:t>
      </w:r>
      <w:r w:rsidR="00175C27" w:rsidRPr="007A49B4">
        <w:rPr>
          <w:rFonts w:ascii="Arial" w:hAnsi="Arial" w:cs="Arial"/>
        </w:rPr>
        <w:t xml:space="preserve">  lokacija naročnika</w:t>
      </w:r>
    </w:p>
    <w:p w14:paraId="2157C8CA" w14:textId="3D49C003" w:rsidR="0006611C" w:rsidRPr="007A49B4" w:rsidRDefault="00EF31C9" w:rsidP="0006611C">
      <w:pPr>
        <w:pStyle w:val="Sprotnaopomba-besedilo"/>
        <w:rPr>
          <w:rFonts w:ascii="Arial" w:hAnsi="Arial" w:cs="Arial"/>
          <w:u w:val="single"/>
        </w:rPr>
      </w:pPr>
      <w:r w:rsidRPr="007A49B4">
        <w:rPr>
          <w:rFonts w:ascii="Arial" w:hAnsi="Arial" w:cs="Arial"/>
          <w:u w:val="single"/>
        </w:rPr>
        <w:t xml:space="preserve">EUR  </w:t>
      </w:r>
      <w:r w:rsidR="002C58B8">
        <w:rPr>
          <w:rFonts w:ascii="Arial" w:hAnsi="Arial" w:cs="Arial"/>
          <w:u w:val="single"/>
        </w:rPr>
        <w:t xml:space="preserve">  35</w:t>
      </w:r>
      <w:r w:rsidR="00AE48ED" w:rsidRPr="007A49B4">
        <w:rPr>
          <w:rFonts w:ascii="Arial" w:hAnsi="Arial" w:cs="Arial"/>
          <w:u w:val="single"/>
        </w:rPr>
        <w:t>.</w:t>
      </w:r>
      <w:r w:rsidR="000D4ABD" w:rsidRPr="007A49B4">
        <w:rPr>
          <w:rFonts w:ascii="Arial" w:hAnsi="Arial" w:cs="Arial"/>
          <w:u w:val="single"/>
        </w:rPr>
        <w:t>2</w:t>
      </w:r>
      <w:r w:rsidR="009730D6" w:rsidRPr="007A49B4">
        <w:rPr>
          <w:rFonts w:ascii="Arial" w:hAnsi="Arial" w:cs="Arial"/>
          <w:u w:val="single"/>
        </w:rPr>
        <w:t>0</w:t>
      </w:r>
      <w:r w:rsidR="0006611C" w:rsidRPr="007A49B4">
        <w:rPr>
          <w:rFonts w:ascii="Arial" w:hAnsi="Arial" w:cs="Arial"/>
          <w:u w:val="single"/>
        </w:rPr>
        <w:t>0</w:t>
      </w:r>
      <w:r w:rsidRPr="007A49B4">
        <w:rPr>
          <w:rFonts w:ascii="Arial" w:hAnsi="Arial" w:cs="Arial"/>
          <w:u w:val="single"/>
        </w:rPr>
        <w:t xml:space="preserve">,00        </w:t>
      </w:r>
      <w:r w:rsidR="0006611C" w:rsidRPr="007A49B4">
        <w:rPr>
          <w:rFonts w:ascii="Arial" w:hAnsi="Arial" w:cs="Arial"/>
          <w:u w:val="single"/>
        </w:rPr>
        <w:t>2</w:t>
      </w:r>
      <w:r w:rsidRPr="007A49B4">
        <w:rPr>
          <w:rFonts w:ascii="Arial" w:hAnsi="Arial" w:cs="Arial"/>
          <w:u w:val="single"/>
        </w:rPr>
        <w:t>2</w:t>
      </w:r>
      <w:r w:rsidR="0006611C" w:rsidRPr="007A49B4">
        <w:rPr>
          <w:rFonts w:ascii="Arial" w:hAnsi="Arial" w:cs="Arial"/>
          <w:u w:val="single"/>
        </w:rPr>
        <w:t xml:space="preserve"> % </w:t>
      </w:r>
      <w:r w:rsidR="00175C27" w:rsidRPr="007A49B4">
        <w:rPr>
          <w:rFonts w:ascii="Arial" w:hAnsi="Arial" w:cs="Arial"/>
          <w:u w:val="single"/>
        </w:rPr>
        <w:t xml:space="preserve"> </w:t>
      </w:r>
      <w:r w:rsidR="0006611C" w:rsidRPr="007A49B4">
        <w:rPr>
          <w:rFonts w:ascii="Arial" w:hAnsi="Arial" w:cs="Arial"/>
          <w:u w:val="single"/>
        </w:rPr>
        <w:t>DDV</w:t>
      </w:r>
    </w:p>
    <w:p w14:paraId="3FBEB7A3" w14:textId="77777777" w:rsidR="0006611C" w:rsidRPr="007A49B4" w:rsidRDefault="00EF31C9" w:rsidP="0006611C">
      <w:pPr>
        <w:pStyle w:val="Sprotnaopomba-besedilo"/>
        <w:rPr>
          <w:rFonts w:ascii="Arial" w:hAnsi="Arial" w:cs="Arial"/>
          <w:b/>
          <w:bCs/>
        </w:rPr>
      </w:pPr>
      <w:r w:rsidRPr="007A49B4">
        <w:rPr>
          <w:rFonts w:ascii="Arial" w:hAnsi="Arial" w:cs="Arial"/>
          <w:b/>
          <w:bCs/>
        </w:rPr>
        <w:t xml:space="preserve">EUR  </w:t>
      </w:r>
      <w:r w:rsidR="000D4ABD" w:rsidRPr="007A49B4">
        <w:rPr>
          <w:rFonts w:ascii="Arial" w:hAnsi="Arial" w:cs="Arial"/>
          <w:b/>
          <w:bCs/>
        </w:rPr>
        <w:t>195</w:t>
      </w:r>
      <w:r w:rsidR="006B511E" w:rsidRPr="007A49B4">
        <w:rPr>
          <w:rFonts w:ascii="Arial" w:hAnsi="Arial" w:cs="Arial"/>
          <w:b/>
          <w:bCs/>
        </w:rPr>
        <w:t>.</w:t>
      </w:r>
      <w:r w:rsidR="000D4ABD" w:rsidRPr="007A49B4">
        <w:rPr>
          <w:rFonts w:ascii="Arial" w:hAnsi="Arial" w:cs="Arial"/>
          <w:b/>
          <w:bCs/>
        </w:rPr>
        <w:t>2</w:t>
      </w:r>
      <w:r w:rsidR="006B511E" w:rsidRPr="007A49B4">
        <w:rPr>
          <w:rFonts w:ascii="Arial" w:hAnsi="Arial" w:cs="Arial"/>
          <w:b/>
          <w:bCs/>
        </w:rPr>
        <w:t>00,00</w:t>
      </w:r>
      <w:r w:rsidR="007D0294" w:rsidRPr="007A49B4">
        <w:rPr>
          <w:rFonts w:ascii="Arial" w:hAnsi="Arial" w:cs="Arial"/>
          <w:b/>
          <w:bCs/>
        </w:rPr>
        <w:t xml:space="preserve">        DDP </w:t>
      </w:r>
      <w:r w:rsidR="00175C27" w:rsidRPr="007A49B4">
        <w:rPr>
          <w:rFonts w:ascii="Arial" w:hAnsi="Arial" w:cs="Arial"/>
          <w:b/>
          <w:bCs/>
        </w:rPr>
        <w:t xml:space="preserve">  lokacija naročnika</w:t>
      </w:r>
      <w:r w:rsidR="0006611C" w:rsidRPr="007A49B4">
        <w:rPr>
          <w:rFonts w:ascii="Arial" w:hAnsi="Arial" w:cs="Arial"/>
          <w:b/>
          <w:bCs/>
        </w:rPr>
        <w:t xml:space="preserve"> z vključenim DDV</w:t>
      </w:r>
    </w:p>
    <w:p w14:paraId="1297C248" w14:textId="77777777" w:rsidR="00CA59FD" w:rsidRPr="007A49B4" w:rsidRDefault="00CA59FD" w:rsidP="00F83A88">
      <w:pPr>
        <w:rPr>
          <w:rFonts w:cs="Arial"/>
        </w:rPr>
      </w:pPr>
    </w:p>
    <w:p w14:paraId="6305045E" w14:textId="77777777" w:rsidR="008F188C" w:rsidRPr="007A49B4" w:rsidRDefault="008F188C" w:rsidP="008F188C">
      <w:pPr>
        <w:rPr>
          <w:rFonts w:cs="Arial"/>
          <w:i/>
          <w:szCs w:val="20"/>
        </w:rPr>
      </w:pPr>
      <w:r w:rsidRPr="007A49B4">
        <w:rPr>
          <w:rFonts w:cs="Arial"/>
          <w:i/>
          <w:szCs w:val="20"/>
        </w:rPr>
        <w:t xml:space="preserve">V primeru, ko bo </w:t>
      </w:r>
      <w:r w:rsidR="0097113D" w:rsidRPr="007A49B4">
        <w:rPr>
          <w:rFonts w:cs="Arial"/>
          <w:i/>
          <w:szCs w:val="20"/>
        </w:rPr>
        <w:t>ponudnik</w:t>
      </w:r>
      <w:r w:rsidRPr="007A49B4">
        <w:rPr>
          <w:rFonts w:cs="Arial"/>
          <w:i/>
          <w:szCs w:val="20"/>
        </w:rPr>
        <w:t xml:space="preserve"> dobavljal blago in opravljal  s tem blagom povezane storitve iz šifre F/Gradbeništvo (standardne klasifikacije dejavnosti), se za namene DDV uporabi mehanizem obrnjene davčne obveznosti iz 76. a člena ZDDV-1.</w:t>
      </w:r>
    </w:p>
    <w:p w14:paraId="52857D8A" w14:textId="77777777" w:rsidR="008F188C" w:rsidRPr="007A49B4" w:rsidRDefault="008F188C" w:rsidP="00F83A88">
      <w:pPr>
        <w:rPr>
          <w:rFonts w:cs="Arial"/>
        </w:rPr>
      </w:pPr>
    </w:p>
    <w:p w14:paraId="662DE67B" w14:textId="6DA048EB" w:rsidR="00B264BC" w:rsidRPr="007A49B4" w:rsidRDefault="00B264BC" w:rsidP="00B264BC">
      <w:pPr>
        <w:rPr>
          <w:rFonts w:cs="Arial"/>
        </w:rPr>
      </w:pPr>
      <w:r w:rsidRPr="007A49B4">
        <w:rPr>
          <w:rFonts w:cs="Arial"/>
        </w:rPr>
        <w:t xml:space="preserve">Cene na enoto, navedene v </w:t>
      </w:r>
      <w:r w:rsidR="00BA1405" w:rsidRPr="00BA1405">
        <w:rPr>
          <w:rFonts w:cs="Arial"/>
        </w:rPr>
        <w:t>»Specifikacija predračuna (OBR-4) z vsemi tremi zavihki predstavlja Prilogo 1 te pogodbe«.</w:t>
      </w:r>
      <w:r w:rsidRPr="007A49B4">
        <w:rPr>
          <w:rFonts w:cs="Arial"/>
        </w:rPr>
        <w:t xml:space="preserve">, so fiksne in se ne smejo spreminjati do konca izvedbe  pogodbenih obveznosti. </w:t>
      </w:r>
    </w:p>
    <w:p w14:paraId="09EFE43D" w14:textId="77777777" w:rsidR="00B264BC" w:rsidRPr="007A49B4" w:rsidRDefault="00B264BC" w:rsidP="00F83A88">
      <w:pPr>
        <w:rPr>
          <w:rFonts w:cs="Arial"/>
          <w:szCs w:val="20"/>
        </w:rPr>
      </w:pPr>
    </w:p>
    <w:p w14:paraId="5313ACAF" w14:textId="62E0DB10" w:rsidR="00F83A88" w:rsidRPr="007A49B4" w:rsidRDefault="00F83A88" w:rsidP="00F83A88">
      <w:pPr>
        <w:rPr>
          <w:rFonts w:cs="Arial"/>
          <w:szCs w:val="20"/>
        </w:rPr>
      </w:pPr>
      <w:r w:rsidRPr="007A49B4">
        <w:rPr>
          <w:rFonts w:cs="Arial"/>
          <w:szCs w:val="20"/>
        </w:rPr>
        <w:lastRenderedPageBreak/>
        <w:t xml:space="preserve">Cene za vse lokacije naročnika RTV Slovenija </w:t>
      </w:r>
      <w:r w:rsidR="00C535EF" w:rsidRPr="007A49B4">
        <w:rPr>
          <w:rFonts w:cs="Arial"/>
          <w:szCs w:val="20"/>
        </w:rPr>
        <w:t xml:space="preserve">(navedene v naročnikovem obrazcu </w:t>
      </w:r>
      <w:r w:rsidR="00B126B8" w:rsidRPr="007A49B4">
        <w:rPr>
          <w:rFonts w:cs="Arial"/>
          <w:szCs w:val="20"/>
        </w:rPr>
        <w:t>specifikacija</w:t>
      </w:r>
      <w:r w:rsidR="00C535EF" w:rsidRPr="007A49B4">
        <w:rPr>
          <w:rFonts w:cs="Arial"/>
          <w:szCs w:val="20"/>
        </w:rPr>
        <w:t xml:space="preserve">) so </w:t>
      </w:r>
      <w:r w:rsidRPr="007A49B4">
        <w:rPr>
          <w:rFonts w:cs="Arial"/>
          <w:bCs/>
          <w:szCs w:val="20"/>
        </w:rPr>
        <w:t>enotne</w:t>
      </w:r>
      <w:r w:rsidRPr="007A49B4">
        <w:rPr>
          <w:rFonts w:cs="Arial"/>
          <w:szCs w:val="20"/>
        </w:rPr>
        <w:t>, ne glede na oddaljenost iz Ljubljane</w:t>
      </w:r>
      <w:r w:rsidR="00F8798F">
        <w:rPr>
          <w:rFonts w:cs="Arial"/>
          <w:szCs w:val="20"/>
        </w:rPr>
        <w:t>.</w:t>
      </w:r>
      <w:r w:rsidRPr="007A49B4">
        <w:rPr>
          <w:rFonts w:cs="Arial"/>
          <w:szCs w:val="20"/>
        </w:rPr>
        <w:t>.</w:t>
      </w:r>
    </w:p>
    <w:p w14:paraId="34D49C14" w14:textId="77777777" w:rsidR="00372B75" w:rsidRPr="007A49B4" w:rsidRDefault="00372B75" w:rsidP="00F83A88">
      <w:pPr>
        <w:rPr>
          <w:rFonts w:cs="Arial"/>
          <w:szCs w:val="20"/>
        </w:rPr>
      </w:pPr>
    </w:p>
    <w:p w14:paraId="5B747152" w14:textId="77777777" w:rsidR="00C535EF" w:rsidRPr="007A49B4" w:rsidRDefault="00C535EF" w:rsidP="00C535EF">
      <w:pPr>
        <w:rPr>
          <w:rFonts w:cs="Arial"/>
          <w:szCs w:val="20"/>
        </w:rPr>
      </w:pPr>
      <w:r w:rsidRPr="007A49B4">
        <w:rPr>
          <w:rFonts w:cs="Arial"/>
          <w:szCs w:val="20"/>
        </w:rPr>
        <w:t xml:space="preserve">V cenah </w:t>
      </w:r>
      <w:r w:rsidR="00E805CA" w:rsidRPr="007A49B4">
        <w:rPr>
          <w:rFonts w:cs="Arial"/>
          <w:szCs w:val="20"/>
        </w:rPr>
        <w:t xml:space="preserve">ponudnika </w:t>
      </w:r>
      <w:r w:rsidRPr="007A49B4">
        <w:rPr>
          <w:rFonts w:cs="Arial"/>
          <w:szCs w:val="20"/>
        </w:rPr>
        <w:t>so vključeni vsi stroški, kot so:</w:t>
      </w:r>
    </w:p>
    <w:p w14:paraId="1D2C50A0"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stroški transporta, vštevši vsa nakladanja, razkladanja in transport po objektu;</w:t>
      </w:r>
    </w:p>
    <w:p w14:paraId="481DCAF0"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priprava delovišč za varno delo in zaščita prostorov ter opreme;</w:t>
      </w:r>
    </w:p>
    <w:p w14:paraId="39FF3799"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stroški čiščenja ter odstranitev embalaže in drugih nevarnih ovir po izvedenih delih;</w:t>
      </w:r>
    </w:p>
    <w:p w14:paraId="0F04BD54"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odvoz odpadnega materiala na deponijo;</w:t>
      </w:r>
    </w:p>
    <w:p w14:paraId="43E003B3"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ves tesnilni in pomožni material ter vsa druga dela in stroški, ki so potrebni za kvalitetno izvedbo del;</w:t>
      </w:r>
    </w:p>
    <w:p w14:paraId="03FACF1C" w14:textId="77777777" w:rsidR="000D4ABD" w:rsidRPr="007A49B4" w:rsidRDefault="000D4ABD" w:rsidP="000D4ABD">
      <w:pPr>
        <w:pStyle w:val="Odstavekseznama"/>
        <w:numPr>
          <w:ilvl w:val="0"/>
          <w:numId w:val="30"/>
        </w:numPr>
        <w:spacing w:after="120" w:line="276" w:lineRule="auto"/>
        <w:contextualSpacing/>
        <w:rPr>
          <w:rFonts w:cs="Arial"/>
        </w:rPr>
      </w:pPr>
      <w:r w:rsidRPr="007A49B4">
        <w:rPr>
          <w:rFonts w:cs="Arial"/>
        </w:rPr>
        <w:t>vso opremo in naprave, ki so potrebni za kvalitetno in varno izvedbo del (lestve, delovni in zaščitni odri, ipd.).</w:t>
      </w:r>
    </w:p>
    <w:p w14:paraId="47E819EC" w14:textId="77777777" w:rsidR="001C58E1" w:rsidRPr="007A49B4" w:rsidRDefault="001C58E1" w:rsidP="00F83A88">
      <w:pPr>
        <w:rPr>
          <w:rFonts w:cs="Arial"/>
          <w:szCs w:val="20"/>
        </w:rPr>
      </w:pPr>
    </w:p>
    <w:p w14:paraId="2E3747C8" w14:textId="77777777" w:rsidR="00372B75" w:rsidRPr="007A49B4" w:rsidRDefault="00372B75" w:rsidP="00372B75">
      <w:pPr>
        <w:rPr>
          <w:rFonts w:cs="Arial"/>
          <w:szCs w:val="20"/>
        </w:rPr>
      </w:pPr>
      <w:r w:rsidRPr="007A49B4">
        <w:rPr>
          <w:rFonts w:cs="Arial"/>
          <w:szCs w:val="20"/>
        </w:rPr>
        <w:t xml:space="preserve">Vsi dokumenti, ki jih izda </w:t>
      </w:r>
      <w:r w:rsidR="0097113D" w:rsidRPr="007A49B4">
        <w:rPr>
          <w:rFonts w:cs="Arial"/>
          <w:szCs w:val="20"/>
        </w:rPr>
        <w:t>ponudnik</w:t>
      </w:r>
      <w:r w:rsidRPr="007A49B4">
        <w:rPr>
          <w:rFonts w:cs="Arial"/>
          <w:szCs w:val="20"/>
        </w:rPr>
        <w:t xml:space="preserve">, morajo vsebovati tudi oznako pogodbe in oznako naročila, ki ga bo naročnik poslal izvajalcu po podpisu pogodbe. </w:t>
      </w:r>
      <w:r w:rsidR="0097113D" w:rsidRPr="007A49B4">
        <w:rPr>
          <w:rFonts w:cs="Arial"/>
          <w:szCs w:val="20"/>
        </w:rPr>
        <w:t>Ponudnik</w:t>
      </w:r>
      <w:r w:rsidRPr="007A49B4">
        <w:rPr>
          <w:rFonts w:cs="Arial"/>
          <w:szCs w:val="20"/>
        </w:rPr>
        <w:t xml:space="preserve"> bo obračunal dela po dejansko opravljenih količinah in s potrditvijo naročnikovega nadzornika del, pri čemer naročnik ne bo priznaval kakršnihkoli doplačil in dodatkov, ki niso zakonsko določeni.</w:t>
      </w:r>
    </w:p>
    <w:p w14:paraId="19C97D5B" w14:textId="77777777" w:rsidR="000A06DC" w:rsidRPr="007A49B4" w:rsidRDefault="000A06DC" w:rsidP="001C58E1">
      <w:pPr>
        <w:rPr>
          <w:rFonts w:cs="Arial"/>
          <w:bCs/>
          <w:szCs w:val="20"/>
        </w:rPr>
      </w:pPr>
    </w:p>
    <w:p w14:paraId="61DABA4A" w14:textId="77777777" w:rsidR="0082441E" w:rsidRPr="007A49B4" w:rsidRDefault="0082441E" w:rsidP="001C58E1">
      <w:pPr>
        <w:rPr>
          <w:rFonts w:cs="Arial"/>
          <w:bCs/>
          <w:szCs w:val="20"/>
        </w:rPr>
      </w:pPr>
    </w:p>
    <w:p w14:paraId="1F29857F" w14:textId="77777777" w:rsidR="003A7DAF" w:rsidRPr="007A49B4" w:rsidRDefault="003A7DAF" w:rsidP="003A7DAF">
      <w:pPr>
        <w:pStyle w:val="Telobesedila3"/>
        <w:jc w:val="center"/>
        <w:rPr>
          <w:rFonts w:cs="Arial"/>
          <w:b/>
          <w:noProof/>
          <w:sz w:val="20"/>
          <w:lang w:val="sl-SI"/>
        </w:rPr>
      </w:pPr>
      <w:r w:rsidRPr="007A49B4">
        <w:rPr>
          <w:rFonts w:cs="Arial"/>
          <w:b/>
          <w:noProof/>
          <w:sz w:val="20"/>
          <w:lang w:val="sl-SI"/>
        </w:rPr>
        <w:t>PLAČILO</w:t>
      </w:r>
    </w:p>
    <w:p w14:paraId="16F32019" w14:textId="77777777" w:rsidR="007D0294" w:rsidRPr="007A49B4" w:rsidRDefault="007D0294" w:rsidP="007D0294">
      <w:pPr>
        <w:rPr>
          <w:rFonts w:cs="Arial"/>
          <w:szCs w:val="20"/>
        </w:rPr>
      </w:pPr>
    </w:p>
    <w:p w14:paraId="08231316" w14:textId="77777777" w:rsidR="0006611C" w:rsidRPr="007A49B4" w:rsidRDefault="0006611C" w:rsidP="003A7DAF">
      <w:pPr>
        <w:numPr>
          <w:ilvl w:val="0"/>
          <w:numId w:val="4"/>
        </w:numPr>
        <w:jc w:val="center"/>
        <w:rPr>
          <w:rFonts w:cs="Arial"/>
          <w:b/>
        </w:rPr>
      </w:pPr>
      <w:r w:rsidRPr="007A49B4">
        <w:rPr>
          <w:rFonts w:cs="Arial"/>
          <w:b/>
        </w:rPr>
        <w:t>člen</w:t>
      </w:r>
    </w:p>
    <w:p w14:paraId="449FE8B7" w14:textId="77777777" w:rsidR="0006611C" w:rsidRPr="007A49B4" w:rsidRDefault="0006611C" w:rsidP="0006611C">
      <w:pPr>
        <w:rPr>
          <w:rFonts w:cs="Arial"/>
          <w:b/>
          <w:color w:val="FF0000"/>
        </w:rPr>
      </w:pPr>
    </w:p>
    <w:p w14:paraId="45AF9763" w14:textId="77777777" w:rsidR="00450CF2" w:rsidRPr="007A49B4" w:rsidRDefault="00A90F8F" w:rsidP="00372B75">
      <w:pPr>
        <w:rPr>
          <w:rFonts w:cs="Arial"/>
          <w:kern w:val="16"/>
          <w:szCs w:val="20"/>
        </w:rPr>
      </w:pPr>
      <w:r w:rsidRPr="007A49B4">
        <w:rPr>
          <w:rFonts w:cs="Arial"/>
          <w:kern w:val="16"/>
          <w:szCs w:val="20"/>
        </w:rPr>
        <w:t>Naročnik bo zneske opravljenih del plačeval na račun izvajalca št.: ..................</w:t>
      </w:r>
      <w:r w:rsidR="00450CF2" w:rsidRPr="007A49B4">
        <w:rPr>
          <w:rFonts w:cs="Arial"/>
          <w:kern w:val="16"/>
          <w:szCs w:val="20"/>
        </w:rPr>
        <w:t>......... pri banki ……………………….…;</w:t>
      </w:r>
    </w:p>
    <w:p w14:paraId="7C4F81CF" w14:textId="77777777" w:rsidR="00450CF2" w:rsidRPr="007A49B4" w:rsidRDefault="00450CF2" w:rsidP="00B671DE">
      <w:pPr>
        <w:numPr>
          <w:ilvl w:val="0"/>
          <w:numId w:val="11"/>
        </w:numPr>
        <w:rPr>
          <w:rFonts w:cs="Arial"/>
        </w:rPr>
      </w:pPr>
      <w:r w:rsidRPr="007A49B4">
        <w:rPr>
          <w:rFonts w:cs="Arial"/>
          <w:bCs/>
          <w:u w:val="single"/>
        </w:rPr>
        <w:t>Rok plačila za opremo skupaj z delom:</w:t>
      </w:r>
      <w:r w:rsidRPr="007A49B4">
        <w:rPr>
          <w:rFonts w:cs="Arial"/>
          <w:bCs/>
        </w:rPr>
        <w:t xml:space="preserve"> </w:t>
      </w:r>
      <w:r w:rsidRPr="007A49B4">
        <w:rPr>
          <w:rFonts w:cs="Arial"/>
        </w:rPr>
        <w:t>100 % v roku 30 dni po uspešno izvedenih delih, potrjenih s strani naročnika in izstavitvi pravilnega računa.</w:t>
      </w:r>
    </w:p>
    <w:p w14:paraId="1133E208" w14:textId="77777777" w:rsidR="00F55637" w:rsidRPr="007A49B4" w:rsidRDefault="00F55637" w:rsidP="00F55637">
      <w:pPr>
        <w:ind w:left="720"/>
        <w:rPr>
          <w:rFonts w:cs="Arial"/>
        </w:rPr>
      </w:pPr>
    </w:p>
    <w:p w14:paraId="0E72FBE4" w14:textId="77777777" w:rsidR="00450CF2" w:rsidRPr="007A49B4" w:rsidRDefault="00450CF2" w:rsidP="00B671DE">
      <w:pPr>
        <w:pStyle w:val="Telobesedila3"/>
        <w:numPr>
          <w:ilvl w:val="0"/>
          <w:numId w:val="11"/>
        </w:numPr>
        <w:rPr>
          <w:rFonts w:cs="Arial"/>
          <w:sz w:val="20"/>
          <w:lang w:val="sl-SI"/>
        </w:rPr>
      </w:pPr>
      <w:r w:rsidRPr="007A49B4">
        <w:rPr>
          <w:rFonts w:cs="Arial"/>
          <w:bCs/>
          <w:sz w:val="20"/>
          <w:u w:val="single"/>
          <w:lang w:val="sl-SI"/>
        </w:rPr>
        <w:t>Rok plačila samo za opremo:</w:t>
      </w:r>
      <w:r w:rsidRPr="007A49B4">
        <w:rPr>
          <w:rFonts w:cs="Arial"/>
          <w:bCs/>
          <w:sz w:val="20"/>
          <w:lang w:val="sl-SI"/>
        </w:rPr>
        <w:t xml:space="preserve"> 100% v roku 30 dni</w:t>
      </w:r>
      <w:r w:rsidRPr="007A49B4">
        <w:rPr>
          <w:rFonts w:cs="Arial"/>
          <w:sz w:val="20"/>
          <w:lang w:val="sl-SI"/>
        </w:rPr>
        <w:t xml:space="preserve"> po dobavi blaga in izstavitvi računa za dobavljeno opremo.</w:t>
      </w:r>
    </w:p>
    <w:p w14:paraId="6C360908" w14:textId="77777777" w:rsidR="00A90F8F" w:rsidRPr="007A49B4" w:rsidRDefault="00A90F8F" w:rsidP="00372B75">
      <w:pPr>
        <w:rPr>
          <w:rFonts w:cs="Arial"/>
          <w:szCs w:val="20"/>
          <w:lang w:eastAsia="x-none"/>
        </w:rPr>
      </w:pPr>
    </w:p>
    <w:p w14:paraId="70056260" w14:textId="77777777" w:rsidR="00A90F8F" w:rsidRPr="007A49B4" w:rsidRDefault="00A90F8F" w:rsidP="00372B75">
      <w:pPr>
        <w:rPr>
          <w:rFonts w:cs="Arial"/>
          <w:i/>
          <w:szCs w:val="20"/>
        </w:rPr>
      </w:pPr>
      <w:r w:rsidRPr="007A49B4">
        <w:rPr>
          <w:rFonts w:cs="Arial"/>
          <w:i/>
          <w:szCs w:val="20"/>
        </w:rPr>
        <w:t>Naročnik ne bo predložil garancije za zavarovanje odloženih plačil, kakor tudi ne bo predložil kakšnega drugega instrumenta za zavarovanje plačil.</w:t>
      </w:r>
    </w:p>
    <w:p w14:paraId="199C016D" w14:textId="77777777" w:rsidR="00A90F8F" w:rsidRPr="007A49B4" w:rsidRDefault="00A90F8F" w:rsidP="00372B75">
      <w:pPr>
        <w:rPr>
          <w:rFonts w:cs="Arial"/>
          <w:i/>
          <w:color w:val="EE0000"/>
          <w:szCs w:val="20"/>
        </w:rPr>
      </w:pPr>
    </w:p>
    <w:p w14:paraId="10EF7284" w14:textId="77777777" w:rsidR="003A7DAF" w:rsidRPr="007A49B4" w:rsidRDefault="003A7DAF" w:rsidP="003A7DAF">
      <w:pPr>
        <w:jc w:val="center"/>
        <w:rPr>
          <w:rFonts w:cs="Arial"/>
          <w:b/>
          <w:noProof/>
        </w:rPr>
      </w:pPr>
      <w:r w:rsidRPr="007A49B4">
        <w:rPr>
          <w:rFonts w:cs="Arial"/>
          <w:b/>
          <w:noProof/>
        </w:rPr>
        <w:t>ROKI IN NAČIN IZVEDBE</w:t>
      </w:r>
    </w:p>
    <w:p w14:paraId="4D08E31B" w14:textId="77777777" w:rsidR="000A06DC" w:rsidRPr="007A49B4" w:rsidRDefault="000A06DC" w:rsidP="00E3762E">
      <w:pPr>
        <w:rPr>
          <w:rFonts w:cs="Arial"/>
          <w:b/>
        </w:rPr>
      </w:pPr>
    </w:p>
    <w:p w14:paraId="68FD62A4" w14:textId="77777777" w:rsidR="0006611C" w:rsidRPr="007A49B4" w:rsidRDefault="00A90F8F" w:rsidP="003A7DAF">
      <w:pPr>
        <w:numPr>
          <w:ilvl w:val="0"/>
          <w:numId w:val="4"/>
        </w:numPr>
        <w:jc w:val="center"/>
        <w:rPr>
          <w:rFonts w:cs="Arial"/>
          <w:b/>
        </w:rPr>
      </w:pPr>
      <w:r w:rsidRPr="007A49B4">
        <w:rPr>
          <w:rFonts w:cs="Arial"/>
          <w:b/>
        </w:rPr>
        <w:t>člen</w:t>
      </w:r>
    </w:p>
    <w:p w14:paraId="5BBE13A1" w14:textId="77777777" w:rsidR="00F43CF3" w:rsidRPr="007A49B4" w:rsidRDefault="00F43CF3" w:rsidP="0006611C">
      <w:pPr>
        <w:rPr>
          <w:rFonts w:cs="Arial"/>
          <w:b/>
        </w:rPr>
      </w:pPr>
    </w:p>
    <w:p w14:paraId="2603F077" w14:textId="77777777" w:rsidR="00A90F8F" w:rsidRPr="007A49B4" w:rsidRDefault="0097113D" w:rsidP="00A90F8F">
      <w:pPr>
        <w:rPr>
          <w:rFonts w:cs="Arial"/>
          <w:szCs w:val="20"/>
        </w:rPr>
      </w:pPr>
      <w:r w:rsidRPr="007A49B4">
        <w:rPr>
          <w:rFonts w:cs="Arial"/>
          <w:bCs/>
          <w:szCs w:val="20"/>
        </w:rPr>
        <w:t>Ponudnik</w:t>
      </w:r>
      <w:r w:rsidR="00A90F8F" w:rsidRPr="007A49B4">
        <w:rPr>
          <w:rFonts w:cs="Arial"/>
          <w:szCs w:val="20"/>
        </w:rPr>
        <w:t xml:space="preserve"> zagotavlja izvajanje storitev z ustreznimi tehničnimi in kadrovskimi kapacitetami.</w:t>
      </w:r>
    </w:p>
    <w:p w14:paraId="002CCB11" w14:textId="77777777" w:rsidR="00A90F8F" w:rsidRPr="007A49B4" w:rsidRDefault="00A90F8F" w:rsidP="0006611C">
      <w:pPr>
        <w:rPr>
          <w:rFonts w:cs="Arial"/>
          <w:b/>
        </w:rPr>
      </w:pPr>
    </w:p>
    <w:p w14:paraId="517709BD" w14:textId="77777777" w:rsidR="00450CF2" w:rsidRPr="007A49B4" w:rsidRDefault="00A90F8F" w:rsidP="00450CF2">
      <w:pPr>
        <w:rPr>
          <w:rFonts w:cs="Arial"/>
        </w:rPr>
      </w:pPr>
      <w:r w:rsidRPr="007A49B4">
        <w:rPr>
          <w:rFonts w:cs="Arial"/>
          <w:bCs/>
          <w:u w:val="single"/>
        </w:rPr>
        <w:t xml:space="preserve">Odzivni čas </w:t>
      </w:r>
      <w:r w:rsidR="00D30091" w:rsidRPr="007A49B4">
        <w:rPr>
          <w:rFonts w:cs="Arial"/>
          <w:bCs/>
          <w:u w:val="single"/>
        </w:rPr>
        <w:t>pristopa k delu</w:t>
      </w:r>
      <w:r w:rsidRPr="007A49B4">
        <w:rPr>
          <w:rFonts w:cs="Arial"/>
          <w:bCs/>
          <w:u w:val="single"/>
        </w:rPr>
        <w:t>:</w:t>
      </w:r>
      <w:r w:rsidRPr="007A49B4">
        <w:rPr>
          <w:rFonts w:cs="Arial"/>
        </w:rPr>
        <w:t xml:space="preserve"> </w:t>
      </w:r>
      <w:r w:rsidR="00450CF2" w:rsidRPr="007A49B4">
        <w:rPr>
          <w:rFonts w:cs="Arial"/>
          <w:bCs/>
        </w:rPr>
        <w:t xml:space="preserve">Ponudnik mora v …………..(največ </w:t>
      </w:r>
      <w:r w:rsidR="000D4ABD" w:rsidRPr="007A49B4">
        <w:rPr>
          <w:rFonts w:cs="Arial"/>
          <w:bCs/>
        </w:rPr>
        <w:t>5</w:t>
      </w:r>
      <w:r w:rsidR="00450CF2" w:rsidRPr="007A49B4">
        <w:rPr>
          <w:rFonts w:cs="Arial"/>
          <w:bCs/>
        </w:rPr>
        <w:t xml:space="preserve">) delovnih dni po prejemu pisnega obvestila s strani naročnika za vsako posamezno delo izvesti ogled in izmeriti točne dimenzije ter na </w:t>
      </w:r>
      <w:r w:rsidR="00450CF2" w:rsidRPr="007A49B4">
        <w:rPr>
          <w:rFonts w:cs="Arial"/>
        </w:rPr>
        <w:t>podlagi tega naročniku posredovati ponudbo. Na ogledu se ponudnik in naročnik tudi uskladita glede načina in roka izvedbe.</w:t>
      </w:r>
    </w:p>
    <w:p w14:paraId="5EBD8B33" w14:textId="77777777" w:rsidR="00D30091" w:rsidRPr="007A49B4" w:rsidRDefault="00D30091" w:rsidP="00450CF2">
      <w:pPr>
        <w:rPr>
          <w:rFonts w:cs="Arial"/>
        </w:rPr>
      </w:pPr>
    </w:p>
    <w:p w14:paraId="28920F33" w14:textId="77777777" w:rsidR="00450CF2" w:rsidRPr="007A49B4" w:rsidRDefault="00450CF2" w:rsidP="00450CF2">
      <w:pPr>
        <w:rPr>
          <w:rFonts w:cs="Arial"/>
          <w:bCs/>
        </w:rPr>
      </w:pPr>
      <w:r w:rsidRPr="007A49B4">
        <w:rPr>
          <w:rFonts w:cs="Arial"/>
          <w:u w:val="single"/>
        </w:rPr>
        <w:t>Dobavni rok za opremo:</w:t>
      </w:r>
      <w:r w:rsidRPr="007A49B4">
        <w:rPr>
          <w:rFonts w:cs="Arial"/>
        </w:rPr>
        <w:t xml:space="preserve"> Ponudnik bo dobavil opremo …………..(najkasneje v 14) delovnih dni </w:t>
      </w:r>
      <w:r w:rsidRPr="007A49B4">
        <w:rPr>
          <w:rFonts w:cs="Arial"/>
          <w:bCs/>
        </w:rPr>
        <w:t>od prejema pisnega naročila s strani naročnika.</w:t>
      </w:r>
    </w:p>
    <w:p w14:paraId="065DF20B" w14:textId="77777777" w:rsidR="00450CF2" w:rsidRPr="007A49B4" w:rsidRDefault="00450CF2" w:rsidP="00450CF2">
      <w:pPr>
        <w:rPr>
          <w:rFonts w:cs="Arial"/>
        </w:rPr>
      </w:pPr>
    </w:p>
    <w:p w14:paraId="5D1B53A8" w14:textId="77777777" w:rsidR="00DF42FE" w:rsidRPr="007A49B4" w:rsidRDefault="000D4ABD" w:rsidP="00A90F8F">
      <w:pPr>
        <w:rPr>
          <w:rFonts w:cs="Arial"/>
        </w:rPr>
      </w:pPr>
      <w:r w:rsidRPr="007A49B4">
        <w:rPr>
          <w:rFonts w:cs="Arial"/>
        </w:rPr>
        <w:t>Dobava opreme bo v času trajanja pogodbe sukcesivna, na osnovi sprotnih naročil naročnika. Naročnik bo ob naročilu blaga opredelil lokacijo, kamor bo potrebno dostaviti določeno opremo oz. dobaviti opremo skupaj z delom.</w:t>
      </w:r>
    </w:p>
    <w:p w14:paraId="7C652EB1" w14:textId="77777777" w:rsidR="000D4ABD" w:rsidRPr="007A49B4" w:rsidRDefault="000D4ABD" w:rsidP="00A90F8F">
      <w:pPr>
        <w:rPr>
          <w:rFonts w:cs="Arial"/>
        </w:rPr>
      </w:pPr>
    </w:p>
    <w:p w14:paraId="013DB9E1" w14:textId="5F17081C" w:rsidR="00DF42FE" w:rsidRPr="007A49B4" w:rsidRDefault="00DF42FE" w:rsidP="00F8798F">
      <w:pPr>
        <w:rPr>
          <w:rFonts w:cs="Arial"/>
        </w:rPr>
      </w:pPr>
      <w:r w:rsidRPr="007A49B4">
        <w:rPr>
          <w:rFonts w:cs="Arial"/>
          <w:bCs/>
          <w:szCs w:val="20"/>
        </w:rPr>
        <w:t xml:space="preserve">Ponudnik bo izvajal dela </w:t>
      </w:r>
      <w:r w:rsidR="00F8798F" w:rsidRPr="00F8798F">
        <w:rPr>
          <w:rFonts w:cs="Arial"/>
          <w:bCs/>
          <w:szCs w:val="20"/>
        </w:rPr>
        <w:t>na lokacijah javnega zavoda Radiotelevizija Slovenija, in sicer v štirih mestih: Ljubljana, Maribor, Koper in Lendava</w:t>
      </w:r>
      <w:r w:rsidR="00F8798F">
        <w:rPr>
          <w:rFonts w:cs="Arial"/>
          <w:bCs/>
          <w:szCs w:val="20"/>
        </w:rPr>
        <w:t xml:space="preserve">. </w:t>
      </w:r>
    </w:p>
    <w:p w14:paraId="38109AE5" w14:textId="77777777" w:rsidR="00DF42FE" w:rsidRPr="007A49B4" w:rsidRDefault="00DF42FE" w:rsidP="00DF42FE">
      <w:pPr>
        <w:rPr>
          <w:rFonts w:cs="Arial"/>
          <w:szCs w:val="20"/>
        </w:rPr>
      </w:pPr>
    </w:p>
    <w:p w14:paraId="701318D5" w14:textId="77777777" w:rsidR="000D4ABD" w:rsidRPr="007A49B4" w:rsidRDefault="000D4ABD" w:rsidP="000D4ABD">
      <w:pPr>
        <w:rPr>
          <w:rFonts w:cs="Arial"/>
        </w:rPr>
      </w:pPr>
      <w:r w:rsidRPr="007A49B4">
        <w:rPr>
          <w:rFonts w:cs="Arial"/>
        </w:rPr>
        <w:t>Dela se bodo vršila sukcesivno preko celega leta, odvisno od potreb naročnika. Cca. 70 % predvidenih del bo izvedeno na lokaciji Ljubljana. Za vsa dela, ki se bodo izvajala v obdobju trajanja pogodbe, bo naročnik zahteval ponudbo, glede na popis del.</w:t>
      </w:r>
    </w:p>
    <w:p w14:paraId="27ACA049" w14:textId="77777777" w:rsidR="000D4ABD" w:rsidRPr="007A49B4" w:rsidRDefault="000D4ABD" w:rsidP="000D4ABD">
      <w:pPr>
        <w:rPr>
          <w:rFonts w:cs="Arial"/>
        </w:rPr>
      </w:pPr>
    </w:p>
    <w:p w14:paraId="248DE291" w14:textId="77777777" w:rsidR="000D4ABD" w:rsidRPr="007A49B4" w:rsidRDefault="000D4ABD" w:rsidP="000D4ABD">
      <w:pPr>
        <w:rPr>
          <w:rFonts w:cs="Arial"/>
        </w:rPr>
      </w:pPr>
      <w:r w:rsidRPr="007A49B4">
        <w:rPr>
          <w:rFonts w:cs="Arial"/>
        </w:rPr>
        <w:t xml:space="preserve">Ob vsakokratnem delu mora biti s strani naročnika in izvajalca podpisan prevzemni dokument. S tem dnem bo tudi pričel teči garancijski rok. Obračun del se bo izvršil po dejansko opravljenih količinah in s potrditvijo naročnikovega nadzornika del. </w:t>
      </w:r>
    </w:p>
    <w:p w14:paraId="7239AA8A" w14:textId="77777777" w:rsidR="000D4ABD" w:rsidRPr="007A49B4" w:rsidRDefault="000D4ABD" w:rsidP="000D4ABD">
      <w:pPr>
        <w:rPr>
          <w:rFonts w:cs="Arial"/>
        </w:rPr>
      </w:pPr>
    </w:p>
    <w:p w14:paraId="2950767B" w14:textId="77777777" w:rsidR="000D4ABD" w:rsidRPr="007A49B4" w:rsidRDefault="000D4ABD" w:rsidP="000D4ABD">
      <w:pPr>
        <w:rPr>
          <w:rFonts w:cs="Arial"/>
        </w:rPr>
      </w:pPr>
      <w:r w:rsidRPr="007A49B4">
        <w:rPr>
          <w:rFonts w:cs="Arial"/>
        </w:rPr>
        <w:t>Za dela večjega obsega se obvezno opravi pisna primopredaja del in investicijsko teh. in druge dokumentacije, najkasneje v 8 dneh od zaključka vseh del.</w:t>
      </w:r>
    </w:p>
    <w:p w14:paraId="0EDE1A63" w14:textId="77777777" w:rsidR="001C58E1" w:rsidRPr="007A49B4" w:rsidRDefault="001C58E1" w:rsidP="001C58E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9A7094D" w14:textId="77777777" w:rsidR="00450CF2" w:rsidRPr="007A49B4" w:rsidRDefault="00450CF2" w:rsidP="00450CF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7A49B4">
        <w:rPr>
          <w:rFonts w:cs="Arial"/>
          <w:szCs w:val="20"/>
        </w:rPr>
        <w:t xml:space="preserve">Določena dela se bodo lahko opravljala v prostorih, kjer je nameščena tudi določena tehnološka oprema. </w:t>
      </w:r>
      <w:r w:rsidR="0097113D" w:rsidRPr="007A49B4">
        <w:rPr>
          <w:rFonts w:cs="Arial"/>
          <w:szCs w:val="20"/>
        </w:rPr>
        <w:t>Ponudnik</w:t>
      </w:r>
      <w:r w:rsidRPr="007A49B4">
        <w:rPr>
          <w:rFonts w:cs="Arial"/>
          <w:szCs w:val="20"/>
        </w:rPr>
        <w:t xml:space="preserve"> bo moral med gradbenimi deli zaščititi to tehnologijo pred prahom ter pred poškodovanjem zaradi izvajanih del. Cena zaščite je vključena v ceno ponudnikovih del.</w:t>
      </w:r>
    </w:p>
    <w:p w14:paraId="181CB7CD" w14:textId="77777777" w:rsidR="00D8716D" w:rsidRPr="007A49B4" w:rsidRDefault="00D8716D" w:rsidP="00D8716D">
      <w:pPr>
        <w:rPr>
          <w:rFonts w:cs="Arial"/>
          <w:bCs/>
          <w:szCs w:val="20"/>
        </w:rPr>
      </w:pPr>
    </w:p>
    <w:p w14:paraId="20C3EB72" w14:textId="77777777" w:rsidR="00D8716D" w:rsidRPr="007A49B4" w:rsidRDefault="00D8716D" w:rsidP="00D8716D">
      <w:pPr>
        <w:rPr>
          <w:rFonts w:cs="Arial"/>
          <w:bCs/>
          <w:szCs w:val="20"/>
        </w:rPr>
      </w:pPr>
      <w:r w:rsidRPr="007A49B4">
        <w:rPr>
          <w:rFonts w:cs="Arial"/>
          <w:bCs/>
          <w:szCs w:val="20"/>
        </w:rPr>
        <w:t xml:space="preserve">Naročnik si pridržuje pravico, da bo višino ponudb za </w:t>
      </w:r>
      <w:r w:rsidR="00372DC6" w:rsidRPr="007A49B4">
        <w:rPr>
          <w:rFonts w:cs="Arial"/>
          <w:bCs/>
          <w:szCs w:val="20"/>
        </w:rPr>
        <w:t>ponujena</w:t>
      </w:r>
      <w:r w:rsidRPr="007A49B4">
        <w:rPr>
          <w:rFonts w:cs="Arial"/>
          <w:bCs/>
          <w:szCs w:val="20"/>
        </w:rPr>
        <w:t xml:space="preserve"> dela preveril na trgu. V primeru, da bo ponudba izvajalca višja od ostalih ponudnikov na trgu, ima naročnik pravico zavrniti tako ponudbo in izbrati izvajalca prosto na tržišču.</w:t>
      </w:r>
    </w:p>
    <w:p w14:paraId="172C4231" w14:textId="77777777" w:rsidR="000A06DC" w:rsidRPr="007A49B4" w:rsidRDefault="000A06DC" w:rsidP="0006611C">
      <w:pPr>
        <w:rPr>
          <w:rFonts w:cs="Arial"/>
          <w:b/>
        </w:rPr>
      </w:pPr>
    </w:p>
    <w:p w14:paraId="17F41A1C" w14:textId="77777777" w:rsidR="00935E54" w:rsidRPr="007A49B4" w:rsidRDefault="00F43CF3" w:rsidP="003A7DAF">
      <w:pPr>
        <w:pStyle w:val="BESEDILO"/>
        <w:keepLines w:val="0"/>
        <w:widowControl/>
        <w:numPr>
          <w:ilvl w:val="0"/>
          <w:numId w:val="4"/>
        </w:numPr>
        <w:tabs>
          <w:tab w:val="clear" w:pos="2155"/>
        </w:tabs>
        <w:jc w:val="center"/>
        <w:rPr>
          <w:rFonts w:cs="Arial"/>
          <w:b/>
          <w:kern w:val="0"/>
          <w:szCs w:val="24"/>
        </w:rPr>
      </w:pPr>
      <w:r w:rsidRPr="007A49B4">
        <w:rPr>
          <w:rFonts w:cs="Arial"/>
          <w:b/>
          <w:kern w:val="0"/>
          <w:szCs w:val="24"/>
        </w:rPr>
        <w:t>člen</w:t>
      </w:r>
    </w:p>
    <w:p w14:paraId="0A9A6284" w14:textId="77777777" w:rsidR="00D8716D" w:rsidRPr="007A49B4" w:rsidRDefault="00D8716D" w:rsidP="00935E54">
      <w:pPr>
        <w:pStyle w:val="BESEDILO"/>
        <w:keepLines w:val="0"/>
        <w:widowControl/>
        <w:tabs>
          <w:tab w:val="clear" w:pos="2155"/>
        </w:tabs>
        <w:rPr>
          <w:rFonts w:cs="Arial"/>
          <w:b/>
          <w:kern w:val="0"/>
          <w:szCs w:val="24"/>
        </w:rPr>
      </w:pPr>
    </w:p>
    <w:p w14:paraId="5FC21A39" w14:textId="77777777" w:rsidR="0006611C" w:rsidRPr="007A49B4" w:rsidRDefault="0097113D" w:rsidP="0006611C">
      <w:pPr>
        <w:rPr>
          <w:rFonts w:cs="Arial"/>
        </w:rPr>
      </w:pPr>
      <w:r w:rsidRPr="007A49B4">
        <w:rPr>
          <w:rFonts w:cs="Arial"/>
        </w:rPr>
        <w:t>Ponudnik</w:t>
      </w:r>
      <w:r w:rsidR="0006611C" w:rsidRPr="007A49B4">
        <w:rPr>
          <w:rFonts w:cs="Arial"/>
        </w:rPr>
        <w:t xml:space="preserve"> ima pravico zahtevati podaljšanje izvedbenega roka </w:t>
      </w:r>
      <w:r w:rsidR="00935E54" w:rsidRPr="007A49B4">
        <w:rPr>
          <w:rFonts w:cs="Arial"/>
        </w:rPr>
        <w:t xml:space="preserve">za dela </w:t>
      </w:r>
      <w:r w:rsidR="0006611C" w:rsidRPr="007A49B4">
        <w:rPr>
          <w:rFonts w:cs="Arial"/>
        </w:rPr>
        <w:t>v naslednjih primerih:</w:t>
      </w:r>
    </w:p>
    <w:p w14:paraId="3474E65B" w14:textId="77777777" w:rsidR="000D4ABD" w:rsidRPr="007A49B4" w:rsidRDefault="000D4ABD" w:rsidP="000D4ABD">
      <w:pPr>
        <w:pStyle w:val="Odstavekseznama"/>
        <w:numPr>
          <w:ilvl w:val="0"/>
          <w:numId w:val="9"/>
        </w:numPr>
        <w:spacing w:after="120" w:line="276" w:lineRule="auto"/>
        <w:contextualSpacing/>
        <w:rPr>
          <w:rFonts w:cs="Arial"/>
        </w:rPr>
      </w:pPr>
      <w:r w:rsidRPr="007A49B4">
        <w:rPr>
          <w:rFonts w:cs="Arial"/>
        </w:rPr>
        <w:t>ob zamudi pri uvedbi izvajalca v posel ali drugih zamudah s strani naročnika, zaradi katerih ponudnik ne more začeti ali nadaljevati del;</w:t>
      </w:r>
    </w:p>
    <w:p w14:paraId="03B60F3F" w14:textId="77777777" w:rsidR="000D4ABD" w:rsidRPr="007A49B4" w:rsidRDefault="000D4ABD" w:rsidP="000D4ABD">
      <w:pPr>
        <w:pStyle w:val="Odstavekseznama"/>
        <w:numPr>
          <w:ilvl w:val="0"/>
          <w:numId w:val="9"/>
        </w:numPr>
        <w:spacing w:after="120" w:line="276" w:lineRule="auto"/>
        <w:contextualSpacing/>
        <w:rPr>
          <w:rFonts w:cs="Arial"/>
        </w:rPr>
      </w:pPr>
      <w:r w:rsidRPr="007A49B4">
        <w:rPr>
          <w:rFonts w:cs="Arial"/>
        </w:rPr>
        <w:t>zaradi višje sile in ukrepov pristojnih upravnih organov;</w:t>
      </w:r>
    </w:p>
    <w:p w14:paraId="7A73A3B9" w14:textId="77777777" w:rsidR="000D4ABD" w:rsidRPr="007A49B4" w:rsidRDefault="000D4ABD" w:rsidP="000D4ABD">
      <w:pPr>
        <w:pStyle w:val="Odstavekseznama"/>
        <w:numPr>
          <w:ilvl w:val="0"/>
          <w:numId w:val="9"/>
        </w:numPr>
        <w:spacing w:after="120" w:line="276" w:lineRule="auto"/>
        <w:contextualSpacing/>
        <w:rPr>
          <w:rFonts w:cs="Arial"/>
        </w:rPr>
      </w:pPr>
      <w:r w:rsidRPr="007A49B4">
        <w:rPr>
          <w:rFonts w:cs="Arial"/>
        </w:rPr>
        <w:t>zaradi zahteve naročnika po prekinitvi del za krajše časovno obdobje, zaradi programskih zahtev naročnika.</w:t>
      </w:r>
    </w:p>
    <w:p w14:paraId="415CE71E" w14:textId="77777777" w:rsidR="0006611C" w:rsidRPr="007A49B4" w:rsidRDefault="0006611C" w:rsidP="0006611C">
      <w:pPr>
        <w:rPr>
          <w:rFonts w:cs="Arial"/>
        </w:rPr>
      </w:pPr>
    </w:p>
    <w:p w14:paraId="241B4DEE" w14:textId="77777777" w:rsidR="000D4ABD" w:rsidRPr="007A49B4" w:rsidRDefault="000D4ABD" w:rsidP="000D4ABD">
      <w:pPr>
        <w:rPr>
          <w:rFonts w:cs="Arial"/>
        </w:rPr>
      </w:pPr>
      <w:r w:rsidRPr="007A49B4">
        <w:rPr>
          <w:rFonts w:cs="Arial"/>
        </w:rPr>
        <w:t>Okoliščine, ki vplivajo na podaljšanje roka, ponudnik vpiše v dnevnik izvedbe del. Tak vpis velja za sporočilo naročniku o podaljšanju roka. O morebitnem podaljšanju rokov izvedbe se pogodbeni stranki dogovorita s pisnim dopolnilom k tej pogodbi.</w:t>
      </w:r>
    </w:p>
    <w:p w14:paraId="468969BE" w14:textId="77777777" w:rsidR="0006611C" w:rsidRPr="007A49B4" w:rsidRDefault="0006611C" w:rsidP="0006611C">
      <w:pPr>
        <w:rPr>
          <w:rFonts w:cs="Arial"/>
        </w:rPr>
      </w:pPr>
    </w:p>
    <w:p w14:paraId="20AA8667" w14:textId="77777777" w:rsidR="0006611C" w:rsidRPr="007A49B4" w:rsidRDefault="0006611C" w:rsidP="0006611C">
      <w:pPr>
        <w:rPr>
          <w:rFonts w:cs="Arial"/>
        </w:rPr>
      </w:pPr>
      <w:r w:rsidRPr="007A49B4">
        <w:rPr>
          <w:rFonts w:cs="Arial"/>
        </w:rPr>
        <w:t xml:space="preserve">V primeru, da </w:t>
      </w:r>
      <w:r w:rsidR="0097113D" w:rsidRPr="007A49B4">
        <w:rPr>
          <w:rFonts w:cs="Arial"/>
        </w:rPr>
        <w:t>ponudnik</w:t>
      </w:r>
      <w:r w:rsidRPr="007A49B4">
        <w:rPr>
          <w:rFonts w:cs="Arial"/>
        </w:rPr>
        <w:t xml:space="preserve"> ne izvede del v prvotno določenem roku oziroma v naknadno določenem roku, je dolžan povrniti naročniku vso dejansko nastalo škodo . </w:t>
      </w:r>
    </w:p>
    <w:p w14:paraId="48F2D1DE" w14:textId="77777777" w:rsidR="003A7DAF" w:rsidRPr="007A49B4" w:rsidRDefault="003A7DAF" w:rsidP="0006611C">
      <w:pPr>
        <w:rPr>
          <w:rFonts w:cs="Arial"/>
        </w:rPr>
      </w:pPr>
    </w:p>
    <w:p w14:paraId="266A112F" w14:textId="77777777" w:rsidR="00616430" w:rsidRPr="007A49B4" w:rsidRDefault="00616430" w:rsidP="0006611C">
      <w:pPr>
        <w:rPr>
          <w:rFonts w:cs="Arial"/>
        </w:rPr>
      </w:pPr>
    </w:p>
    <w:p w14:paraId="4E220241" w14:textId="77777777" w:rsidR="003A7DAF" w:rsidRPr="007A49B4" w:rsidRDefault="00630EF5" w:rsidP="003A7DAF">
      <w:pPr>
        <w:pStyle w:val="Telobesedila3"/>
        <w:jc w:val="center"/>
        <w:rPr>
          <w:rFonts w:cs="Arial"/>
          <w:b/>
          <w:noProof/>
          <w:sz w:val="20"/>
          <w:lang w:val="sl-SI"/>
        </w:rPr>
      </w:pPr>
      <w:r w:rsidRPr="007A49B4">
        <w:rPr>
          <w:rFonts w:cs="Arial"/>
          <w:b/>
          <w:noProof/>
          <w:sz w:val="20"/>
          <w:lang w:val="sl-SI"/>
        </w:rPr>
        <w:t>KOLIČINSKI IN KAKOVOSTNI</w:t>
      </w:r>
      <w:r w:rsidR="003A7DAF" w:rsidRPr="007A49B4">
        <w:rPr>
          <w:rFonts w:cs="Arial"/>
          <w:b/>
          <w:noProof/>
          <w:sz w:val="20"/>
          <w:lang w:val="sl-SI"/>
        </w:rPr>
        <w:t xml:space="preserve"> PREVZEM</w:t>
      </w:r>
    </w:p>
    <w:p w14:paraId="09BD4AB6" w14:textId="77777777" w:rsidR="001C58E1" w:rsidRPr="007A49B4" w:rsidRDefault="001C58E1" w:rsidP="001C58E1">
      <w:pPr>
        <w:rPr>
          <w:rFonts w:cs="Arial"/>
          <w:b/>
          <w:szCs w:val="20"/>
        </w:rPr>
      </w:pPr>
    </w:p>
    <w:p w14:paraId="3DE7EC74" w14:textId="77777777" w:rsidR="001C58E1" w:rsidRPr="007A49B4" w:rsidRDefault="001C58E1" w:rsidP="003A7DAF">
      <w:pPr>
        <w:numPr>
          <w:ilvl w:val="0"/>
          <w:numId w:val="4"/>
        </w:numPr>
        <w:jc w:val="center"/>
        <w:rPr>
          <w:rFonts w:cs="Arial"/>
          <w:b/>
          <w:szCs w:val="20"/>
        </w:rPr>
      </w:pPr>
      <w:r w:rsidRPr="007A49B4">
        <w:rPr>
          <w:rFonts w:cs="Arial"/>
          <w:b/>
          <w:szCs w:val="20"/>
        </w:rPr>
        <w:t>člen</w:t>
      </w:r>
    </w:p>
    <w:p w14:paraId="0566EACC" w14:textId="77777777" w:rsidR="0082441E" w:rsidRPr="007A49B4" w:rsidRDefault="0082441E" w:rsidP="001C58E1">
      <w:pPr>
        <w:rPr>
          <w:rFonts w:cs="Arial"/>
          <w:b/>
          <w:szCs w:val="20"/>
        </w:rPr>
      </w:pPr>
    </w:p>
    <w:p w14:paraId="584A409E" w14:textId="77777777" w:rsidR="001C58E1" w:rsidRPr="007A49B4" w:rsidRDefault="00630EF5" w:rsidP="003A7DAF">
      <w:pPr>
        <w:rPr>
          <w:rFonts w:cs="Arial"/>
          <w:b/>
          <w:szCs w:val="20"/>
        </w:rPr>
      </w:pPr>
      <w:r w:rsidRPr="007A49B4">
        <w:rPr>
          <w:rFonts w:cs="Arial"/>
          <w:b/>
          <w:szCs w:val="20"/>
        </w:rPr>
        <w:t>8</w:t>
      </w:r>
      <w:r w:rsidR="001C58E1" w:rsidRPr="007A49B4">
        <w:rPr>
          <w:rFonts w:cs="Arial"/>
          <w:b/>
          <w:szCs w:val="20"/>
        </w:rPr>
        <w:t>.1</w:t>
      </w:r>
    </w:p>
    <w:p w14:paraId="339DC331" w14:textId="77777777" w:rsidR="001C58E1" w:rsidRPr="007A49B4" w:rsidRDefault="001C58E1" w:rsidP="001C58E1">
      <w:pPr>
        <w:rPr>
          <w:rFonts w:cs="Arial"/>
          <w:bCs/>
          <w:szCs w:val="20"/>
        </w:rPr>
      </w:pPr>
      <w:r w:rsidRPr="007A49B4">
        <w:rPr>
          <w:rFonts w:cs="Arial"/>
          <w:bCs/>
          <w:szCs w:val="20"/>
        </w:rPr>
        <w:t xml:space="preserve">Količinski in kakovostni prevzem pogodbenih del bosta pogodbeni stranki opravili komisijsko pri  naročniku RTV Slovenija, najkasneje v roku </w:t>
      </w:r>
      <w:r w:rsidR="00710200" w:rsidRPr="007A49B4">
        <w:rPr>
          <w:rFonts w:cs="Arial"/>
          <w:bCs/>
          <w:szCs w:val="20"/>
        </w:rPr>
        <w:t>2</w:t>
      </w:r>
      <w:r w:rsidRPr="007A49B4">
        <w:rPr>
          <w:rFonts w:cs="Arial"/>
          <w:bCs/>
          <w:szCs w:val="20"/>
        </w:rPr>
        <w:t xml:space="preserve"> delovnih dni po izvedenih delih </w:t>
      </w:r>
      <w:r w:rsidR="00D8716D" w:rsidRPr="007A49B4">
        <w:rPr>
          <w:rFonts w:cs="Arial"/>
          <w:bCs/>
          <w:szCs w:val="20"/>
        </w:rPr>
        <w:t xml:space="preserve">in testiranju in to potrdili </w:t>
      </w:r>
      <w:r w:rsidR="00D8716D" w:rsidRPr="007A49B4">
        <w:rPr>
          <w:rFonts w:cs="Arial"/>
          <w:bCs/>
          <w:color w:val="EE0000"/>
          <w:szCs w:val="20"/>
        </w:rPr>
        <w:t xml:space="preserve">s </w:t>
      </w:r>
      <w:r w:rsidRPr="007A49B4">
        <w:rPr>
          <w:rFonts w:cs="Arial"/>
          <w:bCs/>
          <w:szCs w:val="20"/>
        </w:rPr>
        <w:t xml:space="preserve">podpisom </w:t>
      </w:r>
      <w:r w:rsidR="000D4ABD" w:rsidRPr="007A49B4">
        <w:rPr>
          <w:rFonts w:cs="Arial"/>
          <w:bCs/>
          <w:szCs w:val="20"/>
        </w:rPr>
        <w:t>prevzemnega dokumenta</w:t>
      </w:r>
      <w:r w:rsidRPr="007A49B4">
        <w:rPr>
          <w:rFonts w:cs="Arial"/>
          <w:bCs/>
          <w:szCs w:val="20"/>
        </w:rPr>
        <w:t xml:space="preserve"> za večja investicijska dela oz. s potrditvijo končnega računa ponudnika za manjša vzdrževalna dela.</w:t>
      </w:r>
    </w:p>
    <w:p w14:paraId="465607D1" w14:textId="77777777" w:rsidR="001C58E1" w:rsidRPr="007A49B4" w:rsidRDefault="001C58E1" w:rsidP="001C58E1">
      <w:pPr>
        <w:rPr>
          <w:rFonts w:cs="Arial"/>
          <w:bCs/>
          <w:szCs w:val="20"/>
        </w:rPr>
      </w:pPr>
    </w:p>
    <w:p w14:paraId="6D76AEAC" w14:textId="77777777" w:rsidR="001C58E1" w:rsidRPr="007A49B4" w:rsidRDefault="001C58E1" w:rsidP="001C58E1">
      <w:pPr>
        <w:rPr>
          <w:rFonts w:cs="Arial"/>
          <w:bCs/>
          <w:szCs w:val="20"/>
        </w:rPr>
      </w:pPr>
      <w:r w:rsidRPr="007A49B4">
        <w:rPr>
          <w:rFonts w:cs="Arial"/>
          <w:bCs/>
          <w:szCs w:val="20"/>
        </w:rPr>
        <w:t xml:space="preserve">Komisija je dolžna vse ugotovitve vpisati v pisno poročilo o prevzemu, ki ga bodo podpisali vsi člani komisije. Z datumom podpisa </w:t>
      </w:r>
      <w:r w:rsidR="000D4ABD" w:rsidRPr="007A49B4">
        <w:rPr>
          <w:rFonts w:cs="Arial"/>
          <w:bCs/>
          <w:szCs w:val="20"/>
        </w:rPr>
        <w:t>prevzemnega dokumenta</w:t>
      </w:r>
      <w:r w:rsidRPr="007A49B4">
        <w:rPr>
          <w:rFonts w:cs="Arial"/>
          <w:bCs/>
          <w:szCs w:val="20"/>
        </w:rPr>
        <w:t xml:space="preserve"> naročnik prevzame pogodbena dela.</w:t>
      </w:r>
    </w:p>
    <w:p w14:paraId="7D17DCD7" w14:textId="77777777" w:rsidR="001C58E1" w:rsidRPr="007A49B4" w:rsidRDefault="001C58E1" w:rsidP="001C58E1">
      <w:pPr>
        <w:rPr>
          <w:rFonts w:cs="Arial"/>
          <w:bCs/>
          <w:szCs w:val="20"/>
        </w:rPr>
      </w:pPr>
    </w:p>
    <w:p w14:paraId="178014BA" w14:textId="77777777" w:rsidR="001C58E1" w:rsidRPr="007A49B4" w:rsidRDefault="001C58E1" w:rsidP="001C58E1">
      <w:pPr>
        <w:rPr>
          <w:rFonts w:cs="Arial"/>
          <w:szCs w:val="20"/>
        </w:rPr>
      </w:pPr>
      <w:r w:rsidRPr="007A49B4">
        <w:rPr>
          <w:rFonts w:cs="Arial"/>
          <w:szCs w:val="20"/>
        </w:rPr>
        <w:t xml:space="preserve">Obračun za večja investicijska dela se vrši na podlagi podpisanega gradbenega dnevnika s strani nadzornika. Nadzornik je dolžan vse ugotovitve vpisati v pisno poročilo o prevzemu, ki ga bodo podpisali vsi prisotni. Z datumom podpisa </w:t>
      </w:r>
      <w:r w:rsidR="000D4ABD" w:rsidRPr="007A49B4">
        <w:rPr>
          <w:rFonts w:cs="Arial"/>
          <w:szCs w:val="20"/>
        </w:rPr>
        <w:t>prevzemnega dokumenta</w:t>
      </w:r>
      <w:r w:rsidRPr="007A49B4">
        <w:rPr>
          <w:rFonts w:cs="Arial"/>
          <w:szCs w:val="20"/>
        </w:rPr>
        <w:t xml:space="preserve"> naročnik prevzame pogodbena dela. </w:t>
      </w:r>
    </w:p>
    <w:p w14:paraId="27A7D759" w14:textId="77777777" w:rsidR="001C58E1" w:rsidRPr="007A49B4" w:rsidRDefault="001C58E1" w:rsidP="001C58E1">
      <w:pPr>
        <w:rPr>
          <w:rFonts w:cs="Arial"/>
          <w:szCs w:val="20"/>
        </w:rPr>
      </w:pPr>
    </w:p>
    <w:p w14:paraId="6CFD3883" w14:textId="77777777" w:rsidR="001C58E1" w:rsidRPr="007A49B4" w:rsidRDefault="001C58E1" w:rsidP="001C58E1">
      <w:pPr>
        <w:rPr>
          <w:rFonts w:cs="Arial"/>
          <w:bCs/>
          <w:szCs w:val="20"/>
        </w:rPr>
      </w:pPr>
      <w:r w:rsidRPr="007A49B4">
        <w:rPr>
          <w:rFonts w:cs="Arial"/>
          <w:bCs/>
          <w:szCs w:val="20"/>
        </w:rPr>
        <w:t>V primeru morebitnih pomanjkljivosti, ki bodo v zapisniku zapisane, pogodbeni stranki določita sporazumen rok za njihovo odpravo, ki pa ne sme biti daljši od enega meseca. V tem primeru velja za prevzem pogodbenih del datum, ko bodo prav tako z zapisnikom potrjene in odpravljene pomanjkljivosti iz predhodnega zapisnika.</w:t>
      </w:r>
    </w:p>
    <w:p w14:paraId="496DE8DC" w14:textId="77777777" w:rsidR="001C58E1" w:rsidRPr="007A49B4" w:rsidRDefault="001C58E1" w:rsidP="001C58E1">
      <w:pPr>
        <w:rPr>
          <w:rFonts w:cs="Arial"/>
          <w:bCs/>
          <w:szCs w:val="20"/>
        </w:rPr>
      </w:pPr>
    </w:p>
    <w:p w14:paraId="188B0FB9" w14:textId="386760E7" w:rsidR="001C58E1" w:rsidRPr="007A49B4" w:rsidRDefault="001C58E1" w:rsidP="001C58E1">
      <w:pPr>
        <w:rPr>
          <w:rFonts w:cs="Arial"/>
          <w:bCs/>
          <w:szCs w:val="20"/>
        </w:rPr>
      </w:pPr>
      <w:r w:rsidRPr="007A49B4">
        <w:rPr>
          <w:rFonts w:cs="Arial"/>
          <w:bCs/>
          <w:szCs w:val="20"/>
        </w:rPr>
        <w:t>Za končni prevzem pogodbenih del, ki so osnova za plačilo, bo veljal zadnji datum zapisnika komisije (</w:t>
      </w:r>
      <w:r w:rsidR="00F55637" w:rsidRPr="007A49B4">
        <w:rPr>
          <w:rFonts w:cs="Arial"/>
          <w:bCs/>
          <w:szCs w:val="20"/>
        </w:rPr>
        <w:t>prevzemni dokument</w:t>
      </w:r>
      <w:r w:rsidRPr="007A49B4">
        <w:rPr>
          <w:rFonts w:cs="Arial"/>
          <w:bCs/>
          <w:szCs w:val="20"/>
        </w:rPr>
        <w:t xml:space="preserve">) pogodbenih strank, iz katerega bo razvidno, da so dela po tej pogodbi korektno izvedena in dokončana. </w:t>
      </w:r>
    </w:p>
    <w:p w14:paraId="29E6F0D8" w14:textId="77777777" w:rsidR="001C58E1" w:rsidRPr="007A49B4" w:rsidRDefault="00630EF5" w:rsidP="001C58E1">
      <w:pPr>
        <w:rPr>
          <w:rFonts w:cs="Arial"/>
          <w:b/>
          <w:bCs/>
          <w:szCs w:val="20"/>
        </w:rPr>
      </w:pPr>
      <w:r w:rsidRPr="007A49B4">
        <w:rPr>
          <w:rFonts w:cs="Arial"/>
          <w:b/>
          <w:bCs/>
          <w:szCs w:val="20"/>
        </w:rPr>
        <w:lastRenderedPageBreak/>
        <w:t>8</w:t>
      </w:r>
      <w:r w:rsidR="001C58E1" w:rsidRPr="007A49B4">
        <w:rPr>
          <w:rFonts w:cs="Arial"/>
          <w:b/>
          <w:bCs/>
          <w:szCs w:val="20"/>
        </w:rPr>
        <w:t>.2</w:t>
      </w:r>
    </w:p>
    <w:p w14:paraId="1BB250A2" w14:textId="77777777" w:rsidR="001C58E1" w:rsidRPr="007A49B4" w:rsidRDefault="001C58E1" w:rsidP="001C58E1">
      <w:pPr>
        <w:rPr>
          <w:rFonts w:cs="Arial"/>
          <w:szCs w:val="20"/>
        </w:rPr>
      </w:pPr>
      <w:r w:rsidRPr="007A49B4">
        <w:rPr>
          <w:rFonts w:cs="Arial"/>
          <w:szCs w:val="20"/>
        </w:rPr>
        <w:t>Naročnik si pridržuje pravico do kasnejše (po podpisu pogodbe z izbranim ponudnikom) kontrole in vpogleda v posamezne pravne in druge dokumente kooperantov, podizvajalcev in izvajalcev del, ali njihovih posameznih delavcev, da prepreči zlorabe glede: nelegalne, priložnostne, občasne, nadomestne, ali kakršnekoli druge oblike “honorarne zaposlitve” ali navzočnosti neznanih oseb v objektih JZ RTV Slovenija.</w:t>
      </w:r>
    </w:p>
    <w:p w14:paraId="22CC193D" w14:textId="77777777" w:rsidR="001C58E1" w:rsidRPr="007A49B4" w:rsidRDefault="001C58E1" w:rsidP="001C58E1">
      <w:pPr>
        <w:rPr>
          <w:rFonts w:cs="Arial"/>
          <w:szCs w:val="20"/>
        </w:rPr>
      </w:pPr>
    </w:p>
    <w:p w14:paraId="0AF11075" w14:textId="77777777" w:rsidR="001C58E1" w:rsidRPr="007A49B4" w:rsidRDefault="001C58E1" w:rsidP="001C58E1">
      <w:pPr>
        <w:rPr>
          <w:rFonts w:cs="Arial"/>
          <w:szCs w:val="20"/>
        </w:rPr>
      </w:pPr>
      <w:r w:rsidRPr="007A49B4">
        <w:rPr>
          <w:rFonts w:cs="Arial"/>
          <w:szCs w:val="20"/>
        </w:rPr>
        <w:t>Zgoraj omenjene kontrole bo izvajal pooblaščeni predstavnik naročnika, njegova varnostna služba ali pooblaščene državne inšpekcijske službe v skladu s svojimi pristojnostmi oz. veljavnimi predpisi in internimi pravilniki RTV Slovenija.</w:t>
      </w:r>
    </w:p>
    <w:p w14:paraId="5D10FD11" w14:textId="77777777" w:rsidR="000A06DC" w:rsidRPr="007A49B4" w:rsidRDefault="000A06DC" w:rsidP="001C58E1">
      <w:pPr>
        <w:rPr>
          <w:rFonts w:cs="Arial"/>
          <w:b/>
          <w:bCs/>
          <w:szCs w:val="20"/>
        </w:rPr>
      </w:pPr>
    </w:p>
    <w:p w14:paraId="6FC96797" w14:textId="77777777" w:rsidR="0082441E" w:rsidRPr="007A49B4" w:rsidRDefault="0082441E" w:rsidP="001C58E1">
      <w:pPr>
        <w:rPr>
          <w:rFonts w:cs="Arial"/>
          <w:b/>
          <w:bCs/>
          <w:szCs w:val="20"/>
        </w:rPr>
      </w:pPr>
    </w:p>
    <w:p w14:paraId="1C97F3B5" w14:textId="77777777" w:rsidR="001C58E1" w:rsidRPr="007A49B4" w:rsidRDefault="00630EF5" w:rsidP="001C58E1">
      <w:pPr>
        <w:rPr>
          <w:rFonts w:cs="Arial"/>
          <w:b/>
          <w:bCs/>
          <w:szCs w:val="20"/>
        </w:rPr>
      </w:pPr>
      <w:r w:rsidRPr="007A49B4">
        <w:rPr>
          <w:rFonts w:cs="Arial"/>
          <w:b/>
          <w:bCs/>
          <w:szCs w:val="20"/>
        </w:rPr>
        <w:t>8</w:t>
      </w:r>
      <w:r w:rsidR="001C58E1" w:rsidRPr="007A49B4">
        <w:rPr>
          <w:rFonts w:cs="Arial"/>
          <w:b/>
          <w:bCs/>
          <w:szCs w:val="20"/>
        </w:rPr>
        <w:t>.3</w:t>
      </w:r>
    </w:p>
    <w:p w14:paraId="0C6D374E" w14:textId="77777777" w:rsidR="001C58E1" w:rsidRPr="007A49B4" w:rsidRDefault="001C58E1" w:rsidP="001C58E1">
      <w:pPr>
        <w:rPr>
          <w:rFonts w:cs="Arial"/>
          <w:szCs w:val="20"/>
        </w:rPr>
      </w:pPr>
      <w:r w:rsidRPr="007A49B4">
        <w:rPr>
          <w:rFonts w:cs="Arial"/>
          <w:szCs w:val="20"/>
        </w:rPr>
        <w:t xml:space="preserve">Vsi vgrajeni materiali osnovni, pritrdilni, montažni in  pomožni, morajo ustrezati veljavnim predpisom, normativom in standardom, tako da na morebitno zahtevo naročnika, izbrani </w:t>
      </w:r>
      <w:r w:rsidR="0097113D" w:rsidRPr="007A49B4">
        <w:rPr>
          <w:rFonts w:cs="Arial"/>
          <w:szCs w:val="20"/>
        </w:rPr>
        <w:t>ponudnik</w:t>
      </w:r>
      <w:r w:rsidRPr="007A49B4">
        <w:rPr>
          <w:rFonts w:cs="Arial"/>
          <w:szCs w:val="20"/>
        </w:rPr>
        <w:t xml:space="preserve"> del to dokaže s priloženo ustrezno dokumentacijo. </w:t>
      </w:r>
    </w:p>
    <w:p w14:paraId="54EF68ED" w14:textId="77777777" w:rsidR="001C58E1" w:rsidRPr="007A49B4" w:rsidRDefault="001C58E1" w:rsidP="001C58E1">
      <w:pPr>
        <w:rPr>
          <w:rFonts w:cs="Arial"/>
          <w:szCs w:val="20"/>
        </w:rPr>
      </w:pPr>
    </w:p>
    <w:p w14:paraId="7F9931C6" w14:textId="77777777" w:rsidR="001C58E1" w:rsidRPr="007A49B4" w:rsidRDefault="001C58E1" w:rsidP="001C58E1">
      <w:pPr>
        <w:rPr>
          <w:rFonts w:cs="Arial"/>
          <w:szCs w:val="20"/>
        </w:rPr>
      </w:pPr>
      <w:r w:rsidRPr="007A49B4">
        <w:rPr>
          <w:rFonts w:cs="Arial"/>
          <w:szCs w:val="20"/>
        </w:rPr>
        <w:t xml:space="preserve">Razen komercialno tehnične dokumentacije, </w:t>
      </w:r>
      <w:r w:rsidRPr="007A49B4">
        <w:rPr>
          <w:rFonts w:eastAsia="Calibri" w:cs="Arial"/>
          <w:szCs w:val="20"/>
        </w:rPr>
        <w:t>izjav o skladnosti in certifikatov</w:t>
      </w:r>
      <w:r w:rsidRPr="007A49B4">
        <w:rPr>
          <w:rFonts w:cs="Arial"/>
          <w:szCs w:val="20"/>
        </w:rPr>
        <w:t xml:space="preserve">, naročnik lahko zahteva od izvajalca tudi: - fotokopijo fakture o dobavi materiala (ob originalu na vpogled) - izjavo dobavitelja ali uvoznika, da omenjeni materiali ustrezajo veljavnim  predpisom, standardom in </w:t>
      </w:r>
      <w:r w:rsidR="00D8716D" w:rsidRPr="007A49B4">
        <w:rPr>
          <w:rFonts w:cs="Arial"/>
          <w:szCs w:val="20"/>
        </w:rPr>
        <w:t xml:space="preserve">normativom, ter- drugo a-testno </w:t>
      </w:r>
      <w:r w:rsidRPr="007A49B4">
        <w:rPr>
          <w:rFonts w:cs="Arial"/>
          <w:szCs w:val="20"/>
        </w:rPr>
        <w:t>dokumentacijo,</w:t>
      </w:r>
      <w:r w:rsidR="00D8716D" w:rsidRPr="007A49B4">
        <w:rPr>
          <w:rFonts w:cs="Arial"/>
          <w:szCs w:val="20"/>
        </w:rPr>
        <w:t xml:space="preserve"> izjave in meritve proizvajalca </w:t>
      </w:r>
      <w:r w:rsidRPr="007A49B4">
        <w:rPr>
          <w:rFonts w:cs="Arial"/>
          <w:szCs w:val="20"/>
        </w:rPr>
        <w:t>ali pooblaščene</w:t>
      </w:r>
      <w:r w:rsidR="00B264BC" w:rsidRPr="007A49B4">
        <w:rPr>
          <w:rFonts w:cs="Arial"/>
          <w:szCs w:val="20"/>
        </w:rPr>
        <w:t xml:space="preserve"> </w:t>
      </w:r>
      <w:r w:rsidRPr="007A49B4">
        <w:rPr>
          <w:rFonts w:cs="Arial"/>
          <w:szCs w:val="20"/>
        </w:rPr>
        <w:t>specializirane organizacije, če so te potrebne, in v skladu z veljavno zakonodajo.</w:t>
      </w:r>
    </w:p>
    <w:p w14:paraId="3317656D" w14:textId="77777777" w:rsidR="00D8716D" w:rsidRPr="007A49B4" w:rsidRDefault="00D8716D" w:rsidP="001C58E1">
      <w:pPr>
        <w:rPr>
          <w:rFonts w:cs="Arial"/>
          <w:szCs w:val="20"/>
        </w:rPr>
      </w:pPr>
    </w:p>
    <w:p w14:paraId="239AE10A" w14:textId="77777777" w:rsidR="0082441E" w:rsidRPr="007A49B4" w:rsidRDefault="0082441E" w:rsidP="001C58E1">
      <w:pPr>
        <w:rPr>
          <w:rFonts w:cs="Arial"/>
          <w:szCs w:val="20"/>
        </w:rPr>
      </w:pPr>
    </w:p>
    <w:p w14:paraId="07B7F954" w14:textId="77777777" w:rsidR="00630EF5" w:rsidRPr="007A49B4" w:rsidRDefault="00630EF5" w:rsidP="00630EF5">
      <w:pPr>
        <w:pStyle w:val="Telobesedila3"/>
        <w:jc w:val="center"/>
        <w:rPr>
          <w:rFonts w:cs="Arial"/>
          <w:b/>
          <w:noProof/>
          <w:sz w:val="20"/>
          <w:lang w:val="sl-SI"/>
        </w:rPr>
      </w:pPr>
      <w:r w:rsidRPr="007A49B4">
        <w:rPr>
          <w:rFonts w:cs="Arial"/>
          <w:b/>
          <w:noProof/>
          <w:sz w:val="20"/>
          <w:lang w:val="sl-SI"/>
        </w:rPr>
        <w:t>PREDSTAVNIKI POGODBENIH STRANK IN NADZOR NAD IZVAJANJEM</w:t>
      </w:r>
    </w:p>
    <w:p w14:paraId="37E4C3F0" w14:textId="77777777" w:rsidR="000A06DC" w:rsidRPr="007A49B4" w:rsidRDefault="000A06DC" w:rsidP="001C58E1">
      <w:pPr>
        <w:rPr>
          <w:rFonts w:cs="Arial"/>
          <w:szCs w:val="20"/>
        </w:rPr>
      </w:pPr>
    </w:p>
    <w:p w14:paraId="5E3D9F69" w14:textId="77777777" w:rsidR="0006611C" w:rsidRPr="007A49B4" w:rsidRDefault="0006611C" w:rsidP="00630EF5">
      <w:pPr>
        <w:numPr>
          <w:ilvl w:val="0"/>
          <w:numId w:val="4"/>
        </w:numPr>
        <w:jc w:val="center"/>
        <w:rPr>
          <w:rFonts w:cs="Arial"/>
          <w:b/>
        </w:rPr>
      </w:pPr>
      <w:r w:rsidRPr="007A49B4">
        <w:rPr>
          <w:rFonts w:cs="Arial"/>
          <w:b/>
        </w:rPr>
        <w:t>člen</w:t>
      </w:r>
    </w:p>
    <w:p w14:paraId="7D195515" w14:textId="77777777" w:rsidR="0006611C" w:rsidRPr="007A49B4" w:rsidRDefault="0006611C" w:rsidP="0006611C">
      <w:pPr>
        <w:rPr>
          <w:rFonts w:cs="Arial"/>
        </w:rPr>
      </w:pPr>
    </w:p>
    <w:p w14:paraId="4FE213F1" w14:textId="77777777" w:rsidR="00D6138A" w:rsidRPr="007A49B4" w:rsidRDefault="00630EF5" w:rsidP="00D6138A">
      <w:pPr>
        <w:rPr>
          <w:rFonts w:cs="Arial"/>
          <w:b/>
        </w:rPr>
      </w:pPr>
      <w:r w:rsidRPr="007A49B4">
        <w:rPr>
          <w:rFonts w:cs="Arial"/>
          <w:b/>
        </w:rPr>
        <w:t>9</w:t>
      </w:r>
      <w:r w:rsidR="00D6138A" w:rsidRPr="007A49B4">
        <w:rPr>
          <w:rFonts w:cs="Arial"/>
          <w:b/>
        </w:rPr>
        <w:t xml:space="preserve">.1. </w:t>
      </w:r>
    </w:p>
    <w:p w14:paraId="2F23F492" w14:textId="77777777" w:rsidR="00D6138A" w:rsidRPr="007A49B4" w:rsidRDefault="00D6138A" w:rsidP="00D6138A">
      <w:pPr>
        <w:autoSpaceDE w:val="0"/>
        <w:autoSpaceDN w:val="0"/>
        <w:adjustRightInd w:val="0"/>
        <w:rPr>
          <w:rFonts w:cs="Arial"/>
          <w:szCs w:val="20"/>
        </w:rPr>
      </w:pPr>
      <w:r w:rsidRPr="007A49B4">
        <w:rPr>
          <w:rFonts w:cs="Arial"/>
          <w:szCs w:val="20"/>
        </w:rPr>
        <w:t>S strani naročnika bo dela vodil in nadzoroval ……………………..</w:t>
      </w:r>
    </w:p>
    <w:p w14:paraId="116A4DB9" w14:textId="77777777" w:rsidR="00D6138A" w:rsidRPr="007A49B4" w:rsidRDefault="00D6138A" w:rsidP="00D6138A">
      <w:pPr>
        <w:autoSpaceDE w:val="0"/>
        <w:autoSpaceDN w:val="0"/>
        <w:adjustRightInd w:val="0"/>
        <w:rPr>
          <w:rFonts w:cs="Arial"/>
          <w:szCs w:val="20"/>
        </w:rPr>
      </w:pPr>
    </w:p>
    <w:p w14:paraId="36346D07" w14:textId="77777777" w:rsidR="00D6138A" w:rsidRPr="007A49B4" w:rsidRDefault="00D6138A" w:rsidP="00D6138A">
      <w:pPr>
        <w:rPr>
          <w:rFonts w:cs="Arial"/>
          <w:bCs/>
          <w:szCs w:val="20"/>
        </w:rPr>
      </w:pPr>
      <w:r w:rsidRPr="007A49B4">
        <w:rPr>
          <w:rFonts w:cs="Arial"/>
          <w:bCs/>
          <w:szCs w:val="20"/>
        </w:rPr>
        <w:t>Nadzor za vsa dela se bo izvajal skladno s terminskim planom. Vodja nadzora je dolžan pisno opozarjati na morebitne nepravilnosti pri izvedbi del; naročnik in ponudnik nato uskladita termine za odpravo le-teh.</w:t>
      </w:r>
    </w:p>
    <w:p w14:paraId="14476F93" w14:textId="77777777" w:rsidR="00D6138A" w:rsidRPr="007A49B4" w:rsidRDefault="00D6138A" w:rsidP="00D6138A">
      <w:pPr>
        <w:rPr>
          <w:rFonts w:cs="Arial"/>
          <w:szCs w:val="20"/>
        </w:rPr>
      </w:pPr>
    </w:p>
    <w:p w14:paraId="13901F90" w14:textId="77777777" w:rsidR="00D6138A" w:rsidRPr="007A49B4" w:rsidRDefault="00D6138A" w:rsidP="00D6138A">
      <w:pPr>
        <w:rPr>
          <w:rFonts w:cs="Arial"/>
          <w:szCs w:val="20"/>
        </w:rPr>
      </w:pPr>
      <w:r w:rsidRPr="007A49B4">
        <w:rPr>
          <w:rFonts w:cs="Arial"/>
          <w:szCs w:val="20"/>
        </w:rPr>
        <w:t>Vodja nadzora skrbi, da ponudnik obveznosti izpolnjuje po določilih te pogodbe v skladu s terminskim planom.</w:t>
      </w:r>
    </w:p>
    <w:p w14:paraId="1B17A3E4" w14:textId="77777777" w:rsidR="00D6138A" w:rsidRPr="007A49B4" w:rsidRDefault="00D6138A" w:rsidP="00D6138A">
      <w:pPr>
        <w:rPr>
          <w:rFonts w:cs="Arial"/>
          <w:szCs w:val="20"/>
        </w:rPr>
      </w:pPr>
    </w:p>
    <w:p w14:paraId="74F72DBA" w14:textId="77777777" w:rsidR="00D6138A" w:rsidRPr="007A49B4" w:rsidRDefault="00D6138A" w:rsidP="00D6138A">
      <w:pPr>
        <w:rPr>
          <w:rFonts w:cs="Arial"/>
          <w:szCs w:val="20"/>
        </w:rPr>
      </w:pPr>
      <w:r w:rsidRPr="007A49B4">
        <w:rPr>
          <w:rFonts w:cs="Arial"/>
          <w:szCs w:val="20"/>
        </w:rPr>
        <w:t xml:space="preserve">Vodja del skrbi za upoštevanje ukrepov za zagotovitev varnosti in zdravja pri delu ter za njihovo izvajanje. Vodja nadzora bo posredoval v primeru, da se na območju </w:t>
      </w:r>
      <w:r w:rsidR="00B264BC" w:rsidRPr="007A49B4">
        <w:rPr>
          <w:rFonts w:cs="Arial"/>
          <w:szCs w:val="20"/>
        </w:rPr>
        <w:t>delovišča</w:t>
      </w:r>
      <w:r w:rsidRPr="007A49B4">
        <w:rPr>
          <w:rFonts w:cs="Arial"/>
          <w:szCs w:val="20"/>
        </w:rPr>
        <w:t xml:space="preserve"> ne izvajajo ukrepi za zagotovitev varnosti in zdravja pri delu.</w:t>
      </w:r>
    </w:p>
    <w:p w14:paraId="49A238D9" w14:textId="77777777" w:rsidR="00D6138A" w:rsidRPr="007A49B4" w:rsidRDefault="00D6138A" w:rsidP="00D6138A">
      <w:pPr>
        <w:autoSpaceDE w:val="0"/>
        <w:autoSpaceDN w:val="0"/>
        <w:adjustRightInd w:val="0"/>
        <w:rPr>
          <w:rFonts w:cs="Arial"/>
          <w:b/>
          <w:szCs w:val="20"/>
        </w:rPr>
      </w:pPr>
    </w:p>
    <w:p w14:paraId="121DB83B" w14:textId="77777777" w:rsidR="00D6138A" w:rsidRPr="007A49B4" w:rsidRDefault="00630EF5" w:rsidP="00D6138A">
      <w:pPr>
        <w:autoSpaceDE w:val="0"/>
        <w:autoSpaceDN w:val="0"/>
        <w:adjustRightInd w:val="0"/>
        <w:rPr>
          <w:rFonts w:cs="Arial"/>
          <w:b/>
          <w:szCs w:val="20"/>
        </w:rPr>
      </w:pPr>
      <w:r w:rsidRPr="007A49B4">
        <w:rPr>
          <w:rFonts w:cs="Arial"/>
          <w:b/>
          <w:szCs w:val="20"/>
        </w:rPr>
        <w:t>9</w:t>
      </w:r>
      <w:r w:rsidR="00D6138A" w:rsidRPr="007A49B4">
        <w:rPr>
          <w:rFonts w:cs="Arial"/>
          <w:b/>
          <w:szCs w:val="20"/>
        </w:rPr>
        <w:t>.2</w:t>
      </w:r>
    </w:p>
    <w:p w14:paraId="193157D3" w14:textId="77777777" w:rsidR="00B264BC" w:rsidRPr="007A49B4" w:rsidRDefault="00D6138A" w:rsidP="00D6138A">
      <w:pPr>
        <w:autoSpaceDE w:val="0"/>
        <w:autoSpaceDN w:val="0"/>
        <w:adjustRightInd w:val="0"/>
        <w:rPr>
          <w:rFonts w:cs="Arial"/>
          <w:szCs w:val="20"/>
        </w:rPr>
      </w:pPr>
      <w:r w:rsidRPr="007A49B4">
        <w:rPr>
          <w:rFonts w:cs="Arial"/>
          <w:szCs w:val="20"/>
        </w:rPr>
        <w:t>Ponudnik je za svojega zastopnika in vodjo del pri izvedbi po tej pogodbi sprejetih del imenoval: …………………………, ki bo prisoten ves čas izvajanja del po tej pogodbi.</w:t>
      </w:r>
    </w:p>
    <w:p w14:paraId="1502E976" w14:textId="77777777" w:rsidR="00B264BC" w:rsidRPr="007A49B4" w:rsidRDefault="00B264BC" w:rsidP="00D6138A">
      <w:pPr>
        <w:autoSpaceDE w:val="0"/>
        <w:autoSpaceDN w:val="0"/>
        <w:adjustRightInd w:val="0"/>
        <w:rPr>
          <w:rFonts w:cs="Arial"/>
          <w:szCs w:val="20"/>
        </w:rPr>
      </w:pPr>
    </w:p>
    <w:p w14:paraId="2BC30300" w14:textId="77777777" w:rsidR="00D6138A" w:rsidRPr="007A49B4" w:rsidRDefault="00B264BC" w:rsidP="00D6138A">
      <w:pPr>
        <w:autoSpaceDE w:val="0"/>
        <w:autoSpaceDN w:val="0"/>
        <w:adjustRightInd w:val="0"/>
        <w:rPr>
          <w:rFonts w:cs="Arial"/>
          <w:szCs w:val="20"/>
        </w:rPr>
      </w:pPr>
      <w:r w:rsidRPr="007A49B4">
        <w:rPr>
          <w:rFonts w:cs="Arial"/>
          <w:szCs w:val="20"/>
        </w:rPr>
        <w:t>Ponudnik</w:t>
      </w:r>
      <w:r w:rsidR="00D6138A" w:rsidRPr="007A49B4">
        <w:rPr>
          <w:rFonts w:cs="Arial"/>
          <w:szCs w:val="20"/>
        </w:rPr>
        <w:t xml:space="preserve"> bo zagotovil vsakodnevno stalno prisotnost vodje del na </w:t>
      </w:r>
      <w:r w:rsidR="00B126B8" w:rsidRPr="007A49B4">
        <w:rPr>
          <w:rFonts w:cs="Arial"/>
          <w:szCs w:val="20"/>
        </w:rPr>
        <w:t>delovišču</w:t>
      </w:r>
      <w:r w:rsidR="00D6138A" w:rsidRPr="007A49B4">
        <w:rPr>
          <w:rFonts w:cs="Arial"/>
          <w:szCs w:val="20"/>
        </w:rPr>
        <w:t xml:space="preserve"> naročnika.</w:t>
      </w:r>
    </w:p>
    <w:p w14:paraId="7356D424" w14:textId="77777777" w:rsidR="00D6138A" w:rsidRPr="007A49B4" w:rsidRDefault="00D6138A" w:rsidP="00D6138A">
      <w:pPr>
        <w:rPr>
          <w:rFonts w:cs="Arial"/>
          <w:b/>
        </w:rPr>
      </w:pPr>
    </w:p>
    <w:p w14:paraId="65154B4F" w14:textId="77777777" w:rsidR="00EF7B93" w:rsidRPr="007A49B4" w:rsidRDefault="00EF7B93" w:rsidP="00D6138A">
      <w:pPr>
        <w:rPr>
          <w:rFonts w:cs="Arial"/>
          <w:b/>
        </w:rPr>
      </w:pPr>
    </w:p>
    <w:p w14:paraId="7CF6F4A1" w14:textId="77777777" w:rsidR="00EF7B93" w:rsidRPr="007A49B4" w:rsidRDefault="00EF7B93" w:rsidP="00EF7B93">
      <w:pPr>
        <w:rPr>
          <w:rFonts w:cs="Arial"/>
          <w:b/>
          <w:szCs w:val="20"/>
        </w:rPr>
      </w:pPr>
      <w:r w:rsidRPr="007A49B4">
        <w:rPr>
          <w:rFonts w:cs="Arial"/>
          <w:b/>
          <w:szCs w:val="20"/>
        </w:rPr>
        <w:t>9.</w:t>
      </w:r>
      <w:r w:rsidR="00D368D2" w:rsidRPr="007A49B4">
        <w:rPr>
          <w:rFonts w:cs="Arial"/>
          <w:b/>
          <w:szCs w:val="20"/>
        </w:rPr>
        <w:t>3</w:t>
      </w:r>
    </w:p>
    <w:p w14:paraId="2913CA03" w14:textId="77777777" w:rsidR="00EF7B93" w:rsidRPr="007A49B4" w:rsidRDefault="00EF7B93" w:rsidP="00D6138A">
      <w:pPr>
        <w:rPr>
          <w:rFonts w:cs="Arial"/>
          <w:bCs/>
          <w:szCs w:val="20"/>
        </w:rPr>
      </w:pPr>
    </w:p>
    <w:p w14:paraId="7739A2F0" w14:textId="77777777" w:rsidR="00D6138A" w:rsidRPr="007A49B4" w:rsidRDefault="00E0174F" w:rsidP="00D6138A">
      <w:pPr>
        <w:rPr>
          <w:rFonts w:cs="Arial"/>
          <w:bCs/>
        </w:rPr>
      </w:pPr>
      <w:r w:rsidRPr="007A49B4">
        <w:rPr>
          <w:rFonts w:cs="Arial"/>
          <w:bCs/>
          <w:szCs w:val="20"/>
        </w:rPr>
        <w:t>Vodja del</w:t>
      </w:r>
      <w:r w:rsidR="00D6138A" w:rsidRPr="007A49B4">
        <w:rPr>
          <w:rFonts w:cs="Arial"/>
          <w:bCs/>
        </w:rPr>
        <w:t xml:space="preserve"> s strani ponudnika bo usklajeval izvajanja del in je s tem pooblaščen za naslednje:</w:t>
      </w:r>
    </w:p>
    <w:p w14:paraId="792CC6D2" w14:textId="77777777" w:rsidR="00D6138A" w:rsidRPr="007A49B4" w:rsidRDefault="00D6138A" w:rsidP="00B671DE">
      <w:pPr>
        <w:numPr>
          <w:ilvl w:val="0"/>
          <w:numId w:val="16"/>
        </w:numPr>
        <w:rPr>
          <w:rFonts w:cs="Arial"/>
          <w:bCs/>
        </w:rPr>
      </w:pPr>
      <w:r w:rsidRPr="007A49B4">
        <w:rPr>
          <w:rFonts w:cs="Arial"/>
          <w:bCs/>
        </w:rPr>
        <w:t>ima obveznost in pravico ustaviti dela, če je nevarno za življenje in zdravje delavcev, oz. se med seboj ogrožajo;</w:t>
      </w:r>
    </w:p>
    <w:p w14:paraId="45D46D62" w14:textId="77777777" w:rsidR="00D6138A" w:rsidRPr="007A49B4" w:rsidRDefault="00D6138A" w:rsidP="00B671DE">
      <w:pPr>
        <w:numPr>
          <w:ilvl w:val="0"/>
          <w:numId w:val="16"/>
        </w:numPr>
        <w:rPr>
          <w:rFonts w:cs="Arial"/>
          <w:bCs/>
        </w:rPr>
      </w:pPr>
      <w:r w:rsidRPr="007A49B4">
        <w:rPr>
          <w:rFonts w:cs="Arial"/>
          <w:bCs/>
        </w:rPr>
        <w:t>da zahteva izvajanje ukrepov iz varstva pri delu, kateri so določeni v elaboratu iz VPD in določilih veljavne zakonodaje s področja varnosti in zdravja pri delu ter požarne varnosti;</w:t>
      </w:r>
    </w:p>
    <w:p w14:paraId="017535A0" w14:textId="77777777" w:rsidR="00D6138A" w:rsidRPr="007A49B4" w:rsidRDefault="00D6138A" w:rsidP="00B671DE">
      <w:pPr>
        <w:numPr>
          <w:ilvl w:val="0"/>
          <w:numId w:val="16"/>
        </w:numPr>
        <w:rPr>
          <w:rFonts w:cs="Arial"/>
          <w:bCs/>
        </w:rPr>
      </w:pPr>
      <w:r w:rsidRPr="007A49B4">
        <w:rPr>
          <w:rFonts w:cs="Arial"/>
          <w:bCs/>
        </w:rPr>
        <w:t>da rešuje nastale spore in istočasno obvešča koordinatorja in službo varstva pri delu RTV Slovenija;</w:t>
      </w:r>
    </w:p>
    <w:p w14:paraId="0896F99E" w14:textId="77777777" w:rsidR="00D6138A" w:rsidRPr="007A49B4" w:rsidRDefault="00D6138A" w:rsidP="00B671DE">
      <w:pPr>
        <w:numPr>
          <w:ilvl w:val="0"/>
          <w:numId w:val="16"/>
        </w:numPr>
        <w:rPr>
          <w:rFonts w:cs="Arial"/>
          <w:bCs/>
        </w:rPr>
      </w:pPr>
      <w:r w:rsidRPr="007A49B4">
        <w:rPr>
          <w:rFonts w:cs="Arial"/>
          <w:bCs/>
        </w:rPr>
        <w:t>da vodi knjigo dogovorjenih ukrepov s področja varnosti in zdravja pri delu, ki so se sproti ugotovili pri izvajanju del.</w:t>
      </w:r>
    </w:p>
    <w:p w14:paraId="22F2E89C" w14:textId="77777777" w:rsidR="0082441E" w:rsidRPr="007A49B4" w:rsidRDefault="0082441E" w:rsidP="00690971">
      <w:pPr>
        <w:rPr>
          <w:rFonts w:cs="Arial"/>
          <w:b/>
          <w:szCs w:val="20"/>
        </w:rPr>
      </w:pPr>
    </w:p>
    <w:p w14:paraId="5BD26F37" w14:textId="77777777" w:rsidR="00D368D2" w:rsidRPr="007A49B4" w:rsidRDefault="00D368D2" w:rsidP="00D368D2">
      <w:pPr>
        <w:rPr>
          <w:rFonts w:cs="Arial"/>
          <w:b/>
        </w:rPr>
      </w:pPr>
      <w:r w:rsidRPr="007A49B4">
        <w:rPr>
          <w:rFonts w:cs="Arial"/>
          <w:b/>
        </w:rPr>
        <w:t>9.4</w:t>
      </w:r>
    </w:p>
    <w:p w14:paraId="33017E90" w14:textId="77777777" w:rsidR="00D368D2" w:rsidRPr="007A49B4" w:rsidRDefault="00D368D2" w:rsidP="00690971">
      <w:pPr>
        <w:rPr>
          <w:rFonts w:cs="Arial"/>
          <w:b/>
          <w:szCs w:val="20"/>
        </w:rPr>
      </w:pPr>
    </w:p>
    <w:p w14:paraId="5B6139EB" w14:textId="77777777" w:rsidR="00D368D2" w:rsidRPr="007A49B4" w:rsidRDefault="00D368D2" w:rsidP="00D368D2">
      <w:pPr>
        <w:rPr>
          <w:rFonts w:cs="Arial"/>
          <w:szCs w:val="20"/>
        </w:rPr>
      </w:pPr>
      <w:r w:rsidRPr="007A49B4">
        <w:rPr>
          <w:rFonts w:cs="Arial"/>
          <w:szCs w:val="20"/>
        </w:rPr>
        <w:t>S strani naročnika je za izvajanje pogodbe odgovoren: ……………………. (telefon: ……………….).</w:t>
      </w:r>
    </w:p>
    <w:p w14:paraId="3BF7E3E2" w14:textId="77777777" w:rsidR="00D368D2" w:rsidRPr="007A49B4" w:rsidRDefault="00D368D2" w:rsidP="00D368D2">
      <w:pPr>
        <w:rPr>
          <w:rFonts w:cs="Arial"/>
          <w:szCs w:val="20"/>
        </w:rPr>
      </w:pPr>
      <w:r w:rsidRPr="007A49B4">
        <w:rPr>
          <w:rFonts w:cs="Arial"/>
          <w:szCs w:val="20"/>
        </w:rPr>
        <w:t>S strani izvajalca je za izvajanje pogodbe odgovoren …………...…………. (telefon: ……………….).</w:t>
      </w:r>
    </w:p>
    <w:p w14:paraId="2FEE2414" w14:textId="77777777" w:rsidR="0082441E" w:rsidRPr="007A49B4" w:rsidRDefault="0082441E" w:rsidP="00690971">
      <w:pPr>
        <w:pStyle w:val="Telobesedila"/>
        <w:rPr>
          <w:rFonts w:ascii="Arial" w:hAnsi="Arial" w:cs="Arial"/>
          <w:b w:val="0"/>
          <w:bCs/>
          <w:sz w:val="20"/>
        </w:rPr>
      </w:pPr>
    </w:p>
    <w:p w14:paraId="5DEAD7F9" w14:textId="77777777" w:rsidR="00D368D2" w:rsidRPr="007A49B4" w:rsidRDefault="00D368D2" w:rsidP="00690971">
      <w:pPr>
        <w:pStyle w:val="Telobesedila"/>
        <w:rPr>
          <w:rFonts w:ascii="Arial" w:hAnsi="Arial" w:cs="Arial"/>
          <w:b w:val="0"/>
          <w:bCs/>
          <w:sz w:val="20"/>
        </w:rPr>
      </w:pPr>
    </w:p>
    <w:p w14:paraId="156C5AF4" w14:textId="77777777" w:rsidR="00630EF5" w:rsidRPr="007A49B4" w:rsidRDefault="00630EF5" w:rsidP="00630EF5">
      <w:pPr>
        <w:pStyle w:val="Telobesedila3"/>
        <w:jc w:val="center"/>
        <w:rPr>
          <w:rFonts w:cs="Arial"/>
          <w:b/>
          <w:noProof/>
          <w:sz w:val="20"/>
          <w:lang w:val="sl-SI"/>
        </w:rPr>
      </w:pPr>
      <w:r w:rsidRPr="007A49B4">
        <w:rPr>
          <w:rFonts w:cs="Arial"/>
          <w:b/>
          <w:noProof/>
          <w:sz w:val="20"/>
          <w:lang w:val="sl-SI"/>
        </w:rPr>
        <w:t>GARANCIJE IN JAMSTVO PONUDNIKA</w:t>
      </w:r>
    </w:p>
    <w:p w14:paraId="78EA00E7" w14:textId="77777777" w:rsidR="00450CF2" w:rsidRPr="007A49B4" w:rsidRDefault="00450CF2" w:rsidP="00450CF2">
      <w:pPr>
        <w:rPr>
          <w:rFonts w:cs="Arial"/>
        </w:rPr>
      </w:pPr>
    </w:p>
    <w:p w14:paraId="44319BF3" w14:textId="77777777" w:rsidR="001C58E1" w:rsidRPr="007A49B4" w:rsidRDefault="001C58E1" w:rsidP="00630EF5">
      <w:pPr>
        <w:numPr>
          <w:ilvl w:val="0"/>
          <w:numId w:val="4"/>
        </w:numPr>
        <w:jc w:val="center"/>
        <w:rPr>
          <w:rFonts w:cs="Arial"/>
          <w:b/>
          <w:bCs/>
          <w:szCs w:val="20"/>
        </w:rPr>
      </w:pPr>
      <w:r w:rsidRPr="007A49B4">
        <w:rPr>
          <w:rFonts w:cs="Arial"/>
          <w:b/>
          <w:bCs/>
          <w:szCs w:val="20"/>
        </w:rPr>
        <w:t>člen</w:t>
      </w:r>
    </w:p>
    <w:p w14:paraId="3E3880D6" w14:textId="77777777" w:rsidR="001C58E1" w:rsidRPr="007A49B4" w:rsidRDefault="001C58E1" w:rsidP="001C58E1">
      <w:pPr>
        <w:rPr>
          <w:rFonts w:cs="Arial"/>
          <w:b/>
          <w:szCs w:val="20"/>
        </w:rPr>
      </w:pPr>
    </w:p>
    <w:p w14:paraId="18B35721" w14:textId="77777777" w:rsidR="001C58E1" w:rsidRPr="007A49B4" w:rsidRDefault="00630EF5" w:rsidP="001C58E1">
      <w:pPr>
        <w:rPr>
          <w:rFonts w:cs="Arial"/>
          <w:b/>
          <w:szCs w:val="20"/>
        </w:rPr>
      </w:pPr>
      <w:r w:rsidRPr="007A49B4">
        <w:rPr>
          <w:rFonts w:cs="Arial"/>
          <w:b/>
          <w:szCs w:val="20"/>
        </w:rPr>
        <w:t>10</w:t>
      </w:r>
      <w:r w:rsidR="001C58E1" w:rsidRPr="007A49B4">
        <w:rPr>
          <w:rFonts w:cs="Arial"/>
          <w:b/>
          <w:szCs w:val="20"/>
        </w:rPr>
        <w:t>.1</w:t>
      </w:r>
    </w:p>
    <w:p w14:paraId="3322481C" w14:textId="77777777" w:rsidR="001C58E1" w:rsidRPr="007A49B4" w:rsidRDefault="0097113D" w:rsidP="001C58E1">
      <w:pPr>
        <w:rPr>
          <w:rFonts w:cs="Arial"/>
          <w:szCs w:val="20"/>
        </w:rPr>
      </w:pPr>
      <w:r w:rsidRPr="007A49B4">
        <w:rPr>
          <w:rFonts w:cs="Arial"/>
          <w:szCs w:val="20"/>
        </w:rPr>
        <w:t>Ponudnik</w:t>
      </w:r>
      <w:r w:rsidR="001C58E1" w:rsidRPr="007A49B4">
        <w:rPr>
          <w:rFonts w:cs="Arial"/>
          <w:szCs w:val="20"/>
        </w:rPr>
        <w:t xml:space="preserve"> se obvezuje, da bo pogodbena izvedba del ustrezala kvaliteti, ki jo je navedel v razpisni ponudbi in po veljavnih predpisih, normativih ter standardih, ki veljajo za dejavnost na področju stroke. </w:t>
      </w:r>
    </w:p>
    <w:p w14:paraId="453519B6" w14:textId="77777777" w:rsidR="0006611C" w:rsidRPr="007A49B4" w:rsidRDefault="0006611C" w:rsidP="0006611C">
      <w:pPr>
        <w:rPr>
          <w:rFonts w:cs="Arial"/>
        </w:rPr>
      </w:pPr>
    </w:p>
    <w:p w14:paraId="21283628" w14:textId="77777777" w:rsidR="00CC746F" w:rsidRPr="007A49B4" w:rsidRDefault="00450CF2" w:rsidP="00450CF2">
      <w:pPr>
        <w:rPr>
          <w:rFonts w:cs="Arial"/>
        </w:rPr>
      </w:pPr>
      <w:r w:rsidRPr="007A49B4">
        <w:rPr>
          <w:rFonts w:cs="Arial"/>
          <w:u w:val="single"/>
        </w:rPr>
        <w:t>Garancija za vsa opravljena in prevzeta dela</w:t>
      </w:r>
      <w:r w:rsidRPr="007A49B4">
        <w:rPr>
          <w:rFonts w:cs="Arial"/>
          <w:bCs/>
        </w:rPr>
        <w:t xml:space="preserve">: Ponudnik daje naročniku </w:t>
      </w:r>
      <w:r w:rsidR="00FA5122" w:rsidRPr="007A49B4">
        <w:rPr>
          <w:rFonts w:cs="Arial"/>
          <w:bCs/>
        </w:rPr>
        <w:t>………(</w:t>
      </w:r>
      <w:r w:rsidRPr="007A49B4">
        <w:rPr>
          <w:rFonts w:cs="Arial"/>
          <w:bCs/>
        </w:rPr>
        <w:t>najmanj 5</w:t>
      </w:r>
      <w:r w:rsidR="00FA5122" w:rsidRPr="007A49B4">
        <w:rPr>
          <w:rFonts w:cs="Arial"/>
          <w:bCs/>
        </w:rPr>
        <w:t>)</w:t>
      </w:r>
      <w:r w:rsidRPr="007A49B4">
        <w:rPr>
          <w:rFonts w:cs="Arial"/>
          <w:bCs/>
        </w:rPr>
        <w:t xml:space="preserve"> </w:t>
      </w:r>
      <w:r w:rsidRPr="007A49B4">
        <w:rPr>
          <w:rFonts w:cs="Arial"/>
          <w:bCs/>
          <w:szCs w:val="20"/>
        </w:rPr>
        <w:t xml:space="preserve">letno splošno garancijo za vsa izvršena in prevzeta dela (tudi za dela podizvajalcev). Za </w:t>
      </w:r>
      <w:r w:rsidRPr="007A49B4">
        <w:rPr>
          <w:rFonts w:cs="Arial"/>
        </w:rPr>
        <w:t xml:space="preserve">brezhibno tehnično delovanje za vse ostale komponente, ki niso komponente strukturiranega ožičenja, in sicer za montažni material in za izvedena dela, pa </w:t>
      </w:r>
      <w:r w:rsidR="00FA5122" w:rsidRPr="007A49B4">
        <w:rPr>
          <w:rFonts w:cs="Arial"/>
        </w:rPr>
        <w:t>……….(</w:t>
      </w:r>
      <w:r w:rsidRPr="007A49B4">
        <w:rPr>
          <w:rFonts w:cs="Arial"/>
        </w:rPr>
        <w:t>najmanj 3</w:t>
      </w:r>
      <w:r w:rsidR="00FA5122" w:rsidRPr="007A49B4">
        <w:rPr>
          <w:rFonts w:cs="Arial"/>
        </w:rPr>
        <w:t>)</w:t>
      </w:r>
      <w:r w:rsidRPr="007A49B4">
        <w:rPr>
          <w:rFonts w:cs="Arial"/>
        </w:rPr>
        <w:t xml:space="preserve"> leta</w:t>
      </w:r>
      <w:r w:rsidR="00CC746F" w:rsidRPr="007A49B4">
        <w:rPr>
          <w:rFonts w:cs="Arial"/>
        </w:rPr>
        <w:t>.</w:t>
      </w:r>
    </w:p>
    <w:p w14:paraId="1EB26A9C" w14:textId="77777777" w:rsidR="00CC746F" w:rsidRPr="007A49B4" w:rsidRDefault="00CC746F" w:rsidP="00450CF2">
      <w:pPr>
        <w:rPr>
          <w:rFonts w:cs="Arial"/>
        </w:rPr>
      </w:pPr>
    </w:p>
    <w:p w14:paraId="3DB0A07D" w14:textId="77777777" w:rsidR="00CC746F" w:rsidRPr="007A49B4" w:rsidRDefault="00CC746F" w:rsidP="00CC746F">
      <w:pPr>
        <w:rPr>
          <w:rFonts w:cs="Arial"/>
          <w:bCs/>
          <w:szCs w:val="20"/>
        </w:rPr>
      </w:pPr>
      <w:r w:rsidRPr="007A49B4">
        <w:rPr>
          <w:rFonts w:cs="Arial"/>
          <w:bCs/>
          <w:szCs w:val="20"/>
        </w:rPr>
        <w:t xml:space="preserve">Ponudnik mora zagotoviti </w:t>
      </w:r>
      <w:r w:rsidR="00A8646C" w:rsidRPr="007A49B4">
        <w:rPr>
          <w:rFonts w:cs="Arial"/>
          <w:bCs/>
          <w:szCs w:val="20"/>
        </w:rPr>
        <w:t xml:space="preserve">….. (najmanj </w:t>
      </w:r>
      <w:r w:rsidRPr="007A49B4">
        <w:rPr>
          <w:rFonts w:cs="Arial"/>
          <w:bCs/>
          <w:szCs w:val="20"/>
        </w:rPr>
        <w:t>25</w:t>
      </w:r>
      <w:r w:rsidR="00A8646C" w:rsidRPr="007A49B4">
        <w:rPr>
          <w:rFonts w:cs="Arial"/>
          <w:bCs/>
          <w:szCs w:val="20"/>
        </w:rPr>
        <w:t>)</w:t>
      </w:r>
      <w:r w:rsidRPr="007A49B4">
        <w:rPr>
          <w:rFonts w:cs="Arial"/>
          <w:bCs/>
          <w:szCs w:val="20"/>
        </w:rPr>
        <w:t xml:space="preserve"> letno sistemsko garancijo proizvajalca za vsa izvedena dela (kompleten material mora biti od istega proizvajalca).</w:t>
      </w:r>
    </w:p>
    <w:p w14:paraId="3C09AFA1" w14:textId="77777777" w:rsidR="00CC746F" w:rsidRPr="007A49B4" w:rsidRDefault="00CC746F" w:rsidP="00CC746F">
      <w:pPr>
        <w:rPr>
          <w:rFonts w:cs="Arial"/>
          <w:bCs/>
          <w:szCs w:val="20"/>
        </w:rPr>
      </w:pPr>
    </w:p>
    <w:p w14:paraId="5AA3939F" w14:textId="77777777" w:rsidR="00450CF2" w:rsidRPr="007A49B4" w:rsidRDefault="00450CF2" w:rsidP="00450CF2">
      <w:pPr>
        <w:rPr>
          <w:rFonts w:cs="Arial"/>
          <w:bCs/>
          <w:szCs w:val="20"/>
        </w:rPr>
      </w:pPr>
      <w:r w:rsidRPr="007A49B4">
        <w:rPr>
          <w:rFonts w:cs="Arial"/>
          <w:bCs/>
          <w:szCs w:val="20"/>
        </w:rPr>
        <w:t xml:space="preserve">Garancijski rok začne teči od datuma končnega prevzemnega </w:t>
      </w:r>
      <w:r w:rsidR="000D4ABD" w:rsidRPr="007A49B4">
        <w:rPr>
          <w:rFonts w:cs="Arial"/>
          <w:bCs/>
          <w:szCs w:val="20"/>
        </w:rPr>
        <w:t>dokumenta</w:t>
      </w:r>
      <w:r w:rsidRPr="007A49B4">
        <w:rPr>
          <w:rFonts w:cs="Arial"/>
          <w:bCs/>
          <w:szCs w:val="20"/>
        </w:rPr>
        <w:t xml:space="preserve">. </w:t>
      </w:r>
    </w:p>
    <w:p w14:paraId="50631653" w14:textId="77777777" w:rsidR="00D8716D" w:rsidRPr="007A49B4" w:rsidRDefault="00D8716D" w:rsidP="00D8716D">
      <w:pPr>
        <w:rPr>
          <w:rFonts w:cs="Arial"/>
          <w:bCs/>
          <w:szCs w:val="20"/>
        </w:rPr>
      </w:pPr>
    </w:p>
    <w:p w14:paraId="045C46A6" w14:textId="77777777" w:rsidR="00D8716D" w:rsidRPr="007A49B4" w:rsidRDefault="00D8716D" w:rsidP="00D8716D">
      <w:pPr>
        <w:rPr>
          <w:rFonts w:cs="Arial"/>
          <w:bCs/>
          <w:szCs w:val="20"/>
        </w:rPr>
      </w:pPr>
      <w:r w:rsidRPr="007A49B4">
        <w:rPr>
          <w:rFonts w:cs="Arial"/>
          <w:bCs/>
          <w:szCs w:val="20"/>
        </w:rPr>
        <w:t>Ponudnik bo naročniku ob končnem prevzemu predal vse jamstvene listine proizvajalca opreme in materiala.</w:t>
      </w:r>
    </w:p>
    <w:p w14:paraId="630EEF45" w14:textId="77777777" w:rsidR="00D8716D" w:rsidRPr="007A49B4" w:rsidRDefault="00D8716D" w:rsidP="00D8716D">
      <w:pPr>
        <w:rPr>
          <w:rFonts w:cs="Arial"/>
          <w:bCs/>
          <w:szCs w:val="20"/>
        </w:rPr>
      </w:pPr>
    </w:p>
    <w:p w14:paraId="4EFE2745" w14:textId="77777777" w:rsidR="00D8716D" w:rsidRPr="007A49B4" w:rsidRDefault="00D8716D" w:rsidP="00D8716D">
      <w:pPr>
        <w:rPr>
          <w:rFonts w:cs="Arial"/>
          <w:bCs/>
          <w:szCs w:val="20"/>
        </w:rPr>
      </w:pPr>
      <w:r w:rsidRPr="007A49B4">
        <w:rPr>
          <w:rFonts w:cs="Arial"/>
          <w:bCs/>
          <w:szCs w:val="20"/>
        </w:rPr>
        <w:t xml:space="preserve">Za kvaliteto opreme in materiala ponudnik jamči v obsegu in za čas, kot jamči proizvajalec opreme in materiala, s pričetkom datuma jamstva od dneva končnega prevzemnega zapisnika. </w:t>
      </w:r>
    </w:p>
    <w:p w14:paraId="07356FEA" w14:textId="77777777" w:rsidR="00D8716D" w:rsidRPr="007A49B4" w:rsidRDefault="00D8716D" w:rsidP="00D8716D">
      <w:pPr>
        <w:rPr>
          <w:rFonts w:cs="Arial"/>
          <w:bCs/>
          <w:szCs w:val="20"/>
        </w:rPr>
      </w:pPr>
    </w:p>
    <w:p w14:paraId="2813226D" w14:textId="77777777" w:rsidR="00D8716D" w:rsidRPr="007A49B4" w:rsidRDefault="00D8716D" w:rsidP="00D8716D">
      <w:pPr>
        <w:rPr>
          <w:rFonts w:cs="Arial"/>
          <w:szCs w:val="20"/>
        </w:rPr>
      </w:pPr>
      <w:r w:rsidRPr="007A49B4">
        <w:rPr>
          <w:rFonts w:cs="Arial"/>
          <w:szCs w:val="20"/>
        </w:rPr>
        <w:t>Vsa dela se morajo izvajati kvalitetno po veljavnih predpisih in po pravilih stroke, upoštevajoč določila o hišnem redu glede splošne in požarne varnosti, varstva pri delu in zdravju ljudi, ob omejitvi gibanja in občasne prekinitve del, glede na opravljanje redne dejavnosti RTV Slovenija. Pri hrupnih delih, mora ponudnik upoštevati zahteve naročnika.</w:t>
      </w:r>
    </w:p>
    <w:p w14:paraId="011C6ED7" w14:textId="77777777" w:rsidR="00D8716D" w:rsidRPr="007A49B4" w:rsidRDefault="00D8716D" w:rsidP="00D8716D">
      <w:pPr>
        <w:rPr>
          <w:rFonts w:cs="Arial"/>
          <w:szCs w:val="20"/>
        </w:rPr>
      </w:pPr>
    </w:p>
    <w:p w14:paraId="3AD4ED45" w14:textId="77777777" w:rsidR="00D8716D" w:rsidRPr="007A49B4" w:rsidRDefault="00D8716D" w:rsidP="00D8716D">
      <w:pPr>
        <w:rPr>
          <w:rFonts w:cs="Arial"/>
          <w:szCs w:val="20"/>
        </w:rPr>
      </w:pPr>
      <w:r w:rsidRPr="007A49B4">
        <w:rPr>
          <w:rFonts w:cs="Arial"/>
          <w:szCs w:val="20"/>
        </w:rPr>
        <w:t>Vsi vgrajeni materiali osnovni, pritrdilni, montažni in pomožni, morajo ustrezati veljavnim predpisom, normativom in standardom, tako da na morebitno zahtevo pooblaščenega predstavnika naročnika, izbrani ponudnik del to dokaže s priloženo ustrezno dokumentacijo. Razen komercialno tehnične dokumentacije, izjav in atestov, naročnik lahko zahteva od izvajalca tudi: - fotokopijo fakture o dobavi materiala (ob originalu na vpogled) - izjavo dobavitelja ali uvoznika, da omenjeni materiali ustrezajo veljavnim  predpisom, standardom in normativom, ter- drugo a-testno dokumentacijo, izjave in meritve proizvajalca ali pooblaščene specializirane organizacije, če so te potrebne in v skladu z veljavno zakonodajo.</w:t>
      </w:r>
    </w:p>
    <w:p w14:paraId="159F4EA1" w14:textId="77777777" w:rsidR="004A4F9A" w:rsidRPr="007A49B4" w:rsidRDefault="004A4F9A" w:rsidP="004A4F9A">
      <w:pPr>
        <w:rPr>
          <w:rFonts w:cs="Arial"/>
          <w:b/>
          <w:szCs w:val="20"/>
        </w:rPr>
      </w:pPr>
    </w:p>
    <w:p w14:paraId="1B983E46" w14:textId="77777777" w:rsidR="0082441E" w:rsidRPr="007A49B4" w:rsidRDefault="0082441E" w:rsidP="004A4F9A">
      <w:pPr>
        <w:rPr>
          <w:rFonts w:cs="Arial"/>
          <w:b/>
          <w:szCs w:val="20"/>
        </w:rPr>
      </w:pPr>
    </w:p>
    <w:p w14:paraId="3A99B75B" w14:textId="77777777" w:rsidR="004A4F9A" w:rsidRPr="007A49B4" w:rsidRDefault="00630EF5" w:rsidP="004A4F9A">
      <w:pPr>
        <w:rPr>
          <w:rFonts w:cs="Arial"/>
          <w:b/>
          <w:szCs w:val="20"/>
        </w:rPr>
      </w:pPr>
      <w:r w:rsidRPr="007A49B4">
        <w:rPr>
          <w:rFonts w:cs="Arial"/>
          <w:b/>
          <w:szCs w:val="20"/>
        </w:rPr>
        <w:t>10</w:t>
      </w:r>
      <w:r w:rsidR="004A4F9A" w:rsidRPr="007A49B4">
        <w:rPr>
          <w:rFonts w:cs="Arial"/>
          <w:b/>
          <w:szCs w:val="20"/>
        </w:rPr>
        <w:t>.2</w:t>
      </w:r>
    </w:p>
    <w:p w14:paraId="361BF32E" w14:textId="77777777" w:rsidR="004A4F9A" w:rsidRPr="007A49B4" w:rsidRDefault="004A4F9A" w:rsidP="004A4F9A">
      <w:pPr>
        <w:rPr>
          <w:rFonts w:cs="Arial"/>
        </w:rPr>
      </w:pPr>
      <w:r w:rsidRPr="007A49B4">
        <w:rPr>
          <w:rFonts w:cs="Arial"/>
        </w:rPr>
        <w:t xml:space="preserve">Naročnik bo reklamacije zaradi neizpolnjevanja pogodbeno določenih opravil iz </w:t>
      </w:r>
      <w:r w:rsidR="00B264BC" w:rsidRPr="007A49B4">
        <w:rPr>
          <w:rFonts w:cs="Arial"/>
        </w:rPr>
        <w:t>6</w:t>
      </w:r>
      <w:r w:rsidRPr="007A49B4">
        <w:rPr>
          <w:rFonts w:cs="Arial"/>
        </w:rPr>
        <w:t>. člena pogodbe ponudniku sporočil takoj, najkasneje pa v treh (3) delovnih dneh. Rok za rešitev reklamacije je tri (3) delovne dni od prejema pisnega obvestila o reklamaciji predstavniku izvajalca.</w:t>
      </w:r>
    </w:p>
    <w:p w14:paraId="694CEC5F" w14:textId="77777777" w:rsidR="004A4F9A" w:rsidRPr="007A49B4" w:rsidRDefault="004A4F9A" w:rsidP="004A4F9A">
      <w:pPr>
        <w:rPr>
          <w:rFonts w:cs="Arial"/>
        </w:rPr>
      </w:pPr>
    </w:p>
    <w:p w14:paraId="4714EF59" w14:textId="6542A3CC" w:rsidR="004A4F9A" w:rsidRPr="007A49B4" w:rsidRDefault="004A4F9A" w:rsidP="004A4F9A">
      <w:pPr>
        <w:rPr>
          <w:rFonts w:cs="Arial"/>
        </w:rPr>
      </w:pPr>
      <w:r w:rsidRPr="007A49B4">
        <w:rPr>
          <w:rFonts w:cs="Arial"/>
        </w:rPr>
        <w:t xml:space="preserve">Šteje se, da je reklamacija s strani naročnika sporočena, ko jo predstavnik naročnika pisno (po e-mailu) sporoči kontaktni osebi ponudnika, ki je navedena v </w:t>
      </w:r>
      <w:r w:rsidR="00BA1405">
        <w:rPr>
          <w:rFonts w:cs="Arial"/>
        </w:rPr>
        <w:t>9</w:t>
      </w:r>
      <w:r w:rsidRPr="007A49B4">
        <w:rPr>
          <w:rFonts w:cs="Arial"/>
        </w:rPr>
        <w:t>.</w:t>
      </w:r>
      <w:r w:rsidR="00BA1405">
        <w:rPr>
          <w:rFonts w:cs="Arial"/>
        </w:rPr>
        <w:t>4.</w:t>
      </w:r>
      <w:r w:rsidRPr="007A49B4">
        <w:rPr>
          <w:rFonts w:cs="Arial"/>
        </w:rPr>
        <w:t xml:space="preserve"> členu te pogodbe. </w:t>
      </w:r>
    </w:p>
    <w:p w14:paraId="092F0652" w14:textId="77777777" w:rsidR="004A4F9A" w:rsidRPr="007A49B4" w:rsidRDefault="004A4F9A" w:rsidP="004A4F9A">
      <w:pPr>
        <w:rPr>
          <w:rFonts w:cs="Arial"/>
        </w:rPr>
      </w:pPr>
    </w:p>
    <w:p w14:paraId="6C123B39" w14:textId="77777777" w:rsidR="004A4F9A" w:rsidRPr="007A49B4" w:rsidRDefault="004A4F9A" w:rsidP="004A4F9A">
      <w:pPr>
        <w:rPr>
          <w:rFonts w:cs="Arial"/>
        </w:rPr>
      </w:pPr>
      <w:r w:rsidRPr="007A49B4">
        <w:rPr>
          <w:rFonts w:cs="Arial"/>
        </w:rPr>
        <w:t>V kolikor bo ponudnik v trikrat prekoračil rok, ki je določen za odpravo reklamacije, bo naročnik unovčil garancijo za dobro izvedbo pogodbenih obveznosti, ponudnik pa bo nato moral predložiti novo tovrstno garancijo. V kolikor bo ponudnik po tem prekoračil rok še v enem primeru (torej skupaj</w:t>
      </w:r>
      <w:r w:rsidRPr="007A49B4">
        <w:rPr>
          <w:rFonts w:cs="Arial"/>
          <w:i/>
        </w:rPr>
        <w:t xml:space="preserve"> 4-krat)</w:t>
      </w:r>
      <w:r w:rsidRPr="007A49B4">
        <w:rPr>
          <w:rFonts w:cs="Arial"/>
        </w:rPr>
        <w:t xml:space="preserve">, bo naročnik enostransko prekinil pogodbo. </w:t>
      </w:r>
    </w:p>
    <w:p w14:paraId="1276E5D5" w14:textId="77777777" w:rsidR="004A4F9A" w:rsidRPr="007A49B4" w:rsidRDefault="004A4F9A" w:rsidP="004A4F9A">
      <w:pPr>
        <w:rPr>
          <w:rFonts w:cs="Arial"/>
        </w:rPr>
      </w:pPr>
      <w:r w:rsidRPr="007A49B4">
        <w:rPr>
          <w:rFonts w:cs="Arial"/>
        </w:rPr>
        <w:t>Vsi stroški iz naslova upravičenih reklamacij za storitve iz te pogodbe gredo v breme ponudnika.</w:t>
      </w:r>
    </w:p>
    <w:p w14:paraId="765BD40C" w14:textId="77777777" w:rsidR="00D8716D" w:rsidRPr="007A49B4" w:rsidRDefault="00D8716D" w:rsidP="00D8716D">
      <w:pPr>
        <w:rPr>
          <w:rFonts w:cs="Arial"/>
          <w:szCs w:val="20"/>
        </w:rPr>
      </w:pPr>
    </w:p>
    <w:p w14:paraId="3BE2CEFD" w14:textId="77777777" w:rsidR="00EF7B93" w:rsidRPr="007A49B4" w:rsidRDefault="00EF7B93" w:rsidP="00D8716D">
      <w:pPr>
        <w:rPr>
          <w:rFonts w:cs="Arial"/>
          <w:szCs w:val="20"/>
        </w:rPr>
      </w:pPr>
    </w:p>
    <w:p w14:paraId="072B98DB" w14:textId="77777777" w:rsidR="00690971" w:rsidRPr="007A49B4" w:rsidRDefault="00690971" w:rsidP="00690971">
      <w:pPr>
        <w:pStyle w:val="Telobesedila3"/>
        <w:jc w:val="center"/>
        <w:rPr>
          <w:rFonts w:cs="Arial"/>
          <w:b/>
          <w:noProof/>
          <w:sz w:val="20"/>
          <w:lang w:val="sl-SI"/>
        </w:rPr>
      </w:pPr>
      <w:r w:rsidRPr="007A49B4">
        <w:rPr>
          <w:rFonts w:cs="Arial"/>
          <w:b/>
          <w:noProof/>
          <w:sz w:val="20"/>
          <w:lang w:val="sl-SI"/>
        </w:rPr>
        <w:t>POGODBENA KAZEN</w:t>
      </w:r>
    </w:p>
    <w:p w14:paraId="2E93ADFA" w14:textId="77777777" w:rsidR="00690971" w:rsidRPr="007A49B4" w:rsidRDefault="00690971" w:rsidP="00690971">
      <w:pPr>
        <w:rPr>
          <w:rFonts w:cs="Arial"/>
          <w:szCs w:val="20"/>
        </w:rPr>
      </w:pPr>
    </w:p>
    <w:p w14:paraId="72860DEF" w14:textId="77777777" w:rsidR="00690971" w:rsidRPr="007A49B4" w:rsidRDefault="00690971" w:rsidP="00690971">
      <w:pPr>
        <w:numPr>
          <w:ilvl w:val="0"/>
          <w:numId w:val="4"/>
        </w:numPr>
        <w:jc w:val="center"/>
        <w:rPr>
          <w:rFonts w:cs="Arial"/>
          <w:b/>
          <w:bCs/>
          <w:szCs w:val="20"/>
        </w:rPr>
      </w:pPr>
      <w:r w:rsidRPr="007A49B4">
        <w:rPr>
          <w:rFonts w:cs="Arial"/>
          <w:b/>
          <w:bCs/>
          <w:szCs w:val="20"/>
        </w:rPr>
        <w:t>člen</w:t>
      </w:r>
    </w:p>
    <w:p w14:paraId="1BD179EB" w14:textId="77777777" w:rsidR="00690971" w:rsidRPr="007A49B4" w:rsidRDefault="00690971" w:rsidP="00690971">
      <w:pPr>
        <w:rPr>
          <w:rFonts w:cs="Arial"/>
          <w:b/>
          <w:bCs/>
          <w:szCs w:val="20"/>
        </w:rPr>
      </w:pPr>
    </w:p>
    <w:p w14:paraId="4E3EFC05" w14:textId="77777777" w:rsidR="000D4ABD" w:rsidRPr="007A49B4" w:rsidRDefault="000D4ABD" w:rsidP="000D4ABD">
      <w:pPr>
        <w:rPr>
          <w:rFonts w:cs="Arial"/>
        </w:rPr>
      </w:pPr>
      <w:r w:rsidRPr="007A49B4">
        <w:rPr>
          <w:rFonts w:cs="Arial"/>
        </w:rPr>
        <w:t>Kadar se ponudnik po lastni krivdi pri izvedbi del ne drži s to pogodbo dogovorjenega roka izvedbe del, ima naročnik pravico za vsak dan zamude zahtevati plačilo pogodbene kazni v višini 5 ‰ (promilov) od vrednosti del po končnem obračunu, vendar ne več kot 10 % od celotne pogodbene vrednosti.</w:t>
      </w:r>
    </w:p>
    <w:p w14:paraId="615728E0" w14:textId="77777777" w:rsidR="000D4ABD" w:rsidRPr="007A49B4" w:rsidRDefault="000D4ABD" w:rsidP="000D4ABD">
      <w:pPr>
        <w:rPr>
          <w:rFonts w:cs="Arial"/>
        </w:rPr>
      </w:pPr>
    </w:p>
    <w:p w14:paraId="67C80A24" w14:textId="77777777" w:rsidR="000D4ABD" w:rsidRPr="007A49B4" w:rsidRDefault="000D4ABD" w:rsidP="000D4ABD">
      <w:pPr>
        <w:rPr>
          <w:rFonts w:cs="Arial"/>
        </w:rPr>
      </w:pPr>
      <w:r w:rsidRPr="007A49B4">
        <w:rPr>
          <w:rFonts w:cs="Arial"/>
        </w:rPr>
        <w:t>Pogodbena kazen se obračuna ob prvem naslednjem plačilu, ki sledi ugotovitvi zamude. V obračunu del mora biti pogodbena kazen posebej prikazana.</w:t>
      </w:r>
    </w:p>
    <w:p w14:paraId="0039EF15" w14:textId="77777777" w:rsidR="000D4ABD" w:rsidRPr="007A49B4" w:rsidRDefault="000D4ABD" w:rsidP="000D4ABD">
      <w:pPr>
        <w:rPr>
          <w:rFonts w:cs="Arial"/>
        </w:rPr>
      </w:pPr>
    </w:p>
    <w:p w14:paraId="4995B09A" w14:textId="77777777" w:rsidR="000D4ABD" w:rsidRPr="007A49B4" w:rsidRDefault="000D4ABD" w:rsidP="000D4ABD">
      <w:pPr>
        <w:rPr>
          <w:rFonts w:cs="Arial"/>
        </w:rPr>
      </w:pPr>
      <w:r w:rsidRPr="007A49B4">
        <w:rPr>
          <w:rFonts w:cs="Arial"/>
        </w:rPr>
        <w:t xml:space="preserve">V primeru, da škoda, ki je nastala zaradi neizvršitve del v skladu s to pogodbo, presega znesek pogodbene kazni, lahko naročnik zahteva poleg pogodbene kazni še razliko do popolne odškodnine. </w:t>
      </w:r>
    </w:p>
    <w:p w14:paraId="0EA4D1BA" w14:textId="77777777" w:rsidR="000D4ABD" w:rsidRPr="007A49B4" w:rsidRDefault="000D4ABD" w:rsidP="000D4ABD">
      <w:pPr>
        <w:rPr>
          <w:rFonts w:cs="Arial"/>
        </w:rPr>
      </w:pPr>
    </w:p>
    <w:p w14:paraId="640E7CE6" w14:textId="77777777" w:rsidR="000D4ABD" w:rsidRPr="007A49B4" w:rsidRDefault="000D4ABD" w:rsidP="000D4ABD">
      <w:pPr>
        <w:rPr>
          <w:rFonts w:cs="Arial"/>
        </w:rPr>
      </w:pPr>
      <w:r w:rsidRPr="007A49B4">
        <w:rPr>
          <w:rFonts w:cs="Arial"/>
        </w:rPr>
        <w:t xml:space="preserve">Naročnik ne more zahtevati obenem izplačila pogodbene kazni in odškodnine za celotno škodo. </w:t>
      </w:r>
    </w:p>
    <w:p w14:paraId="1ADA6377" w14:textId="77777777" w:rsidR="00630EF5" w:rsidRPr="007A49B4" w:rsidRDefault="00630EF5" w:rsidP="00D8716D">
      <w:pPr>
        <w:rPr>
          <w:rFonts w:cs="Arial"/>
          <w:szCs w:val="20"/>
        </w:rPr>
      </w:pPr>
    </w:p>
    <w:p w14:paraId="472692E3" w14:textId="77777777" w:rsidR="0082441E" w:rsidRPr="007A49B4" w:rsidRDefault="0082441E" w:rsidP="00D8716D">
      <w:pPr>
        <w:rPr>
          <w:rFonts w:cs="Arial"/>
          <w:szCs w:val="20"/>
        </w:rPr>
      </w:pPr>
    </w:p>
    <w:p w14:paraId="2DDDF352" w14:textId="77777777" w:rsidR="003A06B9" w:rsidRPr="007A49B4" w:rsidRDefault="003A06B9" w:rsidP="003A06B9">
      <w:pPr>
        <w:jc w:val="center"/>
        <w:rPr>
          <w:rFonts w:cs="Arial"/>
          <w:b/>
          <w:bCs/>
          <w:szCs w:val="20"/>
        </w:rPr>
      </w:pPr>
      <w:r w:rsidRPr="007A49B4">
        <w:rPr>
          <w:rFonts w:cs="Arial"/>
          <w:b/>
          <w:bCs/>
          <w:szCs w:val="20"/>
        </w:rPr>
        <w:t>VARSTVO PRI DELU, VARSTVO OKOLJA IN POŽARNA VARNOST</w:t>
      </w:r>
    </w:p>
    <w:p w14:paraId="36CC56FF" w14:textId="77777777" w:rsidR="000A06DC" w:rsidRPr="007A49B4" w:rsidRDefault="000A06DC" w:rsidP="00D8716D">
      <w:pPr>
        <w:rPr>
          <w:rFonts w:cs="Arial"/>
          <w:szCs w:val="20"/>
        </w:rPr>
      </w:pPr>
    </w:p>
    <w:p w14:paraId="5832560B" w14:textId="77777777" w:rsidR="00D8716D" w:rsidRPr="007A49B4" w:rsidRDefault="00D8716D" w:rsidP="00630EF5">
      <w:pPr>
        <w:numPr>
          <w:ilvl w:val="0"/>
          <w:numId w:val="4"/>
        </w:numPr>
        <w:jc w:val="center"/>
        <w:rPr>
          <w:rFonts w:cs="Arial"/>
          <w:b/>
          <w:szCs w:val="20"/>
        </w:rPr>
      </w:pPr>
      <w:r w:rsidRPr="007A49B4">
        <w:rPr>
          <w:rFonts w:cs="Arial"/>
          <w:b/>
          <w:szCs w:val="20"/>
        </w:rPr>
        <w:t>člen</w:t>
      </w:r>
    </w:p>
    <w:p w14:paraId="1E1BC2EF" w14:textId="77777777" w:rsidR="000D4ABD" w:rsidRPr="007A49B4" w:rsidRDefault="000D4ABD" w:rsidP="000D4ABD">
      <w:pPr>
        <w:rPr>
          <w:rFonts w:cs="Arial"/>
          <w:b/>
          <w:szCs w:val="20"/>
        </w:rPr>
      </w:pPr>
    </w:p>
    <w:p w14:paraId="2A12039F" w14:textId="77777777" w:rsidR="000D4ABD" w:rsidRPr="007A49B4" w:rsidRDefault="000D4ABD" w:rsidP="000D4ABD">
      <w:pPr>
        <w:rPr>
          <w:rFonts w:cs="Arial"/>
        </w:rPr>
      </w:pPr>
      <w:r w:rsidRPr="007A49B4">
        <w:rPr>
          <w:rFonts w:cs="Arial"/>
        </w:rPr>
        <w:t>Ponudnik mora pri izvajanju del na lokaciji spoštovati določila hišnega in požarnega reda naročnika. Ponudnik mora v vseh fazah izvajanja del v skladu z veljavno zakonodajo poskrbeti za vse ukrepe varstva pri delu, varstva okolja in požarne varnosti.</w:t>
      </w:r>
    </w:p>
    <w:p w14:paraId="1021B877" w14:textId="77777777" w:rsidR="000D4ABD" w:rsidRPr="007A49B4" w:rsidRDefault="000D4ABD" w:rsidP="000D4ABD">
      <w:pPr>
        <w:rPr>
          <w:rFonts w:cs="Arial"/>
        </w:rPr>
      </w:pPr>
    </w:p>
    <w:p w14:paraId="78AE6E91" w14:textId="77777777" w:rsidR="000D4ABD" w:rsidRPr="007A49B4" w:rsidRDefault="000D4ABD" w:rsidP="000D4ABD">
      <w:pPr>
        <w:rPr>
          <w:rFonts w:cs="Arial"/>
        </w:rPr>
      </w:pPr>
      <w:r w:rsidRPr="007A49B4">
        <w:rPr>
          <w:rFonts w:cs="Arial"/>
        </w:rPr>
        <w:t>Pri izvedbi del mora ponudnik spoštovati določila Zakona o varnosti in zdravju pri delu (Uradni list RS, št. 43/11) ter druge veljavne predpise s področja varnosti in zdravja pri delu, požarne varnosti in varstva okolja.</w:t>
      </w:r>
      <w:r w:rsidRPr="007A49B4">
        <w:rPr>
          <w:rFonts w:cs="Arial"/>
          <w:bCs/>
        </w:rPr>
        <w:t xml:space="preserve"> </w:t>
      </w:r>
    </w:p>
    <w:p w14:paraId="56D49980" w14:textId="77777777" w:rsidR="000D4ABD" w:rsidRPr="007A49B4" w:rsidRDefault="000D4ABD" w:rsidP="000D4ABD">
      <w:pPr>
        <w:rPr>
          <w:rFonts w:cs="Arial"/>
          <w:bCs/>
        </w:rPr>
      </w:pPr>
    </w:p>
    <w:p w14:paraId="3511A1D6" w14:textId="77777777" w:rsidR="000D4ABD" w:rsidRPr="007A49B4" w:rsidRDefault="000D4ABD" w:rsidP="000D4ABD">
      <w:pPr>
        <w:rPr>
          <w:rFonts w:cs="Arial"/>
        </w:rPr>
      </w:pPr>
      <w:r w:rsidRPr="007A49B4">
        <w:rPr>
          <w:rFonts w:cs="Arial"/>
        </w:rPr>
        <w:t>Ponudnik se zavezuje, da pri izvedbi gradbenih del in sicer pri vgradnji novega oziroma rušitvi starega materiala spoštuje in deluje v skladu z določili Zakona o varstvu okolja (Uradni list RS, št. 44/22 s spremembami in dopolnitvami) in drugimi veljavnimi predpisi s tega področja.</w:t>
      </w:r>
    </w:p>
    <w:p w14:paraId="007A5C86" w14:textId="77777777" w:rsidR="000D4ABD" w:rsidRPr="007A49B4" w:rsidRDefault="000D4ABD" w:rsidP="000D4ABD">
      <w:pPr>
        <w:rPr>
          <w:rFonts w:cs="Arial"/>
        </w:rPr>
      </w:pPr>
    </w:p>
    <w:p w14:paraId="713C229F" w14:textId="77777777" w:rsidR="000D4ABD" w:rsidRPr="007A49B4" w:rsidRDefault="000D4ABD" w:rsidP="000D4ABD">
      <w:pPr>
        <w:rPr>
          <w:rFonts w:cs="Arial"/>
        </w:rPr>
      </w:pPr>
      <w:r w:rsidRPr="007A49B4">
        <w:rPr>
          <w:rFonts w:cs="Arial"/>
        </w:rPr>
        <w:t>Ponudnik mora upoštevati vsa določila hišnega in požarnega reda naročnika. Naročnik ponudniku zato posreduje ustrezna navodila. Pred začetkom izvajanja del posreduje ponudniku navodila v pisni obliki oziroma pri večjih gradbenih delih v obliki Študije o požarni varnosti, ki jo izdela pooblaščena oseba naročnika v skladu z Zakonom o varstvu pred požarom (Uradni list RS, št. 3/07 s spremembami in dopolnitvami).</w:t>
      </w:r>
    </w:p>
    <w:p w14:paraId="2B091278" w14:textId="77777777" w:rsidR="000D4ABD" w:rsidRPr="007A49B4" w:rsidRDefault="000D4ABD" w:rsidP="000D4ABD">
      <w:pPr>
        <w:rPr>
          <w:rFonts w:cs="Arial"/>
        </w:rPr>
      </w:pPr>
      <w:r w:rsidRPr="007A49B4">
        <w:rPr>
          <w:rFonts w:cs="Arial"/>
        </w:rPr>
        <w:t>V primeru izvajanja večjih gradbenih del mora naročnik ali nadzornik projekta zagotoviti prijavo gradbenih del, skladno s Prilogo III Uredbe o zagotavljanju varnosti in zdravja pri delu na začasnih in premičnih gradbiščih (Uradni list RS, št. 83/05 s spremembami in dopolnitvami).</w:t>
      </w:r>
    </w:p>
    <w:p w14:paraId="6BCDD22B" w14:textId="77777777" w:rsidR="003A06B9" w:rsidRPr="007A49B4" w:rsidRDefault="003A06B9" w:rsidP="003A06B9">
      <w:pPr>
        <w:spacing w:line="240" w:lineRule="atLeast"/>
        <w:jc w:val="center"/>
        <w:rPr>
          <w:rFonts w:cs="Arial"/>
          <w:b/>
          <w:color w:val="000000"/>
        </w:rPr>
      </w:pPr>
      <w:r w:rsidRPr="007A49B4">
        <w:rPr>
          <w:rFonts w:cs="Arial"/>
          <w:b/>
          <w:color w:val="000000"/>
        </w:rPr>
        <w:t>VIŠJA SILA</w:t>
      </w:r>
    </w:p>
    <w:p w14:paraId="5204B53B" w14:textId="77777777" w:rsidR="00A8646C" w:rsidRPr="007A49B4" w:rsidRDefault="00A8646C" w:rsidP="00D8716D">
      <w:pPr>
        <w:rPr>
          <w:rFonts w:cs="Arial"/>
          <w:szCs w:val="20"/>
        </w:rPr>
      </w:pPr>
    </w:p>
    <w:p w14:paraId="19A96AC8" w14:textId="77777777" w:rsidR="00D8716D" w:rsidRPr="007A49B4" w:rsidRDefault="00D8716D" w:rsidP="00630EF5">
      <w:pPr>
        <w:numPr>
          <w:ilvl w:val="0"/>
          <w:numId w:val="4"/>
        </w:numPr>
        <w:jc w:val="center"/>
        <w:rPr>
          <w:rFonts w:cs="Arial"/>
          <w:b/>
          <w:szCs w:val="20"/>
        </w:rPr>
      </w:pPr>
      <w:r w:rsidRPr="007A49B4">
        <w:rPr>
          <w:rFonts w:cs="Arial"/>
          <w:b/>
          <w:szCs w:val="20"/>
        </w:rPr>
        <w:t>člen</w:t>
      </w:r>
    </w:p>
    <w:p w14:paraId="1372460A" w14:textId="77777777" w:rsidR="00D8716D" w:rsidRPr="007A49B4" w:rsidRDefault="00D8716D" w:rsidP="00D8716D">
      <w:pPr>
        <w:rPr>
          <w:rFonts w:cs="Arial"/>
          <w:b/>
          <w:szCs w:val="20"/>
        </w:rPr>
      </w:pPr>
    </w:p>
    <w:p w14:paraId="21F596C5" w14:textId="77777777" w:rsidR="000D4ABD" w:rsidRPr="007A49B4" w:rsidRDefault="000D4ABD" w:rsidP="000D4ABD">
      <w:pPr>
        <w:rPr>
          <w:rFonts w:cs="Arial"/>
        </w:rPr>
      </w:pPr>
      <w:r w:rsidRPr="007A49B4">
        <w:rPr>
          <w:rFonts w:cs="Arial"/>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5A5D2B0" w14:textId="77777777" w:rsidR="000D4ABD" w:rsidRPr="007A49B4" w:rsidRDefault="000D4ABD" w:rsidP="000D4ABD">
      <w:pPr>
        <w:rPr>
          <w:rFonts w:cs="Arial"/>
        </w:rPr>
      </w:pPr>
    </w:p>
    <w:p w14:paraId="2590A2F3" w14:textId="77777777" w:rsidR="000D4ABD" w:rsidRPr="007A49B4" w:rsidRDefault="000D4ABD" w:rsidP="000D4ABD">
      <w:pPr>
        <w:rPr>
          <w:rFonts w:cs="Arial"/>
        </w:rPr>
      </w:pPr>
      <w:r w:rsidRPr="007A49B4">
        <w:rPr>
          <w:rFonts w:cs="Arial"/>
        </w:rPr>
        <w:t xml:space="preserve">Prekinitev ali podaljšanje pogodbe mora biti v pisni obliki. V primeru daljšega trajanja višje sile pogodbeni stranki lahko pogodbo razdreta, vsaka stranka nosi svoje, do razdrtja pogodbe nastale stroške. </w:t>
      </w:r>
    </w:p>
    <w:p w14:paraId="6C7B01A2" w14:textId="77777777" w:rsidR="003C2C9B" w:rsidRPr="007A49B4" w:rsidRDefault="003C2C9B" w:rsidP="00D8716D">
      <w:pPr>
        <w:rPr>
          <w:rFonts w:cs="Arial"/>
          <w:b/>
          <w:szCs w:val="20"/>
        </w:rPr>
      </w:pPr>
    </w:p>
    <w:p w14:paraId="45FA9AD6" w14:textId="77777777" w:rsidR="00690971" w:rsidRPr="007A49B4" w:rsidRDefault="00690971" w:rsidP="00690971">
      <w:pPr>
        <w:spacing w:line="240" w:lineRule="atLeast"/>
        <w:jc w:val="center"/>
        <w:rPr>
          <w:rFonts w:cs="Arial"/>
          <w:b/>
          <w:color w:val="000000"/>
        </w:rPr>
      </w:pPr>
      <w:r w:rsidRPr="007A49B4">
        <w:rPr>
          <w:rFonts w:cs="Arial"/>
          <w:b/>
          <w:color w:val="000000"/>
        </w:rPr>
        <w:t>VELJAVNOST POGODBE</w:t>
      </w:r>
    </w:p>
    <w:p w14:paraId="3A12EEAA" w14:textId="77777777" w:rsidR="00690971" w:rsidRPr="007A49B4" w:rsidRDefault="00690971" w:rsidP="00690971">
      <w:pPr>
        <w:suppressAutoHyphens/>
        <w:rPr>
          <w:rFonts w:cs="Arial"/>
          <w:szCs w:val="20"/>
          <w:lang w:eastAsia="ar-SA"/>
        </w:rPr>
      </w:pPr>
    </w:p>
    <w:p w14:paraId="035AD152" w14:textId="77777777" w:rsidR="00690971" w:rsidRPr="007A49B4" w:rsidRDefault="00690971" w:rsidP="00690971">
      <w:pPr>
        <w:numPr>
          <w:ilvl w:val="0"/>
          <w:numId w:val="4"/>
        </w:numPr>
        <w:jc w:val="center"/>
        <w:rPr>
          <w:rFonts w:cs="Arial"/>
          <w:b/>
        </w:rPr>
      </w:pPr>
      <w:r w:rsidRPr="007A49B4">
        <w:rPr>
          <w:rFonts w:cs="Arial"/>
          <w:b/>
        </w:rPr>
        <w:t>člen</w:t>
      </w:r>
    </w:p>
    <w:p w14:paraId="4E1CD6EF" w14:textId="77777777" w:rsidR="00690971" w:rsidRPr="007A49B4" w:rsidRDefault="00690971" w:rsidP="00690971">
      <w:pPr>
        <w:rPr>
          <w:rFonts w:cs="Arial"/>
          <w:b/>
        </w:rPr>
      </w:pPr>
    </w:p>
    <w:p w14:paraId="436E65BE" w14:textId="77777777" w:rsidR="000D4ABD" w:rsidRPr="007A49B4" w:rsidRDefault="000D4ABD" w:rsidP="000D4ABD">
      <w:pPr>
        <w:rPr>
          <w:rFonts w:cs="Arial"/>
        </w:rPr>
      </w:pPr>
      <w:r w:rsidRPr="007A49B4">
        <w:rPr>
          <w:rFonts w:cs="Arial"/>
        </w:rPr>
        <w:t xml:space="preserve">Pogodba je sklenjena z </w:t>
      </w:r>
      <w:proofErr w:type="spellStart"/>
      <w:r w:rsidRPr="007A49B4">
        <w:rPr>
          <w:rFonts w:cs="Arial"/>
        </w:rPr>
        <w:t>odložnim</w:t>
      </w:r>
      <w:proofErr w:type="spellEnd"/>
      <w:r w:rsidRPr="007A49B4">
        <w:rPr>
          <w:rFonts w:cs="Arial"/>
        </w:rPr>
        <w:t xml:space="preserve"> pogojem in stopi v veljavo, ko so izpolnjeni vsi naslednji pogoji:</w:t>
      </w:r>
    </w:p>
    <w:p w14:paraId="7D41F878" w14:textId="77777777" w:rsidR="000D4ABD" w:rsidRPr="007A49B4" w:rsidRDefault="000D4ABD" w:rsidP="000D4ABD">
      <w:pPr>
        <w:rPr>
          <w:rFonts w:cs="Arial"/>
        </w:rPr>
      </w:pPr>
    </w:p>
    <w:p w14:paraId="66E61A9D" w14:textId="77777777" w:rsidR="000D4ABD" w:rsidRPr="007A49B4" w:rsidRDefault="000D4ABD" w:rsidP="000D4ABD">
      <w:pPr>
        <w:numPr>
          <w:ilvl w:val="0"/>
          <w:numId w:val="24"/>
        </w:numPr>
        <w:suppressAutoHyphens/>
        <w:spacing w:line="100" w:lineRule="atLeast"/>
        <w:rPr>
          <w:rFonts w:cs="Arial"/>
        </w:rPr>
      </w:pPr>
      <w:r w:rsidRPr="007A49B4">
        <w:rPr>
          <w:rFonts w:cs="Arial"/>
        </w:rPr>
        <w:t>Z dnem obojestranskega podpisa s strani pooblaščenih podpisnikov naročnika in ponudnika ter veljavnim žigom obeh pogodbenih strank.</w:t>
      </w:r>
    </w:p>
    <w:p w14:paraId="2497DF2A" w14:textId="77777777" w:rsidR="00690971" w:rsidRPr="007A49B4" w:rsidRDefault="00690971" w:rsidP="00690971">
      <w:pPr>
        <w:ind w:left="782"/>
        <w:rPr>
          <w:rFonts w:cs="Arial"/>
          <w:bCs/>
        </w:rPr>
      </w:pPr>
    </w:p>
    <w:p w14:paraId="715917D6" w14:textId="77777777" w:rsidR="003C2C9B" w:rsidRPr="007A49B4" w:rsidRDefault="00690971" w:rsidP="00192A42">
      <w:pPr>
        <w:numPr>
          <w:ilvl w:val="0"/>
          <w:numId w:val="24"/>
        </w:numPr>
        <w:suppressAutoHyphens/>
        <w:spacing w:line="100" w:lineRule="atLeast"/>
        <w:rPr>
          <w:rFonts w:cs="Arial"/>
          <w:bCs/>
        </w:rPr>
      </w:pPr>
      <w:r w:rsidRPr="007A49B4">
        <w:rPr>
          <w:rFonts w:cs="Arial"/>
          <w:bCs/>
        </w:rPr>
        <w:t>po izvajalčevi predložitvi garancije za dobro izvedbo pogodbenih obveznosti, izdane s strani banke ali zavarovalnice, v višini 5 % pogodbene vrednosti</w:t>
      </w:r>
      <w:r w:rsidR="00192A42" w:rsidRPr="007A49B4">
        <w:rPr>
          <w:rFonts w:cs="Arial"/>
          <w:bCs/>
        </w:rPr>
        <w:t xml:space="preserve"> z DDV</w:t>
      </w:r>
      <w:r w:rsidRPr="007A49B4">
        <w:rPr>
          <w:rFonts w:cs="Arial"/>
          <w:bCs/>
        </w:rPr>
        <w:t>, nepreklicne, brezpogojne, veljavne še 13 mesecev po podpisu pogodbe in plačljive na prvi poziv naročnika</w:t>
      </w:r>
      <w:r w:rsidR="003C2C9B" w:rsidRPr="007A49B4">
        <w:rPr>
          <w:rFonts w:cs="Arial"/>
          <w:bCs/>
        </w:rPr>
        <w:t>.</w:t>
      </w:r>
    </w:p>
    <w:p w14:paraId="01F454D2" w14:textId="77777777" w:rsidR="003C2C9B" w:rsidRPr="007A49B4" w:rsidRDefault="003C2C9B" w:rsidP="003C2C9B">
      <w:pPr>
        <w:suppressAutoHyphens/>
        <w:spacing w:line="100" w:lineRule="atLeast"/>
        <w:ind w:left="720"/>
        <w:rPr>
          <w:rFonts w:cs="Arial"/>
          <w:bCs/>
        </w:rPr>
      </w:pPr>
    </w:p>
    <w:p w14:paraId="1566BB4F" w14:textId="77777777" w:rsidR="00690971" w:rsidRPr="007A49B4" w:rsidRDefault="00690971" w:rsidP="00F55637">
      <w:pPr>
        <w:suppressAutoHyphens/>
        <w:spacing w:line="100" w:lineRule="atLeast"/>
        <w:rPr>
          <w:rFonts w:cs="Arial"/>
          <w:bCs/>
        </w:rPr>
      </w:pPr>
      <w:r w:rsidRPr="007A49B4">
        <w:rPr>
          <w:rFonts w:cs="Arial"/>
          <w:bCs/>
        </w:rPr>
        <w:t>(</w:t>
      </w:r>
      <w:r w:rsidRPr="007A49B4">
        <w:rPr>
          <w:rFonts w:cs="Arial"/>
        </w:rPr>
        <w:t>Ponudnik je dolžan predložiti garancijo za dobro izvedbo pogodbenih obveznosti najkasneje v roku 10 dni od prejetja podpisane pogodbe s strani naročnika</w:t>
      </w:r>
      <w:r w:rsidRPr="007A49B4">
        <w:rPr>
          <w:rFonts w:cs="Arial"/>
          <w:bCs/>
        </w:rPr>
        <w:t>),</w:t>
      </w:r>
    </w:p>
    <w:p w14:paraId="212C6FF7" w14:textId="77777777" w:rsidR="00690971" w:rsidRPr="007A49B4" w:rsidRDefault="00690971" w:rsidP="00690971">
      <w:pPr>
        <w:ind w:left="782"/>
        <w:rPr>
          <w:rFonts w:cs="Arial"/>
          <w:bCs/>
        </w:rPr>
      </w:pPr>
    </w:p>
    <w:p w14:paraId="40D00BEE" w14:textId="229F07BF" w:rsidR="00690971" w:rsidRPr="007A49B4" w:rsidRDefault="000D4ABD" w:rsidP="000D4ABD">
      <w:pPr>
        <w:rPr>
          <w:rFonts w:cs="Arial"/>
        </w:rPr>
      </w:pPr>
      <w:r w:rsidRPr="007A49B4">
        <w:rPr>
          <w:rFonts w:cs="Arial"/>
        </w:rPr>
        <w:t xml:space="preserve">Ta pogodba je sklenjena za določen čas, in sicer predvidoma </w:t>
      </w:r>
      <w:proofErr w:type="spellStart"/>
      <w:r w:rsidR="00BA1405" w:rsidRPr="00BA1405">
        <w:rPr>
          <w:rFonts w:cs="Arial"/>
        </w:rPr>
        <w:t>predvidoma</w:t>
      </w:r>
      <w:proofErr w:type="spellEnd"/>
      <w:r w:rsidR="00BA1405" w:rsidRPr="00BA1405">
        <w:rPr>
          <w:rFonts w:cs="Arial"/>
        </w:rPr>
        <w:t xml:space="preserve"> eno leto</w:t>
      </w:r>
      <w:r w:rsidR="00BA1405">
        <w:rPr>
          <w:rFonts w:cs="Arial"/>
        </w:rPr>
        <w:t xml:space="preserve">. </w:t>
      </w:r>
      <w:r w:rsidRPr="007A49B4">
        <w:rPr>
          <w:rFonts w:cs="Arial"/>
        </w:rPr>
        <w:t>V primeru, da sredstva niso porabljena v enem letu se pogodba lahko podaljša do porabe sredstev oziroma do izvedbe novega postopka javnega naročanja za dela, ki so predmet te pogodbe.</w:t>
      </w:r>
    </w:p>
    <w:p w14:paraId="086681F4" w14:textId="77777777" w:rsidR="000D4ABD" w:rsidRPr="007A49B4" w:rsidRDefault="000D4ABD" w:rsidP="000D4ABD">
      <w:pPr>
        <w:rPr>
          <w:rFonts w:cs="Arial"/>
        </w:rPr>
      </w:pPr>
    </w:p>
    <w:p w14:paraId="5F9434F9" w14:textId="77777777" w:rsidR="00690971" w:rsidRPr="007A49B4" w:rsidRDefault="00690971" w:rsidP="00690971">
      <w:pPr>
        <w:numPr>
          <w:ilvl w:val="0"/>
          <w:numId w:val="4"/>
        </w:numPr>
        <w:jc w:val="center"/>
        <w:rPr>
          <w:rFonts w:cs="Arial"/>
          <w:b/>
          <w:szCs w:val="20"/>
        </w:rPr>
      </w:pPr>
      <w:r w:rsidRPr="007A49B4">
        <w:rPr>
          <w:rFonts w:cs="Arial"/>
          <w:b/>
          <w:szCs w:val="20"/>
        </w:rPr>
        <w:t>člen</w:t>
      </w:r>
    </w:p>
    <w:p w14:paraId="53C10B4C" w14:textId="77777777" w:rsidR="00690971" w:rsidRPr="007A49B4" w:rsidRDefault="00690971" w:rsidP="00690971">
      <w:pPr>
        <w:rPr>
          <w:rFonts w:cs="Arial"/>
          <w:b/>
          <w:szCs w:val="20"/>
        </w:rPr>
      </w:pPr>
    </w:p>
    <w:p w14:paraId="2FDB5075" w14:textId="77777777" w:rsidR="000D4ABD" w:rsidRPr="007A49B4" w:rsidRDefault="000D4ABD" w:rsidP="000D4ABD">
      <w:pPr>
        <w:rPr>
          <w:rFonts w:cs="Arial"/>
        </w:rPr>
      </w:pPr>
      <w:r w:rsidRPr="007A49B4">
        <w:rPr>
          <w:rFonts w:cs="Arial"/>
        </w:rPr>
        <w:t xml:space="preserve">Določila te pogodbe so fiksna in se jih ne sme spreminjati v času trajanja pogodbe, razen v primeru višje sile (požar, poplava, potres, vojna, stavke) oziroma v primeru, če nastanejo izredni pogoji, ki bi onemogočali izpolnjevanje pogodbenih določil. V navedenih primerih lahko pogodbeni stranki skleneta aneks k pogodbi v pisni obliki. Ta mora biti podpisan in žigosan s strani obeh pooblaščenih pogodbenih predstavnikov. </w:t>
      </w:r>
    </w:p>
    <w:p w14:paraId="20D55AFA" w14:textId="77777777" w:rsidR="0082441E" w:rsidRDefault="0082441E" w:rsidP="00690971">
      <w:pPr>
        <w:rPr>
          <w:rFonts w:cs="Arial"/>
          <w:b/>
          <w:szCs w:val="20"/>
        </w:rPr>
      </w:pPr>
    </w:p>
    <w:p w14:paraId="3C01DE8D" w14:textId="77777777" w:rsidR="00E84921" w:rsidRPr="007A49B4" w:rsidRDefault="00E84921" w:rsidP="00690971">
      <w:pPr>
        <w:rPr>
          <w:rFonts w:cs="Arial"/>
          <w:b/>
          <w:szCs w:val="20"/>
        </w:rPr>
      </w:pPr>
    </w:p>
    <w:p w14:paraId="340FE7FC" w14:textId="77777777" w:rsidR="00690971" w:rsidRPr="007A49B4" w:rsidRDefault="00690971" w:rsidP="00690971">
      <w:pPr>
        <w:pStyle w:val="BESEDILO"/>
        <w:keepLines w:val="0"/>
        <w:widowControl/>
        <w:tabs>
          <w:tab w:val="clear" w:pos="2155"/>
        </w:tabs>
        <w:jc w:val="center"/>
        <w:rPr>
          <w:rFonts w:cs="Arial"/>
          <w:b/>
          <w:bCs/>
          <w:kern w:val="0"/>
          <w:szCs w:val="24"/>
        </w:rPr>
      </w:pPr>
      <w:r w:rsidRPr="007A49B4">
        <w:rPr>
          <w:rFonts w:cs="Arial"/>
          <w:b/>
          <w:bCs/>
          <w:kern w:val="0"/>
          <w:szCs w:val="24"/>
        </w:rPr>
        <w:t>PROTIKORUPCIJSKA KLAVZULA</w:t>
      </w:r>
    </w:p>
    <w:p w14:paraId="61438D1B" w14:textId="77777777" w:rsidR="00690971" w:rsidRPr="007A49B4" w:rsidRDefault="00690971" w:rsidP="00690971">
      <w:pPr>
        <w:rPr>
          <w:rFonts w:cs="Arial"/>
          <w:b/>
          <w:bCs/>
          <w:szCs w:val="20"/>
        </w:rPr>
      </w:pPr>
    </w:p>
    <w:p w14:paraId="7789277C" w14:textId="77777777" w:rsidR="00690971" w:rsidRPr="007A49B4" w:rsidRDefault="00690971" w:rsidP="00690971">
      <w:pPr>
        <w:numPr>
          <w:ilvl w:val="0"/>
          <w:numId w:val="4"/>
        </w:numPr>
        <w:jc w:val="center"/>
        <w:rPr>
          <w:rFonts w:cs="Arial"/>
          <w:b/>
          <w:bCs/>
          <w:szCs w:val="20"/>
        </w:rPr>
      </w:pPr>
      <w:r w:rsidRPr="007A49B4">
        <w:rPr>
          <w:rFonts w:cs="Arial"/>
          <w:b/>
          <w:bCs/>
          <w:szCs w:val="20"/>
        </w:rPr>
        <w:t>člen</w:t>
      </w:r>
    </w:p>
    <w:p w14:paraId="63BCC8B7" w14:textId="77777777" w:rsidR="00690971" w:rsidRPr="007A49B4" w:rsidRDefault="00690971" w:rsidP="00690971">
      <w:pPr>
        <w:rPr>
          <w:rFonts w:cs="Arial"/>
          <w:bCs/>
          <w:szCs w:val="20"/>
        </w:rPr>
      </w:pPr>
      <w:r w:rsidRPr="007A49B4">
        <w:rPr>
          <w:rFonts w:cs="Arial"/>
          <w:bCs/>
          <w:szCs w:val="20"/>
        </w:rPr>
        <w:t xml:space="preserve"> </w:t>
      </w:r>
    </w:p>
    <w:p w14:paraId="5C6CFA4E" w14:textId="77777777" w:rsidR="000D4ABD" w:rsidRPr="007A49B4" w:rsidRDefault="000D4ABD" w:rsidP="000D4ABD">
      <w:pPr>
        <w:rPr>
          <w:rFonts w:cs="Arial"/>
        </w:rPr>
      </w:pPr>
      <w:r w:rsidRPr="007A49B4">
        <w:rPr>
          <w:rFonts w:cs="Arial"/>
        </w:rPr>
        <w:t xml:space="preserve">Če kdo od pogodbenih partnerjev posredno ali neposredno obljubi, ponudi ali da kakšno nedovoljeno korist, z namenom vplivati na: </w:t>
      </w:r>
    </w:p>
    <w:p w14:paraId="5BCB7CC4" w14:textId="77777777" w:rsidR="000D4ABD" w:rsidRPr="007A49B4" w:rsidRDefault="000D4ABD" w:rsidP="000D4ABD">
      <w:pPr>
        <w:pStyle w:val="Odstavekseznama"/>
        <w:numPr>
          <w:ilvl w:val="0"/>
          <w:numId w:val="33"/>
        </w:numPr>
        <w:spacing w:after="120" w:line="276" w:lineRule="auto"/>
        <w:contextualSpacing/>
        <w:rPr>
          <w:rFonts w:cs="Arial"/>
        </w:rPr>
      </w:pPr>
      <w:r w:rsidRPr="007A49B4">
        <w:rPr>
          <w:rFonts w:cs="Arial"/>
        </w:rPr>
        <w:t xml:space="preserve">pridobitev posla, </w:t>
      </w:r>
    </w:p>
    <w:p w14:paraId="287E63C4" w14:textId="77777777" w:rsidR="000D4ABD" w:rsidRPr="007A49B4" w:rsidRDefault="000D4ABD" w:rsidP="000D4ABD">
      <w:pPr>
        <w:pStyle w:val="Odstavekseznama"/>
        <w:numPr>
          <w:ilvl w:val="0"/>
          <w:numId w:val="33"/>
        </w:numPr>
        <w:spacing w:after="120" w:line="276" w:lineRule="auto"/>
        <w:contextualSpacing/>
        <w:rPr>
          <w:rFonts w:cs="Arial"/>
        </w:rPr>
      </w:pPr>
      <w:r w:rsidRPr="007A49B4">
        <w:rPr>
          <w:rFonts w:cs="Arial"/>
        </w:rPr>
        <w:t xml:space="preserve">sklenitev posla pod ugodnejšimi pogoji, </w:t>
      </w:r>
    </w:p>
    <w:p w14:paraId="13C613A6" w14:textId="77777777" w:rsidR="000D4ABD" w:rsidRPr="007A49B4" w:rsidRDefault="000D4ABD" w:rsidP="000D4ABD">
      <w:pPr>
        <w:pStyle w:val="Odstavekseznama"/>
        <w:numPr>
          <w:ilvl w:val="0"/>
          <w:numId w:val="33"/>
        </w:numPr>
        <w:spacing w:after="120" w:line="276" w:lineRule="auto"/>
        <w:contextualSpacing/>
        <w:rPr>
          <w:rFonts w:cs="Arial"/>
        </w:rPr>
      </w:pPr>
      <w:r w:rsidRPr="007A49B4">
        <w:rPr>
          <w:rFonts w:cs="Arial"/>
        </w:rPr>
        <w:t xml:space="preserve">opustitev dolžnega nadzora nad izvajanjem pogodbenih obveznosti ali </w:t>
      </w:r>
    </w:p>
    <w:p w14:paraId="30EC78AF" w14:textId="77777777" w:rsidR="000D4ABD" w:rsidRPr="007A49B4" w:rsidRDefault="000D4ABD" w:rsidP="000D4ABD">
      <w:pPr>
        <w:pStyle w:val="Odstavekseznama"/>
        <w:spacing w:line="276" w:lineRule="auto"/>
        <w:ind w:left="709" w:hanging="284"/>
        <w:contextualSpacing/>
        <w:rPr>
          <w:rFonts w:cs="Arial"/>
        </w:rPr>
      </w:pPr>
      <w:r w:rsidRPr="007A49B4">
        <w:rPr>
          <w:rFonts w:cs="Arial"/>
        </w:rPr>
        <w:t xml:space="preserve">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w:t>
      </w:r>
    </w:p>
    <w:p w14:paraId="7ADE9FF2" w14:textId="77777777" w:rsidR="000D4ABD" w:rsidRDefault="000D4ABD" w:rsidP="000D4ABD">
      <w:pPr>
        <w:rPr>
          <w:rFonts w:cs="Arial"/>
        </w:rPr>
      </w:pPr>
      <w:r w:rsidRPr="007A49B4">
        <w:rPr>
          <w:rFonts w:cs="Arial"/>
        </w:rPr>
        <w:t xml:space="preserve">je pogodba nična. </w:t>
      </w:r>
    </w:p>
    <w:p w14:paraId="1EEA784F" w14:textId="77777777" w:rsidR="00E84921" w:rsidRDefault="00E84921" w:rsidP="000D4ABD">
      <w:pPr>
        <w:rPr>
          <w:rFonts w:cs="Arial"/>
        </w:rPr>
      </w:pPr>
    </w:p>
    <w:p w14:paraId="336768A9" w14:textId="77777777" w:rsidR="00C94829" w:rsidRPr="007A49B4" w:rsidRDefault="00C94829" w:rsidP="000D4ABD">
      <w:pPr>
        <w:rPr>
          <w:rFonts w:cs="Arial"/>
        </w:rPr>
      </w:pPr>
    </w:p>
    <w:p w14:paraId="7A365584" w14:textId="77777777" w:rsidR="00690971" w:rsidRPr="007A49B4" w:rsidRDefault="00690971" w:rsidP="00690971">
      <w:pPr>
        <w:spacing w:line="240" w:lineRule="atLeast"/>
        <w:jc w:val="center"/>
        <w:rPr>
          <w:rFonts w:cs="Arial"/>
          <w:b/>
          <w:bCs/>
          <w:color w:val="000000"/>
        </w:rPr>
      </w:pPr>
      <w:r w:rsidRPr="007A49B4">
        <w:rPr>
          <w:rFonts w:cs="Arial"/>
          <w:b/>
          <w:bCs/>
          <w:color w:val="000000"/>
        </w:rPr>
        <w:t>ODPOVED IN ODSTOP OD POGODBE</w:t>
      </w:r>
    </w:p>
    <w:p w14:paraId="117B98AD" w14:textId="77777777" w:rsidR="00690971" w:rsidRPr="007A49B4" w:rsidRDefault="00690971" w:rsidP="00690971">
      <w:pPr>
        <w:spacing w:line="240" w:lineRule="atLeast"/>
        <w:jc w:val="center"/>
        <w:rPr>
          <w:rFonts w:cs="Arial"/>
          <w:b/>
          <w:bCs/>
          <w:color w:val="000000"/>
        </w:rPr>
      </w:pPr>
    </w:p>
    <w:p w14:paraId="4D9CD1BB" w14:textId="1D93F174" w:rsidR="00690971" w:rsidRPr="007A49B4" w:rsidRDefault="00DF2F4F" w:rsidP="00690971">
      <w:pPr>
        <w:spacing w:line="240" w:lineRule="atLeast"/>
        <w:jc w:val="center"/>
        <w:rPr>
          <w:rFonts w:cs="Arial"/>
          <w:b/>
          <w:bCs/>
          <w:color w:val="000000"/>
        </w:rPr>
      </w:pPr>
      <w:r>
        <w:rPr>
          <w:rFonts w:cs="Arial"/>
          <w:b/>
          <w:bCs/>
          <w:color w:val="000000"/>
        </w:rPr>
        <w:t>17</w:t>
      </w:r>
      <w:r w:rsidR="00690971" w:rsidRPr="007A49B4">
        <w:rPr>
          <w:rFonts w:cs="Arial"/>
          <w:b/>
          <w:bCs/>
          <w:color w:val="000000"/>
        </w:rPr>
        <w:t>. člen</w:t>
      </w:r>
    </w:p>
    <w:p w14:paraId="1426C535" w14:textId="77777777" w:rsidR="00690971" w:rsidRPr="007A49B4" w:rsidRDefault="00690971" w:rsidP="00690971">
      <w:pPr>
        <w:rPr>
          <w:rFonts w:cs="Arial"/>
          <w:bCs/>
          <w:szCs w:val="20"/>
        </w:rPr>
      </w:pPr>
    </w:p>
    <w:p w14:paraId="2E6846AA" w14:textId="77777777" w:rsidR="000D4ABD" w:rsidRPr="007A49B4" w:rsidRDefault="000D4ABD" w:rsidP="000D4ABD">
      <w:pPr>
        <w:rPr>
          <w:rFonts w:cs="Arial"/>
        </w:rPr>
      </w:pPr>
      <w:r w:rsidRPr="007A49B4">
        <w:rPr>
          <w:rFonts w:cs="Arial"/>
        </w:rPr>
        <w:t>Pogodbeni stranki izjavljata, da je to pogodbo možno odpovedati pred njeno izpolnitvijo v primeru, da nastopi ena od naslednjih spodaj navedenih okoliščin.</w:t>
      </w:r>
    </w:p>
    <w:p w14:paraId="716BBB60" w14:textId="77777777" w:rsidR="000D4ABD" w:rsidRPr="007A49B4" w:rsidRDefault="000D4ABD" w:rsidP="000D4ABD">
      <w:pPr>
        <w:rPr>
          <w:rFonts w:cs="Arial"/>
        </w:rPr>
      </w:pPr>
    </w:p>
    <w:p w14:paraId="4D0046FD" w14:textId="77777777" w:rsidR="000D4ABD" w:rsidRPr="007A49B4" w:rsidRDefault="000D4ABD" w:rsidP="000D4ABD">
      <w:pPr>
        <w:rPr>
          <w:rFonts w:cs="Arial"/>
        </w:rPr>
      </w:pPr>
      <w:r w:rsidRPr="007A49B4">
        <w:rPr>
          <w:rFonts w:cs="Arial"/>
        </w:rPr>
        <w:t xml:space="preserve">Naročnik lahko odpove pogodbo pred njeno izpolnitvijo: </w:t>
      </w:r>
    </w:p>
    <w:p w14:paraId="1EB02E28" w14:textId="77777777" w:rsidR="000D4ABD" w:rsidRPr="007A49B4" w:rsidRDefault="000D4ABD" w:rsidP="000D4ABD">
      <w:pPr>
        <w:pStyle w:val="Odstavekseznama"/>
        <w:numPr>
          <w:ilvl w:val="0"/>
          <w:numId w:val="35"/>
        </w:numPr>
        <w:spacing w:after="120" w:line="276" w:lineRule="auto"/>
        <w:contextualSpacing/>
        <w:rPr>
          <w:rFonts w:cs="Arial"/>
        </w:rPr>
      </w:pPr>
      <w:r w:rsidRPr="007A49B4">
        <w:rPr>
          <w:rFonts w:cs="Arial"/>
        </w:rPr>
        <w:t>če ponudnik ne izpolnjuje pogodbenih obveznosti na način, predviden v tej pogodbi;</w:t>
      </w:r>
    </w:p>
    <w:p w14:paraId="67E76AA1" w14:textId="77777777" w:rsidR="000D4ABD" w:rsidRPr="007A49B4" w:rsidRDefault="000D4ABD" w:rsidP="000D4ABD">
      <w:pPr>
        <w:pStyle w:val="Odstavekseznama"/>
        <w:numPr>
          <w:ilvl w:val="0"/>
          <w:numId w:val="35"/>
        </w:numPr>
        <w:spacing w:after="120" w:line="276" w:lineRule="auto"/>
        <w:contextualSpacing/>
        <w:rPr>
          <w:rFonts w:cs="Arial"/>
        </w:rPr>
      </w:pPr>
      <w:r w:rsidRPr="007A49B4">
        <w:rPr>
          <w:rFonts w:cs="Arial"/>
        </w:rPr>
        <w:t xml:space="preserve">če je proti ponudniku uveden stečaj ali prisilna poravnava, </w:t>
      </w:r>
    </w:p>
    <w:p w14:paraId="33F281E0" w14:textId="77777777" w:rsidR="000D4ABD" w:rsidRPr="007A49B4" w:rsidRDefault="000D4ABD" w:rsidP="000D4ABD">
      <w:pPr>
        <w:pStyle w:val="Odstavekseznama"/>
        <w:numPr>
          <w:ilvl w:val="0"/>
          <w:numId w:val="35"/>
        </w:numPr>
        <w:spacing w:after="120" w:line="276" w:lineRule="auto"/>
        <w:contextualSpacing/>
        <w:rPr>
          <w:rFonts w:cs="Arial"/>
        </w:rPr>
      </w:pPr>
      <w:r w:rsidRPr="007A49B4">
        <w:rPr>
          <w:rFonts w:cs="Arial"/>
        </w:rPr>
        <w:t xml:space="preserve">če je neuspešno pretekel pogodbeno določen rok, ponudnik pa ni izpolnil pogodbenih obveznosti, </w:t>
      </w:r>
    </w:p>
    <w:p w14:paraId="796D2A9D" w14:textId="77777777" w:rsidR="000D4ABD" w:rsidRPr="007A49B4" w:rsidRDefault="000D4ABD" w:rsidP="000D4ABD">
      <w:pPr>
        <w:pStyle w:val="Odstavekseznama"/>
        <w:numPr>
          <w:ilvl w:val="0"/>
          <w:numId w:val="35"/>
        </w:numPr>
        <w:spacing w:after="120" w:line="276" w:lineRule="auto"/>
        <w:contextualSpacing/>
        <w:rPr>
          <w:rFonts w:cs="Arial"/>
        </w:rPr>
      </w:pPr>
      <w:r w:rsidRPr="007A49B4">
        <w:rPr>
          <w:rFonts w:cs="Arial"/>
        </w:rPr>
        <w:t xml:space="preserve">če ponudnik ni odpravil </w:t>
      </w:r>
      <w:proofErr w:type="spellStart"/>
      <w:r w:rsidRPr="007A49B4">
        <w:rPr>
          <w:rFonts w:cs="Arial"/>
        </w:rPr>
        <w:t>ugovarjanih</w:t>
      </w:r>
      <w:proofErr w:type="spellEnd"/>
      <w:r w:rsidRPr="007A49B4">
        <w:rPr>
          <w:rFonts w:cs="Arial"/>
        </w:rPr>
        <w:t xml:space="preserve"> napak oziroma odprava napak ni možna.</w:t>
      </w:r>
    </w:p>
    <w:p w14:paraId="6C08CABC" w14:textId="77777777" w:rsidR="000D4ABD" w:rsidRPr="007A49B4" w:rsidRDefault="000D4ABD" w:rsidP="000D4ABD">
      <w:pPr>
        <w:rPr>
          <w:rFonts w:cs="Arial"/>
        </w:rPr>
      </w:pPr>
      <w:r w:rsidRPr="007A49B4">
        <w:rPr>
          <w:rFonts w:cs="Arial"/>
        </w:rPr>
        <w:t>V kolikor pride do treh reklamacij s strani naročnika zaradi neizpolnjevanja pogodbeno določenih opravil, ima naročnik pravico vnovčiti garancijo za dobro izvedbo pogodbenih obveznosti, ponudnik pa je dolžan predložiti novo garancijo za dobro izvedbo pogodbenih obveznosti. V primeru vsake nadaljnje kršitve ima naročnik pravico enostransko prekiniti pogodbo.</w:t>
      </w:r>
    </w:p>
    <w:p w14:paraId="28567852" w14:textId="77777777" w:rsidR="000D4ABD" w:rsidRPr="007A49B4" w:rsidRDefault="000D4ABD" w:rsidP="000D4ABD">
      <w:pPr>
        <w:rPr>
          <w:rFonts w:cs="Arial"/>
        </w:rPr>
      </w:pPr>
    </w:p>
    <w:p w14:paraId="1852BC88" w14:textId="77777777" w:rsidR="000D4ABD" w:rsidRPr="007A49B4" w:rsidRDefault="000D4ABD" w:rsidP="000D4ABD">
      <w:pPr>
        <w:rPr>
          <w:rFonts w:cs="Arial"/>
        </w:rPr>
      </w:pPr>
      <w:r w:rsidRPr="007A49B4">
        <w:rPr>
          <w:rFonts w:cs="Arial"/>
        </w:rPr>
        <w:t>Ponudnik lahko odpove pogodbo, če naročnik ne plača pogodbene cene.</w:t>
      </w:r>
    </w:p>
    <w:p w14:paraId="39175F9C" w14:textId="77777777" w:rsidR="000D4ABD" w:rsidRPr="007A49B4" w:rsidRDefault="000D4ABD" w:rsidP="000D4ABD">
      <w:pPr>
        <w:rPr>
          <w:rFonts w:cs="Arial"/>
        </w:rPr>
      </w:pPr>
    </w:p>
    <w:p w14:paraId="50BBB1F9" w14:textId="7D7DCA65" w:rsidR="000D4ABD" w:rsidRPr="007A49B4" w:rsidRDefault="000D4ABD" w:rsidP="000D4ABD">
      <w:pPr>
        <w:rPr>
          <w:rFonts w:cs="Arial"/>
        </w:rPr>
      </w:pPr>
      <w:r w:rsidRPr="007A49B4">
        <w:rPr>
          <w:rFonts w:cs="Arial"/>
        </w:rPr>
        <w:t xml:space="preserve">Odpoved pogodbe se poda v pisni obliki, pogodba preneha veljati v petnajstih dneh po prejemu takšne odpovedi, podpisane s strani pooblaščene osebe pogodbene stranke, razen v primeru iz pete alineje drugega odstavka tega člena.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4BA7702D" w14:textId="77777777" w:rsidR="003E198D" w:rsidRPr="007A49B4" w:rsidRDefault="003E198D" w:rsidP="00D8716D">
      <w:pPr>
        <w:rPr>
          <w:rFonts w:cs="Arial"/>
          <w:b/>
          <w:szCs w:val="20"/>
        </w:rPr>
      </w:pPr>
    </w:p>
    <w:p w14:paraId="71875C91" w14:textId="77777777" w:rsidR="00690971" w:rsidRPr="007A49B4" w:rsidRDefault="00690971" w:rsidP="00D8716D">
      <w:pPr>
        <w:rPr>
          <w:rFonts w:cs="Arial"/>
          <w:b/>
          <w:szCs w:val="20"/>
        </w:rPr>
      </w:pPr>
    </w:p>
    <w:p w14:paraId="70F707EE" w14:textId="77777777" w:rsidR="003E198D" w:rsidRPr="007A49B4" w:rsidRDefault="003E198D" w:rsidP="003E198D">
      <w:pPr>
        <w:jc w:val="center"/>
        <w:rPr>
          <w:rFonts w:cs="Arial"/>
          <w:b/>
        </w:rPr>
      </w:pPr>
      <w:r w:rsidRPr="007A49B4">
        <w:rPr>
          <w:rFonts w:cs="Arial"/>
          <w:b/>
        </w:rPr>
        <w:t>KONČNE DOLOČBE</w:t>
      </w:r>
    </w:p>
    <w:p w14:paraId="4FF82CF9" w14:textId="77777777" w:rsidR="000A06DC" w:rsidRPr="007A49B4" w:rsidRDefault="000A06DC" w:rsidP="00D8716D">
      <w:pPr>
        <w:rPr>
          <w:rFonts w:cs="Arial"/>
          <w:b/>
          <w:szCs w:val="20"/>
        </w:rPr>
      </w:pPr>
    </w:p>
    <w:p w14:paraId="7EE21B81" w14:textId="2AED0979" w:rsidR="00D8716D" w:rsidRPr="00DF2F4F" w:rsidRDefault="00D8716D" w:rsidP="00DF2F4F">
      <w:pPr>
        <w:pStyle w:val="Odstavekseznama"/>
        <w:numPr>
          <w:ilvl w:val="0"/>
          <w:numId w:val="39"/>
        </w:numPr>
        <w:jc w:val="center"/>
        <w:rPr>
          <w:rFonts w:cs="Arial"/>
          <w:b/>
          <w:szCs w:val="20"/>
        </w:rPr>
      </w:pPr>
      <w:r w:rsidRPr="00DF2F4F">
        <w:rPr>
          <w:rFonts w:cs="Arial"/>
          <w:b/>
          <w:szCs w:val="20"/>
        </w:rPr>
        <w:t>člen</w:t>
      </w:r>
      <w:r w:rsidR="00DF2F4F">
        <w:rPr>
          <w:rFonts w:cs="Arial"/>
          <w:b/>
          <w:szCs w:val="20"/>
        </w:rPr>
        <w:t xml:space="preserve"> </w:t>
      </w:r>
    </w:p>
    <w:p w14:paraId="434615E7" w14:textId="77777777" w:rsidR="00D8716D" w:rsidRPr="007A49B4" w:rsidRDefault="00D8716D" w:rsidP="00D8716D">
      <w:pPr>
        <w:rPr>
          <w:rFonts w:cs="Arial"/>
          <w:szCs w:val="20"/>
        </w:rPr>
      </w:pPr>
    </w:p>
    <w:p w14:paraId="72C32A70" w14:textId="77777777" w:rsidR="000D4ABD" w:rsidRPr="007A49B4" w:rsidRDefault="000D4ABD" w:rsidP="000D4ABD">
      <w:pPr>
        <w:rPr>
          <w:rFonts w:cs="Arial"/>
        </w:rPr>
      </w:pPr>
      <w:r w:rsidRPr="007A49B4">
        <w:rPr>
          <w:rFonts w:cs="Arial"/>
        </w:rPr>
        <w:t xml:space="preserve">Pogodbeni stranki se obvezujeta, da bosta naredili vse, kar je potrebno za izvršitev te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 </w:t>
      </w:r>
    </w:p>
    <w:p w14:paraId="443FFDA1" w14:textId="77777777" w:rsidR="000D4ABD" w:rsidRPr="007A49B4" w:rsidRDefault="000D4ABD" w:rsidP="000D4ABD">
      <w:pPr>
        <w:rPr>
          <w:rFonts w:cs="Arial"/>
        </w:rPr>
      </w:pPr>
    </w:p>
    <w:p w14:paraId="65F1D58A" w14:textId="77777777" w:rsidR="000D4ABD" w:rsidRPr="007A49B4" w:rsidRDefault="000D4ABD" w:rsidP="000D4ABD">
      <w:pPr>
        <w:rPr>
          <w:rFonts w:cs="Arial"/>
        </w:rPr>
      </w:pPr>
      <w:bookmarkStart w:id="157" w:name="_Hlk60990792"/>
      <w:r w:rsidRPr="007A49B4">
        <w:rPr>
          <w:rFonts w:cs="Arial"/>
        </w:rPr>
        <w:t>Pogodbeni stranki sta sporazumni, da se v primeru kršitev te pogodbe oziroma pri reševanju nastalega spora uporabljajo določila Obligacijskega zakonika (Uradni list RS, št. 97/07 s spremembami in dopolnitvami).</w:t>
      </w:r>
      <w:bookmarkEnd w:id="157"/>
    </w:p>
    <w:p w14:paraId="0999F6FD" w14:textId="77777777" w:rsidR="000D4ABD" w:rsidRPr="007A49B4" w:rsidRDefault="000D4ABD" w:rsidP="000D4ABD">
      <w:pPr>
        <w:rPr>
          <w:rFonts w:cs="Arial"/>
        </w:rPr>
      </w:pPr>
    </w:p>
    <w:p w14:paraId="72A4F1F1" w14:textId="77777777" w:rsidR="000D4ABD" w:rsidRPr="007A49B4" w:rsidRDefault="000D4ABD" w:rsidP="000D4ABD">
      <w:pPr>
        <w:rPr>
          <w:rFonts w:cs="Arial"/>
        </w:rPr>
      </w:pPr>
      <w:r w:rsidRPr="007A49B4">
        <w:rPr>
          <w:rFonts w:cs="Arial"/>
        </w:rPr>
        <w:t>Če se pogodba razdre, je naročnik dolžan plačati ponudniku le nesporno izvedena dela. Pogodbenik, ki je odgovoren za to, da se je pogodba razdrla, mora drugemu pogodbeniku povrniti škodo, ki je s tem nastala.</w:t>
      </w:r>
    </w:p>
    <w:p w14:paraId="3CE2A6EF" w14:textId="77777777" w:rsidR="003E198D" w:rsidRPr="007A49B4" w:rsidRDefault="003E198D" w:rsidP="00E7643C">
      <w:pPr>
        <w:rPr>
          <w:rFonts w:cs="Arial"/>
          <w:bCs/>
          <w:szCs w:val="20"/>
        </w:rPr>
      </w:pPr>
    </w:p>
    <w:p w14:paraId="5E2AE661" w14:textId="77777777" w:rsidR="003E198D" w:rsidRPr="007A49B4" w:rsidRDefault="003E198D" w:rsidP="00DF2F4F">
      <w:pPr>
        <w:numPr>
          <w:ilvl w:val="0"/>
          <w:numId w:val="39"/>
        </w:numPr>
        <w:jc w:val="center"/>
        <w:rPr>
          <w:rFonts w:cs="Arial"/>
          <w:b/>
          <w:szCs w:val="20"/>
        </w:rPr>
      </w:pPr>
      <w:r w:rsidRPr="007A49B4">
        <w:rPr>
          <w:rFonts w:cs="Arial"/>
          <w:b/>
          <w:szCs w:val="20"/>
        </w:rPr>
        <w:t>člen</w:t>
      </w:r>
    </w:p>
    <w:p w14:paraId="2ED502FD" w14:textId="77777777" w:rsidR="003E198D" w:rsidRPr="007A49B4" w:rsidRDefault="003E198D" w:rsidP="003E198D">
      <w:pPr>
        <w:jc w:val="center"/>
        <w:rPr>
          <w:rFonts w:cs="Arial"/>
          <w:b/>
          <w:szCs w:val="20"/>
        </w:rPr>
      </w:pPr>
    </w:p>
    <w:p w14:paraId="3CE05F07" w14:textId="77777777" w:rsidR="003E198D" w:rsidRPr="007A49B4" w:rsidRDefault="003E198D" w:rsidP="003E198D">
      <w:pPr>
        <w:suppressAutoHyphens/>
        <w:rPr>
          <w:rFonts w:cs="Arial"/>
          <w:szCs w:val="20"/>
          <w:lang w:eastAsia="ar-SA"/>
        </w:rPr>
      </w:pPr>
      <w:r w:rsidRPr="007A49B4">
        <w:rPr>
          <w:rFonts w:cs="Arial"/>
          <w:szCs w:val="20"/>
          <w:lang w:eastAsia="ar-SA"/>
        </w:rPr>
        <w:t>Ta pogodba je sklenjena pod razveznim pogojem, ki se uresniči v primeru izpolnitve ene od naslednjih okoliščin:</w:t>
      </w:r>
    </w:p>
    <w:p w14:paraId="06AA7573" w14:textId="77777777" w:rsidR="000D4ABD" w:rsidRPr="007A49B4" w:rsidRDefault="000D4ABD" w:rsidP="000D4ABD">
      <w:pPr>
        <w:pStyle w:val="Odstavekseznama"/>
        <w:numPr>
          <w:ilvl w:val="0"/>
          <w:numId w:val="17"/>
        </w:numPr>
        <w:spacing w:after="120" w:line="276" w:lineRule="auto"/>
        <w:contextualSpacing/>
        <w:rPr>
          <w:rFonts w:cs="Arial"/>
        </w:rPr>
      </w:pPr>
      <w:r w:rsidRPr="007A49B4">
        <w:rPr>
          <w:rFonts w:cs="Arial"/>
        </w:rPr>
        <w:t xml:space="preserve">če bo naročnik seznanjen, da je sodišče s pravnomočno odločitvijo ugotovilo kršitev obveznosti delovne, </w:t>
      </w:r>
      <w:proofErr w:type="spellStart"/>
      <w:r w:rsidRPr="007A49B4">
        <w:rPr>
          <w:rFonts w:cs="Arial"/>
        </w:rPr>
        <w:t>okoljske</w:t>
      </w:r>
      <w:proofErr w:type="spellEnd"/>
      <w:r w:rsidRPr="007A49B4">
        <w:rPr>
          <w:rFonts w:cs="Arial"/>
        </w:rPr>
        <w:t xml:space="preserve"> ali socialne zakonodaje s strani ponudnika ali podizvajalca ali </w:t>
      </w:r>
    </w:p>
    <w:p w14:paraId="54687173" w14:textId="77777777" w:rsidR="003E198D" w:rsidRPr="007A49B4" w:rsidRDefault="003E198D" w:rsidP="003E198D">
      <w:pPr>
        <w:numPr>
          <w:ilvl w:val="0"/>
          <w:numId w:val="17"/>
        </w:numPr>
        <w:tabs>
          <w:tab w:val="clear" w:pos="720"/>
        </w:tabs>
        <w:suppressAutoHyphens/>
        <w:rPr>
          <w:rFonts w:cs="Arial"/>
          <w:szCs w:val="20"/>
          <w:lang w:eastAsia="ar-SA"/>
        </w:rPr>
      </w:pPr>
      <w:r w:rsidRPr="007A49B4">
        <w:rPr>
          <w:rFonts w:cs="Arial"/>
          <w:szCs w:val="20"/>
          <w:lang w:eastAsia="ar-SA"/>
        </w:rPr>
        <w:t>če bo naročnik seznanjen, da je pristojni državni organ pri ponudniku ali podizvajalcu v času izvajanja pogodbe ugotovil najmanj dve kršitvi v zvezi s:</w:t>
      </w:r>
    </w:p>
    <w:p w14:paraId="45D53D37" w14:textId="77777777" w:rsidR="003E198D" w:rsidRPr="007A49B4" w:rsidRDefault="003E198D" w:rsidP="003E198D">
      <w:pPr>
        <w:numPr>
          <w:ilvl w:val="1"/>
          <w:numId w:val="17"/>
        </w:numPr>
        <w:suppressAutoHyphens/>
        <w:rPr>
          <w:rFonts w:cs="Arial"/>
          <w:szCs w:val="20"/>
          <w:lang w:eastAsia="ar-SA"/>
        </w:rPr>
      </w:pPr>
      <w:r w:rsidRPr="007A49B4">
        <w:rPr>
          <w:rFonts w:cs="Arial"/>
          <w:szCs w:val="20"/>
          <w:lang w:eastAsia="ar-SA"/>
        </w:rPr>
        <w:t xml:space="preserve">plačilom za delo, </w:t>
      </w:r>
    </w:p>
    <w:p w14:paraId="209A4B29" w14:textId="77777777" w:rsidR="003E198D" w:rsidRPr="007A49B4" w:rsidRDefault="003E198D" w:rsidP="003E198D">
      <w:pPr>
        <w:numPr>
          <w:ilvl w:val="1"/>
          <w:numId w:val="17"/>
        </w:numPr>
        <w:suppressAutoHyphens/>
        <w:rPr>
          <w:rFonts w:cs="Arial"/>
          <w:szCs w:val="20"/>
          <w:lang w:eastAsia="ar-SA"/>
        </w:rPr>
      </w:pPr>
      <w:r w:rsidRPr="007A49B4">
        <w:rPr>
          <w:rFonts w:cs="Arial"/>
          <w:szCs w:val="20"/>
          <w:lang w:eastAsia="ar-SA"/>
        </w:rPr>
        <w:t xml:space="preserve">delovnim časom, </w:t>
      </w:r>
    </w:p>
    <w:p w14:paraId="5A42381D" w14:textId="77777777" w:rsidR="003E198D" w:rsidRPr="007A49B4" w:rsidRDefault="003E198D" w:rsidP="003E198D">
      <w:pPr>
        <w:numPr>
          <w:ilvl w:val="1"/>
          <w:numId w:val="17"/>
        </w:numPr>
        <w:suppressAutoHyphens/>
        <w:rPr>
          <w:rFonts w:cs="Arial"/>
          <w:szCs w:val="20"/>
          <w:lang w:eastAsia="ar-SA"/>
        </w:rPr>
      </w:pPr>
      <w:r w:rsidRPr="007A49B4">
        <w:rPr>
          <w:rFonts w:cs="Arial"/>
          <w:szCs w:val="20"/>
          <w:lang w:eastAsia="ar-SA"/>
        </w:rPr>
        <w:t xml:space="preserve">počitki, </w:t>
      </w:r>
    </w:p>
    <w:p w14:paraId="396F90AB" w14:textId="77777777" w:rsidR="003E198D" w:rsidRPr="007A49B4" w:rsidRDefault="003E198D" w:rsidP="003E198D">
      <w:pPr>
        <w:numPr>
          <w:ilvl w:val="1"/>
          <w:numId w:val="17"/>
        </w:numPr>
        <w:suppressAutoHyphens/>
        <w:rPr>
          <w:rFonts w:cs="Arial"/>
          <w:szCs w:val="20"/>
          <w:lang w:eastAsia="ar-SA"/>
        </w:rPr>
      </w:pPr>
      <w:r w:rsidRPr="007A49B4">
        <w:rPr>
          <w:rFonts w:cs="Arial"/>
          <w:szCs w:val="20"/>
          <w:lang w:eastAsia="ar-SA"/>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80DCBB0" w14:textId="77777777" w:rsidR="000D4ABD" w:rsidRPr="007A49B4" w:rsidRDefault="000D4ABD" w:rsidP="000D4ABD">
      <w:pPr>
        <w:rPr>
          <w:rFonts w:cs="Arial"/>
        </w:rPr>
      </w:pPr>
      <w:r w:rsidRPr="007A49B4">
        <w:rPr>
          <w:rFonts w:cs="Arial"/>
        </w:rPr>
        <w:t xml:space="preserve">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 </w:t>
      </w:r>
    </w:p>
    <w:p w14:paraId="144BD111" w14:textId="77777777" w:rsidR="003E198D" w:rsidRPr="007A49B4" w:rsidRDefault="003E198D" w:rsidP="003E198D">
      <w:pPr>
        <w:suppressAutoHyphens/>
        <w:rPr>
          <w:rFonts w:cs="Arial"/>
          <w:szCs w:val="20"/>
          <w:lang w:eastAsia="ar-SA"/>
        </w:rPr>
      </w:pPr>
      <w:r w:rsidRPr="007A49B4">
        <w:rPr>
          <w:rFonts w:cs="Arial"/>
          <w:szCs w:val="20"/>
          <w:lang w:eastAsia="ar-SA"/>
        </w:rPr>
        <w:t xml:space="preserve"> </w:t>
      </w:r>
    </w:p>
    <w:p w14:paraId="3BA04082" w14:textId="77777777" w:rsidR="003E198D" w:rsidRPr="007A49B4" w:rsidRDefault="000D4ABD" w:rsidP="000D4ABD">
      <w:pPr>
        <w:rPr>
          <w:rFonts w:cs="Arial"/>
        </w:rPr>
      </w:pPr>
      <w:r w:rsidRPr="007A49B4">
        <w:rPr>
          <w:rFonts w:cs="Arial"/>
        </w:rPr>
        <w:t>V primeru izpolnitve okoliščine in pogojev iz prejšnjega odstavka se šteje, da je pogodba razvezana z dnem sklenitve nove pogodbe o izvedbi javnega naročila za predmetno naročilo. O datumu sklenitve nove pogodbe bo naročnik obvestil ponudnika.</w:t>
      </w:r>
    </w:p>
    <w:p w14:paraId="0DD79212" w14:textId="77777777" w:rsidR="000D4ABD" w:rsidRPr="007A49B4" w:rsidRDefault="000D4ABD" w:rsidP="000D4ABD">
      <w:pPr>
        <w:rPr>
          <w:rFonts w:cs="Arial"/>
        </w:rPr>
      </w:pPr>
    </w:p>
    <w:p w14:paraId="220B8406" w14:textId="77777777" w:rsidR="003E4C00" w:rsidRPr="007A49B4" w:rsidRDefault="000D4ABD" w:rsidP="000D4ABD">
      <w:pPr>
        <w:rPr>
          <w:rFonts w:cs="Arial"/>
        </w:rPr>
      </w:pPr>
      <w:r w:rsidRPr="007A49B4">
        <w:rPr>
          <w:rFonts w:cs="Arial"/>
        </w:rPr>
        <w:t>Če naročnik v roku 30 dni od seznanitve s kršitvijo ne začne novega postopka javnega naročila, se šteje, da je pogodba razvezana trideseti dan od seznanitve s kršitvijo.</w:t>
      </w:r>
    </w:p>
    <w:p w14:paraId="2ED49899" w14:textId="77777777" w:rsidR="003C2C9B" w:rsidRPr="007A49B4" w:rsidRDefault="003C2C9B" w:rsidP="0006611C">
      <w:pPr>
        <w:pStyle w:val="Telobesedila"/>
        <w:rPr>
          <w:rFonts w:ascii="Arial" w:hAnsi="Arial" w:cs="Arial"/>
          <w:b w:val="0"/>
          <w:bCs/>
          <w:color w:val="000000"/>
          <w:sz w:val="20"/>
        </w:rPr>
      </w:pPr>
    </w:p>
    <w:p w14:paraId="2CEEE4D3" w14:textId="77777777" w:rsidR="003C2C9B" w:rsidRDefault="003C2C9B" w:rsidP="0006611C">
      <w:pPr>
        <w:pStyle w:val="Telobesedila"/>
        <w:rPr>
          <w:rFonts w:ascii="Arial" w:hAnsi="Arial" w:cs="Arial"/>
          <w:b w:val="0"/>
          <w:bCs/>
          <w:color w:val="000000"/>
          <w:sz w:val="20"/>
        </w:rPr>
      </w:pPr>
    </w:p>
    <w:p w14:paraId="161DC8E8" w14:textId="77777777" w:rsidR="0096149A" w:rsidRDefault="0096149A" w:rsidP="0006611C">
      <w:pPr>
        <w:pStyle w:val="Telobesedila"/>
        <w:rPr>
          <w:rFonts w:ascii="Arial" w:hAnsi="Arial" w:cs="Arial"/>
          <w:b w:val="0"/>
          <w:bCs/>
          <w:color w:val="000000"/>
          <w:sz w:val="20"/>
        </w:rPr>
      </w:pPr>
    </w:p>
    <w:p w14:paraId="1A3B9A38" w14:textId="77777777" w:rsidR="0096149A" w:rsidRDefault="0096149A" w:rsidP="0006611C">
      <w:pPr>
        <w:pStyle w:val="Telobesedila"/>
        <w:rPr>
          <w:rFonts w:ascii="Arial" w:hAnsi="Arial" w:cs="Arial"/>
          <w:b w:val="0"/>
          <w:bCs/>
          <w:color w:val="000000"/>
          <w:sz w:val="20"/>
        </w:rPr>
      </w:pPr>
    </w:p>
    <w:p w14:paraId="1427BEAB" w14:textId="77777777" w:rsidR="0096149A" w:rsidRPr="007A49B4" w:rsidRDefault="0096149A" w:rsidP="0006611C">
      <w:pPr>
        <w:pStyle w:val="Telobesedila"/>
        <w:rPr>
          <w:rFonts w:ascii="Arial" w:hAnsi="Arial" w:cs="Arial"/>
          <w:b w:val="0"/>
          <w:bCs/>
          <w:color w:val="000000"/>
          <w:sz w:val="20"/>
        </w:rPr>
      </w:pPr>
    </w:p>
    <w:p w14:paraId="63CD31D1" w14:textId="0726CF95" w:rsidR="00D8716D" w:rsidRPr="007A49B4" w:rsidRDefault="00D8716D" w:rsidP="00DF2F4F">
      <w:pPr>
        <w:numPr>
          <w:ilvl w:val="0"/>
          <w:numId w:val="39"/>
        </w:numPr>
        <w:jc w:val="center"/>
        <w:rPr>
          <w:rFonts w:cs="Arial"/>
          <w:b/>
          <w:bCs/>
          <w:szCs w:val="20"/>
        </w:rPr>
      </w:pPr>
      <w:r w:rsidRPr="007A49B4">
        <w:rPr>
          <w:rFonts w:cs="Arial"/>
          <w:b/>
          <w:bCs/>
          <w:szCs w:val="20"/>
        </w:rPr>
        <w:lastRenderedPageBreak/>
        <w:t>člen</w:t>
      </w:r>
      <w:r w:rsidR="00185823">
        <w:rPr>
          <w:rFonts w:cs="Arial"/>
          <w:b/>
          <w:bCs/>
          <w:szCs w:val="20"/>
        </w:rPr>
        <w:t xml:space="preserve"> </w:t>
      </w:r>
    </w:p>
    <w:p w14:paraId="51FCFD7C" w14:textId="77777777" w:rsidR="00510095" w:rsidRPr="007A49B4" w:rsidRDefault="00510095" w:rsidP="0006611C">
      <w:pPr>
        <w:pStyle w:val="Telobesedila3"/>
        <w:rPr>
          <w:rFonts w:cs="Arial"/>
          <w:sz w:val="20"/>
          <w:lang w:val="sl-SI"/>
        </w:rPr>
      </w:pPr>
    </w:p>
    <w:p w14:paraId="719560BA" w14:textId="77777777" w:rsidR="0006611C" w:rsidRPr="007A49B4" w:rsidRDefault="0006611C" w:rsidP="0006611C">
      <w:pPr>
        <w:rPr>
          <w:rFonts w:cs="Arial"/>
        </w:rPr>
      </w:pPr>
      <w:r w:rsidRPr="007A49B4">
        <w:rPr>
          <w:rFonts w:cs="Arial"/>
        </w:rPr>
        <w:t>Pogodba je sestavljena iz:</w:t>
      </w:r>
    </w:p>
    <w:p w14:paraId="0AACA1E1" w14:textId="77777777" w:rsidR="00D8716D" w:rsidRPr="007A49B4" w:rsidRDefault="00D8716D" w:rsidP="00B671DE">
      <w:pPr>
        <w:numPr>
          <w:ilvl w:val="0"/>
          <w:numId w:val="12"/>
        </w:numPr>
        <w:jc w:val="left"/>
        <w:rPr>
          <w:rFonts w:cs="Arial"/>
          <w:bCs/>
          <w:szCs w:val="20"/>
          <w:lang w:eastAsia="sl-SI"/>
        </w:rPr>
      </w:pPr>
      <w:r w:rsidRPr="007A49B4">
        <w:rPr>
          <w:rFonts w:cs="Arial"/>
          <w:bCs/>
          <w:szCs w:val="20"/>
        </w:rPr>
        <w:t>Osnovna pogodba s komercialnimi pogoji,</w:t>
      </w:r>
    </w:p>
    <w:p w14:paraId="1BCAF435" w14:textId="77777777" w:rsidR="00D8716D" w:rsidRPr="007A49B4" w:rsidRDefault="00D8716D" w:rsidP="00B671DE">
      <w:pPr>
        <w:numPr>
          <w:ilvl w:val="0"/>
          <w:numId w:val="12"/>
        </w:numPr>
        <w:jc w:val="left"/>
        <w:rPr>
          <w:rFonts w:cs="Arial"/>
          <w:bCs/>
          <w:szCs w:val="20"/>
          <w:lang w:eastAsia="sl-SI"/>
        </w:rPr>
      </w:pPr>
      <w:r w:rsidRPr="007A49B4">
        <w:rPr>
          <w:rFonts w:cs="Arial"/>
          <w:bCs/>
          <w:szCs w:val="20"/>
        </w:rPr>
        <w:t>Priloga 1 – ponudbena dokumentacija ………………….</w:t>
      </w:r>
    </w:p>
    <w:p w14:paraId="540742F6" w14:textId="77777777" w:rsidR="00D8716D" w:rsidRPr="007A49B4" w:rsidRDefault="00D8716D" w:rsidP="00B671DE">
      <w:pPr>
        <w:numPr>
          <w:ilvl w:val="0"/>
          <w:numId w:val="12"/>
        </w:numPr>
        <w:jc w:val="left"/>
        <w:rPr>
          <w:rFonts w:cs="Arial"/>
          <w:bCs/>
        </w:rPr>
      </w:pPr>
      <w:r w:rsidRPr="007A49B4">
        <w:rPr>
          <w:rFonts w:cs="Arial"/>
          <w:bCs/>
        </w:rPr>
        <w:t>Priloge 2 - Garancije za dobro izvedbo pogodbenih obveznosti</w:t>
      </w:r>
      <w:r w:rsidR="008832B2" w:rsidRPr="007A49B4">
        <w:rPr>
          <w:rFonts w:cs="Arial"/>
          <w:bCs/>
        </w:rPr>
        <w:t>,</w:t>
      </w:r>
    </w:p>
    <w:p w14:paraId="35A0A991" w14:textId="77777777" w:rsidR="0006611C" w:rsidRPr="007A49B4" w:rsidRDefault="0006611C" w:rsidP="0006611C">
      <w:pPr>
        <w:pStyle w:val="BESEDILO"/>
        <w:keepLines w:val="0"/>
        <w:widowControl/>
        <w:tabs>
          <w:tab w:val="clear" w:pos="2155"/>
        </w:tabs>
        <w:rPr>
          <w:rFonts w:cs="Arial"/>
          <w:kern w:val="0"/>
          <w:szCs w:val="24"/>
        </w:rPr>
      </w:pPr>
    </w:p>
    <w:p w14:paraId="6F95DD1D" w14:textId="77777777" w:rsidR="0006611C" w:rsidRPr="007A49B4" w:rsidRDefault="0006611C" w:rsidP="0006611C">
      <w:pPr>
        <w:rPr>
          <w:rFonts w:cs="Arial"/>
          <w:bCs/>
          <w:szCs w:val="20"/>
        </w:rPr>
      </w:pPr>
    </w:p>
    <w:p w14:paraId="63509FA3" w14:textId="77777777" w:rsidR="0006611C" w:rsidRPr="007A49B4" w:rsidRDefault="0006611C" w:rsidP="0006611C">
      <w:pPr>
        <w:rPr>
          <w:rFonts w:cs="Arial"/>
          <w:bCs/>
          <w:szCs w:val="20"/>
          <w:lang w:eastAsia="sl-SI"/>
        </w:rPr>
      </w:pPr>
      <w:r w:rsidRPr="007A49B4">
        <w:rPr>
          <w:rFonts w:cs="Arial"/>
          <w:bCs/>
          <w:szCs w:val="20"/>
        </w:rPr>
        <w:t>PODPIS IN ŽIG POOBLAŠČENIH PREDSTAVNIKOV NAROČNIKA IN IZVAJALCA – POGODB</w:t>
      </w:r>
      <w:r w:rsidR="00D15C24" w:rsidRPr="007A49B4">
        <w:rPr>
          <w:rFonts w:cs="Arial"/>
          <w:bCs/>
          <w:szCs w:val="20"/>
        </w:rPr>
        <w:t xml:space="preserve">A ŠT. </w:t>
      </w:r>
      <w:r w:rsidR="00DD0BBD" w:rsidRPr="007A49B4">
        <w:rPr>
          <w:rFonts w:cs="Arial"/>
          <w:bCs/>
          <w:szCs w:val="20"/>
        </w:rPr>
        <w:t>JN-</w:t>
      </w:r>
      <w:r w:rsidR="008F5AEB" w:rsidRPr="007A49B4">
        <w:rPr>
          <w:rFonts w:cs="Arial"/>
          <w:bCs/>
          <w:szCs w:val="20"/>
        </w:rPr>
        <w:t>G0254</w:t>
      </w:r>
    </w:p>
    <w:p w14:paraId="27092508" w14:textId="77777777" w:rsidR="000D4ABD" w:rsidRPr="007A49B4" w:rsidRDefault="000D4ABD" w:rsidP="000D4ABD">
      <w:pPr>
        <w:tabs>
          <w:tab w:val="center" w:pos="1985"/>
          <w:tab w:val="center" w:pos="7088"/>
        </w:tabs>
        <w:rPr>
          <w:rFonts w:cs="Arial"/>
        </w:rPr>
      </w:pPr>
    </w:p>
    <w:p w14:paraId="24DE5E34" w14:textId="77777777" w:rsidR="000D4ABD" w:rsidRPr="007A49B4" w:rsidRDefault="000D4ABD" w:rsidP="000D4ABD">
      <w:pPr>
        <w:tabs>
          <w:tab w:val="center" w:pos="1985"/>
          <w:tab w:val="center" w:pos="7088"/>
        </w:tabs>
        <w:rPr>
          <w:rFonts w:cs="Arial"/>
        </w:rPr>
      </w:pPr>
      <w:r w:rsidRPr="007A49B4">
        <w:rPr>
          <w:rFonts w:cs="Arial"/>
        </w:rPr>
        <w:tab/>
        <w:t xml:space="preserve">NAROČNIK: </w:t>
      </w:r>
      <w:r w:rsidRPr="007A49B4">
        <w:rPr>
          <w:rFonts w:cs="Arial"/>
        </w:rPr>
        <w:tab/>
        <w:t xml:space="preserve">PONUDNIK: </w:t>
      </w:r>
    </w:p>
    <w:p w14:paraId="01D0B082" w14:textId="77777777" w:rsidR="000D4ABD" w:rsidRPr="007A49B4" w:rsidRDefault="000D4ABD" w:rsidP="000D4ABD">
      <w:pPr>
        <w:tabs>
          <w:tab w:val="center" w:pos="1985"/>
          <w:tab w:val="center" w:pos="7088"/>
        </w:tabs>
        <w:rPr>
          <w:rFonts w:cs="Arial"/>
        </w:rPr>
      </w:pPr>
    </w:p>
    <w:p w14:paraId="3E1026DF" w14:textId="77777777" w:rsidR="000D4ABD" w:rsidRPr="007A49B4" w:rsidRDefault="000D4ABD" w:rsidP="000D4ABD">
      <w:pPr>
        <w:tabs>
          <w:tab w:val="center" w:pos="1985"/>
          <w:tab w:val="center" w:pos="7088"/>
        </w:tabs>
        <w:rPr>
          <w:rFonts w:cs="Arial"/>
        </w:rPr>
      </w:pPr>
      <w:r w:rsidRPr="007A49B4">
        <w:rPr>
          <w:rFonts w:cs="Arial"/>
        </w:rPr>
        <w:tab/>
        <w:t xml:space="preserve">Radiotelevizija Slovenija, Javni zavod </w:t>
      </w:r>
      <w:r w:rsidRPr="007A49B4">
        <w:rPr>
          <w:rFonts w:cs="Arial"/>
        </w:rPr>
        <w:tab/>
        <w:t xml:space="preserve">…………………………………………….. </w:t>
      </w:r>
    </w:p>
    <w:p w14:paraId="0CB002F9" w14:textId="77777777" w:rsidR="000D4ABD" w:rsidRPr="007A49B4" w:rsidRDefault="000D4ABD" w:rsidP="000D4ABD">
      <w:pPr>
        <w:tabs>
          <w:tab w:val="center" w:pos="1985"/>
          <w:tab w:val="center" w:pos="7088"/>
        </w:tabs>
        <w:rPr>
          <w:rFonts w:cs="Arial"/>
        </w:rPr>
      </w:pPr>
      <w:r w:rsidRPr="007A49B4">
        <w:rPr>
          <w:rFonts w:cs="Arial"/>
        </w:rPr>
        <w:tab/>
        <w:t xml:space="preserve">Uprava Javnega zavoda </w:t>
      </w:r>
    </w:p>
    <w:p w14:paraId="576EB949" w14:textId="77777777" w:rsidR="000D4ABD" w:rsidRPr="007A49B4" w:rsidRDefault="000D4ABD" w:rsidP="000D4ABD">
      <w:pPr>
        <w:tabs>
          <w:tab w:val="center" w:pos="1985"/>
          <w:tab w:val="center" w:pos="7088"/>
        </w:tabs>
        <w:rPr>
          <w:rFonts w:cs="Arial"/>
        </w:rPr>
      </w:pPr>
      <w:r w:rsidRPr="007A49B4">
        <w:rPr>
          <w:rFonts w:cs="Arial"/>
        </w:rPr>
        <w:tab/>
        <w:t xml:space="preserve">Radiotelevizije Slovenija </w:t>
      </w:r>
    </w:p>
    <w:p w14:paraId="4DC71384" w14:textId="77777777" w:rsidR="000D4ABD" w:rsidRPr="007A49B4" w:rsidRDefault="000D4ABD" w:rsidP="000D4ABD">
      <w:pPr>
        <w:tabs>
          <w:tab w:val="center" w:pos="1985"/>
          <w:tab w:val="center" w:pos="7088"/>
        </w:tabs>
        <w:rPr>
          <w:rFonts w:cs="Arial"/>
        </w:rPr>
      </w:pPr>
      <w:r w:rsidRPr="007A49B4">
        <w:rPr>
          <w:rFonts w:cs="Arial"/>
        </w:rPr>
        <w:tab/>
        <w:t xml:space="preserve">Predsednica uprave RTV Slovenija </w:t>
      </w:r>
      <w:r w:rsidRPr="007A49B4">
        <w:rPr>
          <w:rFonts w:cs="Arial"/>
        </w:rPr>
        <w:tab/>
        <w:t xml:space="preserve">…………………………………………….. </w:t>
      </w:r>
    </w:p>
    <w:p w14:paraId="69447B4E" w14:textId="77777777" w:rsidR="000D4ABD" w:rsidRPr="007A49B4" w:rsidRDefault="000D4ABD" w:rsidP="000D4ABD">
      <w:pPr>
        <w:tabs>
          <w:tab w:val="center" w:pos="1985"/>
          <w:tab w:val="center" w:pos="7088"/>
        </w:tabs>
        <w:rPr>
          <w:rFonts w:cs="Arial"/>
        </w:rPr>
      </w:pPr>
      <w:r w:rsidRPr="007A49B4">
        <w:rPr>
          <w:rFonts w:cs="Arial"/>
        </w:rPr>
        <w:tab/>
        <w:t xml:space="preserve">Natalija Gorščak </w:t>
      </w:r>
      <w:r w:rsidRPr="007A49B4">
        <w:rPr>
          <w:rFonts w:cs="Arial"/>
        </w:rPr>
        <w:tab/>
        <w:t xml:space="preserve">…………………………………………….. </w:t>
      </w:r>
    </w:p>
    <w:p w14:paraId="033B3CB3" w14:textId="77777777" w:rsidR="000D4ABD" w:rsidRPr="007A49B4" w:rsidRDefault="000D4ABD" w:rsidP="000D4ABD">
      <w:pPr>
        <w:tabs>
          <w:tab w:val="center" w:pos="1985"/>
          <w:tab w:val="center" w:pos="7088"/>
        </w:tabs>
        <w:spacing w:before="240"/>
        <w:rPr>
          <w:rFonts w:cs="Arial"/>
        </w:rPr>
      </w:pPr>
      <w:r w:rsidRPr="007A49B4">
        <w:rPr>
          <w:rFonts w:cs="Arial"/>
        </w:rPr>
        <w:tab/>
        <w:t xml:space="preserve">……………………………. </w:t>
      </w:r>
      <w:r w:rsidRPr="007A49B4">
        <w:rPr>
          <w:rFonts w:cs="Arial"/>
        </w:rPr>
        <w:tab/>
        <w:t xml:space="preserve">……………………………. </w:t>
      </w:r>
    </w:p>
    <w:p w14:paraId="12945EF2" w14:textId="77777777" w:rsidR="000D4ABD" w:rsidRPr="007A49B4" w:rsidRDefault="000D4ABD" w:rsidP="000D4ABD">
      <w:pPr>
        <w:tabs>
          <w:tab w:val="center" w:pos="1985"/>
          <w:tab w:val="center" w:pos="7088"/>
        </w:tabs>
        <w:rPr>
          <w:rFonts w:cs="Arial"/>
        </w:rPr>
      </w:pPr>
      <w:r w:rsidRPr="007A49B4">
        <w:rPr>
          <w:rFonts w:cs="Arial"/>
        </w:rPr>
        <w:tab/>
        <w:t xml:space="preserve">Članica uprave RTV Slovenija </w:t>
      </w:r>
    </w:p>
    <w:p w14:paraId="610B1B11" w14:textId="77777777" w:rsidR="000D4ABD" w:rsidRPr="007A49B4" w:rsidRDefault="000D4ABD" w:rsidP="000D4ABD">
      <w:pPr>
        <w:tabs>
          <w:tab w:val="center" w:pos="1985"/>
          <w:tab w:val="center" w:pos="7088"/>
        </w:tabs>
        <w:rPr>
          <w:rFonts w:cs="Arial"/>
        </w:rPr>
      </w:pPr>
      <w:r w:rsidRPr="007A49B4">
        <w:rPr>
          <w:rFonts w:cs="Arial"/>
        </w:rPr>
        <w:tab/>
        <w:t xml:space="preserve">Nevenka Črnko </w:t>
      </w:r>
    </w:p>
    <w:p w14:paraId="021A5204" w14:textId="77777777" w:rsidR="000D4ABD" w:rsidRPr="007A49B4" w:rsidRDefault="000D4ABD" w:rsidP="000D4ABD">
      <w:pPr>
        <w:tabs>
          <w:tab w:val="center" w:pos="1985"/>
          <w:tab w:val="center" w:pos="7088"/>
        </w:tabs>
        <w:spacing w:before="240"/>
        <w:rPr>
          <w:rFonts w:cs="Arial"/>
        </w:rPr>
      </w:pPr>
      <w:r w:rsidRPr="007A49B4">
        <w:rPr>
          <w:rFonts w:cs="Arial"/>
        </w:rPr>
        <w:tab/>
        <w:t xml:space="preserve">……………………………. </w:t>
      </w:r>
    </w:p>
    <w:p w14:paraId="46C91A13" w14:textId="77777777" w:rsidR="000D4ABD" w:rsidRPr="007A49B4" w:rsidRDefault="000D4ABD" w:rsidP="000D4ABD">
      <w:pPr>
        <w:tabs>
          <w:tab w:val="center" w:pos="1985"/>
          <w:tab w:val="center" w:pos="7088"/>
        </w:tabs>
        <w:rPr>
          <w:rFonts w:cs="Arial"/>
        </w:rPr>
      </w:pPr>
      <w:r w:rsidRPr="007A49B4">
        <w:rPr>
          <w:rFonts w:cs="Arial"/>
        </w:rPr>
        <w:tab/>
        <w:t xml:space="preserve">Član uprave RTV Slovenija </w:t>
      </w:r>
    </w:p>
    <w:p w14:paraId="2BFA34B4" w14:textId="77777777" w:rsidR="000D4ABD" w:rsidRPr="007A49B4" w:rsidRDefault="000D4ABD" w:rsidP="000D4ABD">
      <w:pPr>
        <w:tabs>
          <w:tab w:val="center" w:pos="1985"/>
          <w:tab w:val="center" w:pos="7088"/>
        </w:tabs>
        <w:rPr>
          <w:rFonts w:cs="Arial"/>
        </w:rPr>
      </w:pPr>
      <w:r w:rsidRPr="007A49B4">
        <w:rPr>
          <w:rFonts w:cs="Arial"/>
        </w:rPr>
        <w:tab/>
        <w:t xml:space="preserve">Luka Rupnik </w:t>
      </w:r>
    </w:p>
    <w:p w14:paraId="38C4BA27" w14:textId="77777777" w:rsidR="000D4ABD" w:rsidRPr="007A49B4" w:rsidRDefault="000D4ABD" w:rsidP="000D4ABD">
      <w:pPr>
        <w:tabs>
          <w:tab w:val="center" w:pos="1985"/>
          <w:tab w:val="center" w:pos="7088"/>
        </w:tabs>
        <w:spacing w:before="240"/>
        <w:rPr>
          <w:rFonts w:cs="Arial"/>
        </w:rPr>
      </w:pPr>
      <w:r w:rsidRPr="007A49B4">
        <w:rPr>
          <w:rFonts w:cs="Arial"/>
        </w:rPr>
        <w:tab/>
        <w:t xml:space="preserve">……………………………. </w:t>
      </w:r>
    </w:p>
    <w:p w14:paraId="6E263F0F" w14:textId="77777777" w:rsidR="000D4ABD" w:rsidRPr="007A49B4" w:rsidRDefault="000D4ABD" w:rsidP="000D4ABD">
      <w:pPr>
        <w:tabs>
          <w:tab w:val="center" w:pos="1985"/>
          <w:tab w:val="center" w:pos="7088"/>
        </w:tabs>
        <w:rPr>
          <w:rFonts w:cs="Arial"/>
        </w:rPr>
      </w:pPr>
      <w:r w:rsidRPr="007A49B4">
        <w:rPr>
          <w:rFonts w:cs="Arial"/>
        </w:rPr>
        <w:tab/>
        <w:t xml:space="preserve">Član uprave RTV Slovenija / </w:t>
      </w:r>
    </w:p>
    <w:p w14:paraId="4C4E1AEF" w14:textId="77777777" w:rsidR="000D4ABD" w:rsidRPr="007A49B4" w:rsidRDefault="000D4ABD" w:rsidP="000D4ABD">
      <w:pPr>
        <w:tabs>
          <w:tab w:val="center" w:pos="1985"/>
          <w:tab w:val="center" w:pos="7088"/>
        </w:tabs>
        <w:rPr>
          <w:rFonts w:cs="Arial"/>
        </w:rPr>
      </w:pPr>
      <w:r w:rsidRPr="007A49B4">
        <w:rPr>
          <w:rFonts w:cs="Arial"/>
        </w:rPr>
        <w:tab/>
        <w:t xml:space="preserve">Delavski direktor </w:t>
      </w:r>
    </w:p>
    <w:p w14:paraId="6B6C1FA8" w14:textId="77777777" w:rsidR="000D4ABD" w:rsidRPr="007A49B4" w:rsidRDefault="000D4ABD" w:rsidP="000D4ABD">
      <w:pPr>
        <w:tabs>
          <w:tab w:val="center" w:pos="1985"/>
          <w:tab w:val="center" w:pos="7088"/>
        </w:tabs>
        <w:rPr>
          <w:rFonts w:cs="Arial"/>
        </w:rPr>
      </w:pPr>
      <w:r w:rsidRPr="007A49B4">
        <w:rPr>
          <w:rFonts w:cs="Arial"/>
        </w:rPr>
        <w:tab/>
        <w:t xml:space="preserve">Franci Pavšer </w:t>
      </w:r>
    </w:p>
    <w:p w14:paraId="2E077242" w14:textId="77777777" w:rsidR="000D4ABD" w:rsidRPr="007A49B4" w:rsidRDefault="000D4ABD" w:rsidP="000D4ABD">
      <w:pPr>
        <w:tabs>
          <w:tab w:val="center" w:pos="1985"/>
          <w:tab w:val="center" w:pos="7088"/>
        </w:tabs>
        <w:spacing w:before="240"/>
        <w:rPr>
          <w:rFonts w:cs="Arial"/>
        </w:rPr>
      </w:pPr>
      <w:r w:rsidRPr="007A49B4">
        <w:rPr>
          <w:rFonts w:cs="Arial"/>
        </w:rPr>
        <w:tab/>
        <w:t xml:space="preserve">……………………………. </w:t>
      </w:r>
    </w:p>
    <w:p w14:paraId="6EB71C20" w14:textId="77777777" w:rsidR="000D4ABD" w:rsidRPr="007A49B4" w:rsidRDefault="000D4ABD" w:rsidP="000D4ABD">
      <w:pPr>
        <w:rPr>
          <w:rFonts w:cs="Arial"/>
        </w:rPr>
      </w:pPr>
    </w:p>
    <w:p w14:paraId="01BEE2C7" w14:textId="0641894B" w:rsidR="000D4ABD" w:rsidRPr="007A49B4" w:rsidRDefault="00E84921" w:rsidP="00C73E27">
      <w:pPr>
        <w:tabs>
          <w:tab w:val="center" w:pos="1985"/>
          <w:tab w:val="center" w:pos="7088"/>
        </w:tabs>
        <w:jc w:val="right"/>
        <w:rPr>
          <w:rFonts w:cs="Arial"/>
        </w:rPr>
      </w:pPr>
      <w:r>
        <w:rPr>
          <w:rFonts w:cs="Arial"/>
        </w:rPr>
        <w:t xml:space="preserve">                               </w:t>
      </w:r>
      <w:r w:rsidR="000D4ABD" w:rsidRPr="007A49B4">
        <w:rPr>
          <w:rFonts w:cs="Arial"/>
        </w:rPr>
        <w:t xml:space="preserve">Žig </w:t>
      </w:r>
      <w:r w:rsidR="000D4ABD" w:rsidRPr="007A49B4">
        <w:rPr>
          <w:rFonts w:cs="Arial"/>
        </w:rPr>
        <w:tab/>
      </w:r>
      <w:proofErr w:type="spellStart"/>
      <w:r w:rsidR="000D4ABD" w:rsidRPr="007A49B4">
        <w:rPr>
          <w:rFonts w:cs="Arial"/>
        </w:rPr>
        <w:t>Žig</w:t>
      </w:r>
      <w:proofErr w:type="spellEnd"/>
      <w:r w:rsidR="000D4ABD" w:rsidRPr="007A49B4">
        <w:rPr>
          <w:rFonts w:cs="Arial"/>
        </w:rPr>
        <w:t xml:space="preserve"> </w:t>
      </w:r>
      <w:r w:rsidR="000D4ABD" w:rsidRPr="007A49B4">
        <w:rPr>
          <w:rFonts w:cs="Arial"/>
        </w:rPr>
        <w:br w:type="page"/>
      </w:r>
      <w:r w:rsidR="00F55637" w:rsidRPr="007A49B4">
        <w:rPr>
          <w:rFonts w:cs="Arial"/>
          <w:b/>
          <w:bCs/>
        </w:rPr>
        <w:lastRenderedPageBreak/>
        <w:t>(OBR-9)</w:t>
      </w:r>
    </w:p>
    <w:p w14:paraId="130E962E" w14:textId="77777777" w:rsidR="00D8716D" w:rsidRPr="007A49B4" w:rsidRDefault="00D8716D" w:rsidP="000D4ABD">
      <w:pPr>
        <w:pStyle w:val="Telobesedila3"/>
        <w:tabs>
          <w:tab w:val="center" w:pos="1980"/>
          <w:tab w:val="center" w:pos="7020"/>
        </w:tabs>
        <w:rPr>
          <w:rFonts w:cs="Arial"/>
          <w:lang w:val="sl-SI"/>
        </w:rPr>
      </w:pPr>
      <w:r w:rsidRPr="007A49B4">
        <w:rPr>
          <w:rFonts w:cs="Arial"/>
          <w:lang w:val="sl-SI"/>
        </w:rPr>
        <w:t>Ponudnik ..................................................</w:t>
      </w:r>
      <w:r w:rsidRPr="007A49B4">
        <w:rPr>
          <w:rFonts w:cs="Arial"/>
          <w:i/>
          <w:lang w:val="sl-SI"/>
        </w:rPr>
        <w:tab/>
      </w:r>
      <w:r w:rsidRPr="007A49B4">
        <w:rPr>
          <w:rFonts w:cs="Arial"/>
          <w:i/>
          <w:lang w:val="sl-SI"/>
        </w:rPr>
        <w:tab/>
      </w:r>
      <w:r w:rsidRPr="007A49B4">
        <w:rPr>
          <w:rFonts w:cs="Arial"/>
          <w:i/>
          <w:lang w:val="sl-SI"/>
        </w:rPr>
        <w:tab/>
      </w:r>
      <w:r w:rsidRPr="007A49B4">
        <w:rPr>
          <w:rFonts w:cs="Arial"/>
          <w:i/>
          <w:lang w:val="sl-SI"/>
        </w:rPr>
        <w:tab/>
        <w:t xml:space="preserve">     </w:t>
      </w:r>
      <w:r w:rsidRPr="007A49B4">
        <w:rPr>
          <w:rFonts w:cs="Arial"/>
          <w:i/>
          <w:lang w:val="sl-SI"/>
        </w:rPr>
        <w:tab/>
      </w:r>
      <w:r w:rsidRPr="007A49B4">
        <w:rPr>
          <w:rFonts w:cs="Arial"/>
          <w:i/>
          <w:lang w:val="sl-SI"/>
        </w:rPr>
        <w:tab/>
      </w:r>
      <w:r w:rsidRPr="007A49B4">
        <w:rPr>
          <w:rFonts w:cs="Arial"/>
          <w:i/>
          <w:lang w:val="sl-SI"/>
        </w:rPr>
        <w:tab/>
      </w:r>
      <w:r w:rsidRPr="007A49B4">
        <w:rPr>
          <w:rFonts w:cs="Arial"/>
          <w:i/>
          <w:lang w:val="sl-SI"/>
        </w:rPr>
        <w:tab/>
      </w:r>
      <w:r w:rsidRPr="007A49B4">
        <w:rPr>
          <w:rFonts w:cs="Arial"/>
          <w:i/>
          <w:lang w:val="sl-SI"/>
        </w:rPr>
        <w:tab/>
      </w:r>
    </w:p>
    <w:p w14:paraId="31A42ACC" w14:textId="77777777" w:rsidR="00D8716D" w:rsidRPr="007A49B4" w:rsidRDefault="00D8716D" w:rsidP="00D8716D">
      <w:pPr>
        <w:spacing w:line="360" w:lineRule="auto"/>
        <w:rPr>
          <w:rFonts w:cs="Arial"/>
        </w:rPr>
      </w:pPr>
      <w:r w:rsidRPr="007A49B4">
        <w:rPr>
          <w:rFonts w:cs="Arial"/>
        </w:rPr>
        <w:t>Naslov .......................................................</w:t>
      </w:r>
    </w:p>
    <w:p w14:paraId="020A948D" w14:textId="77777777" w:rsidR="00D8716D" w:rsidRPr="007A49B4" w:rsidRDefault="00D8716D" w:rsidP="00D8716D">
      <w:pPr>
        <w:spacing w:line="360" w:lineRule="auto"/>
        <w:rPr>
          <w:rFonts w:cs="Arial"/>
        </w:rPr>
      </w:pPr>
      <w:r w:rsidRPr="007A49B4">
        <w:rPr>
          <w:rFonts w:cs="Arial"/>
        </w:rPr>
        <w:t>....................................................................</w:t>
      </w:r>
    </w:p>
    <w:p w14:paraId="6AF1A0CA" w14:textId="77777777" w:rsidR="00D8716D" w:rsidRPr="007A49B4" w:rsidRDefault="00D8716D" w:rsidP="00D8716D">
      <w:pPr>
        <w:jc w:val="left"/>
        <w:rPr>
          <w:rFonts w:cs="Arial"/>
          <w:szCs w:val="20"/>
          <w:lang w:eastAsia="x-none"/>
        </w:rPr>
      </w:pPr>
    </w:p>
    <w:p w14:paraId="52B24EBC" w14:textId="77777777" w:rsidR="00D8716D" w:rsidRPr="007A49B4" w:rsidRDefault="00D8716D" w:rsidP="00D8716D">
      <w:pPr>
        <w:rPr>
          <w:rFonts w:cs="Arial"/>
        </w:rPr>
      </w:pPr>
    </w:p>
    <w:p w14:paraId="1D835BB0" w14:textId="77777777" w:rsidR="00D8716D" w:rsidRPr="007A49B4" w:rsidRDefault="00D8716D" w:rsidP="00D8716D">
      <w:pPr>
        <w:rPr>
          <w:rFonts w:cs="Arial"/>
        </w:rPr>
      </w:pPr>
    </w:p>
    <w:p w14:paraId="53613D29" w14:textId="77777777" w:rsidR="00D8716D" w:rsidRPr="007A49B4" w:rsidRDefault="00D8716D" w:rsidP="00D8716D">
      <w:pPr>
        <w:rPr>
          <w:rFonts w:cs="Arial"/>
        </w:rPr>
      </w:pPr>
    </w:p>
    <w:p w14:paraId="54744002" w14:textId="77777777" w:rsidR="00D8716D" w:rsidRPr="007A49B4" w:rsidRDefault="00D8716D" w:rsidP="00F742CD">
      <w:pPr>
        <w:pStyle w:val="Naslov2"/>
        <w:numPr>
          <w:ilvl w:val="0"/>
          <w:numId w:val="0"/>
        </w:numPr>
        <w:jc w:val="center"/>
        <w:rPr>
          <w:rFonts w:cs="Arial"/>
          <w:b/>
          <w:caps w:val="0"/>
          <w:lang w:eastAsia="x-none"/>
        </w:rPr>
      </w:pPr>
      <w:bookmarkStart w:id="158" w:name="_Toc11644904"/>
      <w:bookmarkStart w:id="159" w:name="_Toc126544294"/>
      <w:bookmarkStart w:id="160" w:name="_Toc256675483"/>
      <w:bookmarkStart w:id="161" w:name="_Toc234486354"/>
      <w:r w:rsidRPr="007A49B4">
        <w:rPr>
          <w:rFonts w:cs="Arial"/>
          <w:b/>
          <w:caps w:val="0"/>
          <w:lang w:eastAsia="x-none"/>
        </w:rPr>
        <w:t>I</w:t>
      </w:r>
      <w:bookmarkEnd w:id="158"/>
      <w:r w:rsidR="00F742CD" w:rsidRPr="007A49B4">
        <w:rPr>
          <w:rFonts w:cs="Arial"/>
          <w:b/>
          <w:caps w:val="0"/>
          <w:lang w:eastAsia="x-none"/>
        </w:rPr>
        <w:t>ZJAVA O PREDLOŽITVI GARANCIJE ZA DOBRO IZVEDBO POGODBENIH OBVEZNOSTI</w:t>
      </w:r>
      <w:bookmarkEnd w:id="159"/>
      <w:bookmarkEnd w:id="160"/>
      <w:bookmarkEnd w:id="161"/>
    </w:p>
    <w:p w14:paraId="0AC87F12" w14:textId="77777777" w:rsidR="00D8716D" w:rsidRPr="007A49B4" w:rsidRDefault="00D8716D" w:rsidP="00D8716D">
      <w:pPr>
        <w:jc w:val="center"/>
        <w:rPr>
          <w:rFonts w:cs="Arial"/>
          <w:b/>
        </w:rPr>
      </w:pPr>
      <w:r w:rsidRPr="007A49B4">
        <w:rPr>
          <w:rFonts w:cs="Arial"/>
          <w:b/>
        </w:rPr>
        <w:t xml:space="preserve">ZA JAVNO NAROČILO </w:t>
      </w:r>
      <w:r w:rsidR="00DD0BBD" w:rsidRPr="007A49B4">
        <w:rPr>
          <w:rFonts w:cs="Arial"/>
          <w:b/>
        </w:rPr>
        <w:t>JN-</w:t>
      </w:r>
      <w:r w:rsidR="008F5AEB" w:rsidRPr="007A49B4">
        <w:rPr>
          <w:rFonts w:cs="Arial"/>
          <w:b/>
        </w:rPr>
        <w:t>G0254</w:t>
      </w:r>
    </w:p>
    <w:p w14:paraId="48BF900F" w14:textId="77777777" w:rsidR="00D8716D" w:rsidRPr="007A49B4" w:rsidRDefault="00D8716D" w:rsidP="00D8716D">
      <w:pPr>
        <w:rPr>
          <w:rFonts w:cs="Arial"/>
        </w:rPr>
      </w:pPr>
    </w:p>
    <w:p w14:paraId="780663F7" w14:textId="77777777" w:rsidR="00D8716D" w:rsidRPr="007A49B4" w:rsidRDefault="00D8716D" w:rsidP="00D8716D">
      <w:pPr>
        <w:rPr>
          <w:rFonts w:cs="Arial"/>
        </w:rPr>
      </w:pPr>
    </w:p>
    <w:p w14:paraId="2835F6BD" w14:textId="77777777" w:rsidR="00D8716D" w:rsidRPr="007A49B4" w:rsidRDefault="00D8716D" w:rsidP="00D8716D">
      <w:pPr>
        <w:rPr>
          <w:rFonts w:cs="Arial"/>
          <w:szCs w:val="20"/>
        </w:rPr>
      </w:pPr>
    </w:p>
    <w:p w14:paraId="39477BD0" w14:textId="77777777" w:rsidR="00D8716D" w:rsidRPr="007A49B4" w:rsidRDefault="00D8716D" w:rsidP="00D8716D">
      <w:pPr>
        <w:rPr>
          <w:rFonts w:cs="Arial"/>
          <w:szCs w:val="20"/>
        </w:rPr>
      </w:pPr>
    </w:p>
    <w:p w14:paraId="0665BB86" w14:textId="77777777" w:rsidR="00D8716D" w:rsidRPr="007A49B4" w:rsidRDefault="00D8716D" w:rsidP="00D8716D">
      <w:pPr>
        <w:rPr>
          <w:rFonts w:cs="Arial"/>
          <w:szCs w:val="20"/>
          <w:lang w:eastAsia="x-none"/>
        </w:rPr>
      </w:pPr>
      <w:bookmarkStart w:id="162" w:name="_Hlk105402159"/>
      <w:r w:rsidRPr="007A49B4">
        <w:rPr>
          <w:rFonts w:cs="Arial"/>
        </w:rPr>
        <w:t xml:space="preserve">V zvezi z našo ponudbo za javno naročilo </w:t>
      </w:r>
      <w:r w:rsidRPr="007A49B4">
        <w:rPr>
          <w:rFonts w:cs="Arial"/>
          <w:b/>
        </w:rPr>
        <w:t>za dograditev strukturiranega ožičenja in dobava pasivne mrežne opreme</w:t>
      </w:r>
      <w:r w:rsidRPr="007A49B4">
        <w:rPr>
          <w:rFonts w:cs="Arial"/>
          <w:szCs w:val="20"/>
        </w:rPr>
        <w:t xml:space="preserve">, </w:t>
      </w:r>
      <w:r w:rsidRPr="007A49B4">
        <w:rPr>
          <w:rFonts w:cs="Arial"/>
          <w:bCs/>
        </w:rPr>
        <w:t>za j</w:t>
      </w:r>
      <w:r w:rsidRPr="007A49B4">
        <w:rPr>
          <w:rFonts w:cs="Arial"/>
        </w:rPr>
        <w:t xml:space="preserve">avno naročilo štev. </w:t>
      </w:r>
      <w:r w:rsidR="00DD0BBD" w:rsidRPr="007A49B4">
        <w:rPr>
          <w:rFonts w:cs="Arial"/>
        </w:rPr>
        <w:t>JN-</w:t>
      </w:r>
      <w:r w:rsidR="008F5AEB" w:rsidRPr="007A49B4">
        <w:rPr>
          <w:rFonts w:cs="Arial"/>
        </w:rPr>
        <w:t>G0254</w:t>
      </w:r>
      <w:r w:rsidR="002622B4" w:rsidRPr="007A49B4">
        <w:rPr>
          <w:rFonts w:cs="Arial"/>
        </w:rPr>
        <w:t>,</w:t>
      </w:r>
    </w:p>
    <w:p w14:paraId="07D7B8CF" w14:textId="77777777" w:rsidR="00D8716D" w:rsidRPr="007A49B4" w:rsidRDefault="00D8716D" w:rsidP="00D8716D">
      <w:pPr>
        <w:rPr>
          <w:rFonts w:cs="Arial"/>
          <w:szCs w:val="20"/>
          <w:lang w:eastAsia="x-none"/>
        </w:rPr>
      </w:pPr>
    </w:p>
    <w:p w14:paraId="79D9885B" w14:textId="77777777" w:rsidR="00D8716D" w:rsidRPr="007A49B4" w:rsidRDefault="00D8716D" w:rsidP="00D8716D">
      <w:pPr>
        <w:rPr>
          <w:rFonts w:cs="Arial"/>
          <w:szCs w:val="20"/>
          <w:lang w:eastAsia="x-none"/>
        </w:rPr>
      </w:pPr>
      <w:r w:rsidRPr="007A49B4">
        <w:rPr>
          <w:rFonts w:cs="Arial"/>
          <w:szCs w:val="20"/>
          <w:lang w:eastAsia="x-none"/>
        </w:rPr>
        <w:t>IZJAVLJAMO</w:t>
      </w:r>
    </w:p>
    <w:p w14:paraId="2950FCE0" w14:textId="77777777" w:rsidR="00D8716D" w:rsidRPr="007A49B4" w:rsidRDefault="00D8716D" w:rsidP="00D8716D">
      <w:pPr>
        <w:rPr>
          <w:rFonts w:cs="Arial"/>
          <w:szCs w:val="20"/>
          <w:lang w:eastAsia="x-none"/>
        </w:rPr>
      </w:pPr>
    </w:p>
    <w:p w14:paraId="2301F3EB" w14:textId="77777777" w:rsidR="00D8716D" w:rsidRPr="007A49B4" w:rsidRDefault="00D8716D" w:rsidP="00D8716D">
      <w:pPr>
        <w:rPr>
          <w:rFonts w:cs="Arial"/>
        </w:rPr>
      </w:pPr>
    </w:p>
    <w:p w14:paraId="1CF75058" w14:textId="77777777" w:rsidR="00D8716D" w:rsidRPr="007A49B4" w:rsidRDefault="00D8716D" w:rsidP="00D8716D">
      <w:pPr>
        <w:rPr>
          <w:rFonts w:cs="Arial"/>
          <w:szCs w:val="20"/>
        </w:rPr>
      </w:pPr>
      <w:r w:rsidRPr="007A49B4">
        <w:rPr>
          <w:rFonts w:cs="Arial"/>
          <w:bCs/>
          <w:szCs w:val="20"/>
        </w:rPr>
        <w:t>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5 % pogodbene vrednosti</w:t>
      </w:r>
      <w:r w:rsidR="00C55CC7" w:rsidRPr="007A49B4">
        <w:rPr>
          <w:rFonts w:cs="Arial"/>
          <w:bCs/>
          <w:szCs w:val="20"/>
        </w:rPr>
        <w:t xml:space="preserve"> z DDV</w:t>
      </w:r>
      <w:r w:rsidRPr="007A49B4">
        <w:rPr>
          <w:rFonts w:cs="Arial"/>
          <w:bCs/>
          <w:szCs w:val="20"/>
        </w:rPr>
        <w:t>, nepreklicno, brezpogojno in plačljivo na prvi poziv naročnika, veljavno še 13 mesecev po podpisu pogodbe.</w:t>
      </w:r>
    </w:p>
    <w:bookmarkEnd w:id="162"/>
    <w:p w14:paraId="56D20EDE" w14:textId="77777777" w:rsidR="00D8716D" w:rsidRPr="007A49B4" w:rsidRDefault="00D8716D" w:rsidP="00D8716D">
      <w:pPr>
        <w:rPr>
          <w:rFonts w:cs="Arial"/>
          <w:bCs/>
          <w:szCs w:val="20"/>
        </w:rPr>
      </w:pPr>
    </w:p>
    <w:p w14:paraId="53913EC0" w14:textId="77777777" w:rsidR="00D8716D" w:rsidRPr="007A49B4" w:rsidRDefault="00D8716D" w:rsidP="00D8716D">
      <w:pPr>
        <w:rPr>
          <w:rFonts w:cs="Arial"/>
          <w:bCs/>
          <w:szCs w:val="20"/>
          <w:lang w:eastAsia="x-none"/>
        </w:rPr>
      </w:pPr>
    </w:p>
    <w:p w14:paraId="06213F5E" w14:textId="77777777" w:rsidR="00D8716D" w:rsidRPr="007A49B4" w:rsidRDefault="00D8716D" w:rsidP="00D8716D">
      <w:pPr>
        <w:rPr>
          <w:rFonts w:cs="Arial"/>
          <w:b/>
          <w:bCs/>
        </w:rPr>
      </w:pPr>
    </w:p>
    <w:p w14:paraId="4488B70A" w14:textId="77777777" w:rsidR="00D8716D" w:rsidRPr="007A49B4" w:rsidRDefault="00D8716D" w:rsidP="00D8716D">
      <w:pPr>
        <w:rPr>
          <w:rFonts w:cs="Arial"/>
        </w:rPr>
      </w:pPr>
    </w:p>
    <w:p w14:paraId="4BE2D5D2" w14:textId="77777777" w:rsidR="00D8716D" w:rsidRPr="007A49B4" w:rsidRDefault="00D8716D" w:rsidP="00D8716D">
      <w:pPr>
        <w:rPr>
          <w:rFonts w:cs="Arial"/>
        </w:rPr>
      </w:pPr>
    </w:p>
    <w:p w14:paraId="5831B54D" w14:textId="77777777" w:rsidR="00D8716D" w:rsidRPr="007A49B4" w:rsidRDefault="00D8716D" w:rsidP="00D8716D">
      <w:pPr>
        <w:rPr>
          <w:rFonts w:cs="Arial"/>
        </w:rPr>
      </w:pPr>
    </w:p>
    <w:p w14:paraId="060526EA" w14:textId="77777777" w:rsidR="00D8716D" w:rsidRPr="007A49B4" w:rsidRDefault="00D8716D" w:rsidP="00D8716D">
      <w:pPr>
        <w:rPr>
          <w:rFonts w:cs="Arial"/>
        </w:rPr>
      </w:pPr>
    </w:p>
    <w:p w14:paraId="0EB28D9E" w14:textId="77777777" w:rsidR="00D8716D" w:rsidRPr="007A49B4" w:rsidRDefault="00D8716D" w:rsidP="00D8716D">
      <w:pPr>
        <w:rPr>
          <w:rFonts w:cs="Arial"/>
        </w:rPr>
      </w:pPr>
    </w:p>
    <w:p w14:paraId="72EF991F" w14:textId="77777777" w:rsidR="00D8716D" w:rsidRPr="007A49B4" w:rsidRDefault="00D8716D" w:rsidP="00D8716D">
      <w:pPr>
        <w:rPr>
          <w:rFonts w:cs="Arial"/>
        </w:rPr>
      </w:pPr>
    </w:p>
    <w:p w14:paraId="6CD23956" w14:textId="77777777" w:rsidR="00D8716D" w:rsidRPr="007A49B4" w:rsidRDefault="00D8716D" w:rsidP="00D8716D">
      <w:pPr>
        <w:rPr>
          <w:rFonts w:cs="Arial"/>
        </w:rPr>
      </w:pPr>
    </w:p>
    <w:p w14:paraId="57EE9AD7" w14:textId="77777777" w:rsidR="00D8716D" w:rsidRPr="007A49B4" w:rsidRDefault="00D8716D" w:rsidP="00D8716D">
      <w:pPr>
        <w:rPr>
          <w:rFonts w:cs="Arial"/>
        </w:rPr>
      </w:pPr>
    </w:p>
    <w:p w14:paraId="77B71B05" w14:textId="77777777" w:rsidR="00D8716D" w:rsidRPr="007A49B4" w:rsidRDefault="00D8716D" w:rsidP="00D8716D">
      <w:pPr>
        <w:rPr>
          <w:rFonts w:cs="Arial"/>
        </w:rPr>
      </w:pPr>
    </w:p>
    <w:p w14:paraId="469484C1" w14:textId="77777777" w:rsidR="00D8716D" w:rsidRPr="007A49B4" w:rsidRDefault="00D8716D" w:rsidP="00D8716D">
      <w:pPr>
        <w:rPr>
          <w:rFonts w:cs="Arial"/>
        </w:rPr>
      </w:pPr>
    </w:p>
    <w:p w14:paraId="4AB5B65B" w14:textId="77777777" w:rsidR="00D8716D" w:rsidRPr="007A49B4" w:rsidRDefault="00D8716D" w:rsidP="00D8716D">
      <w:pPr>
        <w:rPr>
          <w:rFonts w:cs="Arial"/>
        </w:rPr>
      </w:pPr>
    </w:p>
    <w:p w14:paraId="38219D85" w14:textId="77777777" w:rsidR="00D8716D" w:rsidRPr="007A49B4" w:rsidRDefault="00D8716D" w:rsidP="00D8716D">
      <w:pPr>
        <w:rPr>
          <w:rFonts w:cs="Arial"/>
        </w:rPr>
      </w:pPr>
    </w:p>
    <w:p w14:paraId="7CA4D6B2" w14:textId="77777777" w:rsidR="00D8716D" w:rsidRPr="007A49B4" w:rsidRDefault="00D8716D" w:rsidP="00D8716D">
      <w:pPr>
        <w:rPr>
          <w:rFonts w:cs="Arial"/>
        </w:rPr>
      </w:pPr>
    </w:p>
    <w:p w14:paraId="5ACD73A2" w14:textId="77777777" w:rsidR="00D8716D" w:rsidRPr="007A49B4" w:rsidRDefault="00D8716D" w:rsidP="00D8716D">
      <w:pPr>
        <w:rPr>
          <w:rFonts w:cs="Arial"/>
        </w:rPr>
      </w:pPr>
    </w:p>
    <w:p w14:paraId="16D9E931" w14:textId="77777777" w:rsidR="00D8716D" w:rsidRPr="007A49B4" w:rsidRDefault="00D8716D" w:rsidP="00D8716D">
      <w:pPr>
        <w:rPr>
          <w:rFonts w:cs="Arial"/>
        </w:rPr>
      </w:pPr>
    </w:p>
    <w:p w14:paraId="40D3C063" w14:textId="77777777" w:rsidR="00D8716D" w:rsidRPr="007A49B4" w:rsidRDefault="00D8716D" w:rsidP="00D8716D">
      <w:pPr>
        <w:rPr>
          <w:rFonts w:cs="Arial"/>
        </w:rPr>
      </w:pPr>
    </w:p>
    <w:p w14:paraId="168869AA" w14:textId="77777777" w:rsidR="00D8716D" w:rsidRPr="007A49B4" w:rsidRDefault="00D8716D" w:rsidP="00D8716D">
      <w:pPr>
        <w:rPr>
          <w:rFonts w:cs="Arial"/>
        </w:rPr>
      </w:pPr>
    </w:p>
    <w:p w14:paraId="0A4A4E1E" w14:textId="77777777" w:rsidR="00D8716D" w:rsidRPr="007A49B4" w:rsidRDefault="00D8716D" w:rsidP="00D8716D">
      <w:pPr>
        <w:rPr>
          <w:rFonts w:cs="Arial"/>
        </w:rPr>
      </w:pPr>
    </w:p>
    <w:p w14:paraId="5FA38094" w14:textId="77777777" w:rsidR="00D8716D" w:rsidRPr="007A49B4" w:rsidRDefault="00D8716D" w:rsidP="00D8716D">
      <w:pPr>
        <w:rPr>
          <w:rFonts w:cs="Arial"/>
        </w:rPr>
      </w:pPr>
    </w:p>
    <w:p w14:paraId="1E88AA00" w14:textId="77777777" w:rsidR="00D8716D" w:rsidRPr="007A49B4" w:rsidRDefault="00D8716D" w:rsidP="00D8716D">
      <w:pPr>
        <w:rPr>
          <w:rFonts w:cs="Arial"/>
        </w:rPr>
      </w:pPr>
    </w:p>
    <w:p w14:paraId="7BEE7B9E" w14:textId="77777777" w:rsidR="00D8716D" w:rsidRPr="007A49B4" w:rsidRDefault="00D8716D" w:rsidP="00D8716D">
      <w:pPr>
        <w:spacing w:line="360" w:lineRule="auto"/>
        <w:rPr>
          <w:rFonts w:cs="Arial"/>
        </w:rPr>
      </w:pPr>
      <w:r w:rsidRPr="007A49B4">
        <w:rPr>
          <w:rFonts w:cs="Arial"/>
        </w:rPr>
        <w:t xml:space="preserve">Kraj in datum: </w:t>
      </w:r>
      <w:r w:rsidRPr="007A49B4">
        <w:rPr>
          <w:rFonts w:cs="Arial"/>
        </w:rPr>
        <w:tab/>
      </w:r>
      <w:r w:rsidRPr="007A49B4">
        <w:rPr>
          <w:rFonts w:cs="Arial"/>
        </w:rPr>
        <w:tab/>
      </w:r>
      <w:r w:rsidRPr="007A49B4">
        <w:rPr>
          <w:rFonts w:cs="Arial"/>
        </w:rPr>
        <w:tab/>
      </w:r>
      <w:r w:rsidRPr="007A49B4">
        <w:rPr>
          <w:rFonts w:cs="Arial"/>
        </w:rPr>
        <w:tab/>
        <w:t>Žig:</w:t>
      </w:r>
      <w:r w:rsidRPr="007A49B4">
        <w:rPr>
          <w:rFonts w:cs="Arial"/>
        </w:rPr>
        <w:tab/>
      </w:r>
      <w:r w:rsidRPr="007A49B4">
        <w:rPr>
          <w:rFonts w:cs="Arial"/>
        </w:rPr>
        <w:tab/>
      </w:r>
      <w:r w:rsidRPr="007A49B4">
        <w:rPr>
          <w:rFonts w:cs="Arial"/>
        </w:rPr>
        <w:tab/>
        <w:t>Podpis zastopnika</w:t>
      </w:r>
    </w:p>
    <w:p w14:paraId="07095064" w14:textId="77777777" w:rsidR="00D8716D" w:rsidRPr="007A49B4" w:rsidRDefault="00D8716D" w:rsidP="00D8716D">
      <w:pPr>
        <w:spacing w:line="360" w:lineRule="auto"/>
        <w:rPr>
          <w:rFonts w:cs="Arial"/>
        </w:rPr>
      </w:pP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oz. prokurista:</w:t>
      </w:r>
    </w:p>
    <w:p w14:paraId="0B5DC6B3" w14:textId="77777777" w:rsidR="00D8716D" w:rsidRPr="007A49B4" w:rsidRDefault="00D8716D" w:rsidP="00D8716D">
      <w:pPr>
        <w:spacing w:line="360" w:lineRule="auto"/>
        <w:rPr>
          <w:rFonts w:cs="Arial"/>
        </w:rPr>
      </w:pPr>
    </w:p>
    <w:p w14:paraId="279C879D" w14:textId="160C8889" w:rsidR="00D8716D" w:rsidRPr="007A49B4" w:rsidRDefault="00D8716D" w:rsidP="00D8716D">
      <w:pPr>
        <w:spacing w:line="360" w:lineRule="auto"/>
        <w:rPr>
          <w:rFonts w:cs="Arial"/>
        </w:rPr>
      </w:pPr>
      <w:r w:rsidRPr="007A49B4">
        <w:rPr>
          <w:rFonts w:cs="Arial"/>
        </w:rPr>
        <w:t>........................................</w:t>
      </w:r>
      <w:r w:rsidRPr="007A49B4">
        <w:rPr>
          <w:rFonts w:cs="Arial"/>
        </w:rPr>
        <w:tab/>
      </w:r>
      <w:r w:rsidR="00D86B20">
        <w:rPr>
          <w:rFonts w:cs="Arial"/>
        </w:rPr>
        <w:t xml:space="preserve"> </w:t>
      </w:r>
      <w:r w:rsidRPr="007A49B4">
        <w:rPr>
          <w:rFonts w:cs="Arial"/>
        </w:rPr>
        <w:tab/>
      </w:r>
      <w:r w:rsidRPr="007A49B4">
        <w:rPr>
          <w:rFonts w:cs="Arial"/>
        </w:rPr>
        <w:tab/>
      </w:r>
      <w:r w:rsidRPr="007A49B4">
        <w:rPr>
          <w:rFonts w:cs="Arial"/>
        </w:rPr>
        <w:tab/>
      </w:r>
      <w:r w:rsidRPr="007A49B4">
        <w:rPr>
          <w:rFonts w:cs="Arial"/>
        </w:rPr>
        <w:tab/>
        <w:t>.........................................</w:t>
      </w:r>
    </w:p>
    <w:p w14:paraId="3B0B498F" w14:textId="77777777" w:rsidR="00D8716D" w:rsidRPr="007A49B4" w:rsidRDefault="00D8716D" w:rsidP="00D8716D">
      <w:pPr>
        <w:rPr>
          <w:rFonts w:cs="Arial"/>
        </w:rPr>
      </w:pPr>
    </w:p>
    <w:p w14:paraId="3B11BD47" w14:textId="77777777" w:rsidR="00F55637" w:rsidRPr="007A49B4" w:rsidRDefault="00D8716D" w:rsidP="00F55637">
      <w:pPr>
        <w:shd w:val="clear" w:color="auto" w:fill="FFFFFF"/>
        <w:jc w:val="right"/>
        <w:rPr>
          <w:rFonts w:cs="Arial"/>
        </w:rPr>
      </w:pPr>
      <w:r w:rsidRPr="007A49B4">
        <w:rPr>
          <w:rFonts w:cs="Arial"/>
        </w:rPr>
        <w:br w:type="page"/>
      </w:r>
      <w:r w:rsidR="00F55637" w:rsidRPr="007A49B4">
        <w:rPr>
          <w:rFonts w:cs="Arial"/>
          <w:b/>
        </w:rPr>
        <w:lastRenderedPageBreak/>
        <w:t>(OBR-10)</w:t>
      </w:r>
    </w:p>
    <w:p w14:paraId="32972DD4" w14:textId="77777777" w:rsidR="002C1192" w:rsidRPr="007A49B4" w:rsidRDefault="002C1192" w:rsidP="002C1192">
      <w:pPr>
        <w:shd w:val="clear" w:color="auto" w:fill="FFFFFF"/>
        <w:rPr>
          <w:rFonts w:cs="Arial"/>
          <w:i/>
          <w:noProof/>
          <w:lang w:eastAsia="ar-SA"/>
        </w:rPr>
      </w:pPr>
      <w:r w:rsidRPr="007A49B4">
        <w:rPr>
          <w:rFonts w:cs="Arial"/>
          <w:noProof/>
          <w:lang w:eastAsia="ar-SA"/>
        </w:rPr>
        <w:t>Ponudnik ..................................................</w:t>
      </w:r>
      <w:r w:rsidRPr="007A49B4">
        <w:rPr>
          <w:rFonts w:cs="Arial"/>
          <w:i/>
          <w:noProof/>
          <w:lang w:eastAsia="ar-SA"/>
        </w:rPr>
        <w:tab/>
      </w:r>
      <w:r w:rsidRPr="007A49B4">
        <w:rPr>
          <w:rFonts w:cs="Arial"/>
          <w:i/>
          <w:noProof/>
          <w:lang w:eastAsia="ar-SA"/>
        </w:rPr>
        <w:tab/>
      </w:r>
      <w:r w:rsidRPr="007A49B4">
        <w:rPr>
          <w:rFonts w:cs="Arial"/>
          <w:i/>
          <w:noProof/>
          <w:lang w:eastAsia="ar-SA"/>
        </w:rPr>
        <w:tab/>
      </w:r>
      <w:r w:rsidRPr="007A49B4">
        <w:rPr>
          <w:rFonts w:cs="Arial"/>
          <w:i/>
          <w:noProof/>
          <w:lang w:eastAsia="ar-SA"/>
        </w:rPr>
        <w:tab/>
        <w:t xml:space="preserve">     </w:t>
      </w:r>
      <w:r w:rsidRPr="007A49B4">
        <w:rPr>
          <w:rFonts w:cs="Arial"/>
          <w:i/>
          <w:noProof/>
          <w:lang w:eastAsia="ar-SA"/>
        </w:rPr>
        <w:tab/>
      </w:r>
      <w:r w:rsidRPr="007A49B4">
        <w:rPr>
          <w:rFonts w:cs="Arial"/>
          <w:i/>
          <w:noProof/>
          <w:lang w:eastAsia="ar-SA"/>
        </w:rPr>
        <w:tab/>
      </w:r>
      <w:r w:rsidRPr="007A49B4">
        <w:rPr>
          <w:rFonts w:cs="Arial"/>
          <w:i/>
          <w:noProof/>
          <w:lang w:eastAsia="ar-SA"/>
        </w:rPr>
        <w:tab/>
      </w:r>
      <w:r w:rsidRPr="007A49B4">
        <w:rPr>
          <w:rFonts w:cs="Arial"/>
          <w:i/>
          <w:noProof/>
          <w:lang w:eastAsia="ar-SA"/>
        </w:rPr>
        <w:tab/>
      </w:r>
      <w:r w:rsidRPr="007A49B4">
        <w:rPr>
          <w:rFonts w:cs="Arial"/>
          <w:i/>
          <w:noProof/>
          <w:lang w:eastAsia="ar-SA"/>
        </w:rPr>
        <w:tab/>
      </w:r>
      <w:r w:rsidRPr="007A49B4">
        <w:rPr>
          <w:rFonts w:cs="Arial"/>
          <w:i/>
          <w:noProof/>
          <w:lang w:eastAsia="ar-SA"/>
        </w:rPr>
        <w:tab/>
      </w:r>
    </w:p>
    <w:p w14:paraId="6CC5DA1B" w14:textId="77777777" w:rsidR="002C1192" w:rsidRPr="007A49B4" w:rsidRDefault="002C1192" w:rsidP="002C1192">
      <w:pPr>
        <w:shd w:val="clear" w:color="auto" w:fill="FFFFFF"/>
        <w:suppressAutoHyphens/>
        <w:rPr>
          <w:rFonts w:cs="Arial"/>
          <w:noProof/>
          <w:lang w:eastAsia="ar-SA"/>
        </w:rPr>
      </w:pPr>
      <w:r w:rsidRPr="007A49B4">
        <w:rPr>
          <w:rFonts w:cs="Arial"/>
          <w:noProof/>
          <w:lang w:eastAsia="ar-SA"/>
        </w:rPr>
        <w:t>Naslov .......................................................</w:t>
      </w:r>
    </w:p>
    <w:p w14:paraId="7D4D3192" w14:textId="77777777" w:rsidR="002C1192" w:rsidRPr="007A49B4" w:rsidRDefault="002C1192" w:rsidP="002C1192">
      <w:pPr>
        <w:shd w:val="clear" w:color="auto" w:fill="FFFFFF"/>
        <w:suppressAutoHyphens/>
        <w:rPr>
          <w:rFonts w:cs="Arial"/>
          <w:noProof/>
          <w:lang w:eastAsia="ar-SA"/>
        </w:rPr>
      </w:pPr>
    </w:p>
    <w:p w14:paraId="1573A04F" w14:textId="77777777" w:rsidR="002C1192" w:rsidRPr="007A49B4" w:rsidRDefault="002C1192" w:rsidP="002C1192">
      <w:pPr>
        <w:shd w:val="clear" w:color="auto" w:fill="FFFFFF"/>
        <w:suppressAutoHyphens/>
        <w:rPr>
          <w:rFonts w:cs="Arial"/>
          <w:noProof/>
          <w:lang w:eastAsia="ar-SA"/>
        </w:rPr>
      </w:pPr>
      <w:r w:rsidRPr="007A49B4">
        <w:rPr>
          <w:rFonts w:cs="Arial"/>
          <w:noProof/>
          <w:lang w:eastAsia="ar-SA"/>
        </w:rPr>
        <w:t>....................................................................</w:t>
      </w:r>
    </w:p>
    <w:p w14:paraId="0FD9AA54" w14:textId="77777777" w:rsidR="002C1192" w:rsidRPr="007A49B4" w:rsidRDefault="002C1192" w:rsidP="002C1192">
      <w:pPr>
        <w:shd w:val="clear" w:color="auto" w:fill="FFFFFF"/>
        <w:suppressAutoHyphens/>
        <w:rPr>
          <w:rFonts w:cs="Arial"/>
          <w:noProof/>
          <w:szCs w:val="20"/>
          <w:lang w:eastAsia="ar-SA"/>
        </w:rPr>
      </w:pPr>
    </w:p>
    <w:p w14:paraId="2C6811C3" w14:textId="77777777" w:rsidR="002C1192" w:rsidRPr="007A49B4" w:rsidRDefault="002C1192" w:rsidP="002C1192">
      <w:pPr>
        <w:shd w:val="clear" w:color="auto" w:fill="FFFFFF"/>
        <w:suppressAutoHyphens/>
        <w:rPr>
          <w:rFonts w:cs="Arial"/>
          <w:noProof/>
          <w:szCs w:val="20"/>
          <w:lang w:eastAsia="ar-SA"/>
        </w:rPr>
      </w:pPr>
    </w:p>
    <w:p w14:paraId="2F7E36FD" w14:textId="77777777" w:rsidR="002C1192" w:rsidRPr="007A49B4" w:rsidRDefault="002C1192" w:rsidP="002C1192">
      <w:pPr>
        <w:shd w:val="clear" w:color="auto" w:fill="FFFFFF"/>
        <w:suppressAutoHyphens/>
        <w:rPr>
          <w:rFonts w:cs="Arial"/>
          <w:noProof/>
          <w:szCs w:val="20"/>
          <w:lang w:eastAsia="ar-SA"/>
        </w:rPr>
      </w:pPr>
    </w:p>
    <w:p w14:paraId="181056E3" w14:textId="77777777" w:rsidR="002C1192" w:rsidRPr="007A49B4" w:rsidRDefault="002C1192" w:rsidP="002C1192">
      <w:pPr>
        <w:shd w:val="clear" w:color="auto" w:fill="FFFFFF"/>
        <w:suppressAutoHyphens/>
        <w:rPr>
          <w:rFonts w:cs="Arial"/>
          <w:noProof/>
          <w:szCs w:val="20"/>
          <w:lang w:eastAsia="ar-SA"/>
        </w:rPr>
      </w:pPr>
    </w:p>
    <w:p w14:paraId="45E2072D" w14:textId="77777777" w:rsidR="002C1192" w:rsidRPr="007A49B4" w:rsidRDefault="002C1192" w:rsidP="002C1192">
      <w:pPr>
        <w:shd w:val="clear" w:color="auto" w:fill="FFFFFF"/>
        <w:suppressAutoHyphens/>
        <w:rPr>
          <w:rFonts w:cs="Arial"/>
          <w:noProof/>
          <w:szCs w:val="20"/>
          <w:lang w:eastAsia="ar-SA"/>
        </w:rPr>
      </w:pPr>
    </w:p>
    <w:p w14:paraId="0B3A127B" w14:textId="77777777" w:rsidR="002C1192" w:rsidRPr="007A49B4" w:rsidRDefault="002C1192" w:rsidP="002C1192">
      <w:pPr>
        <w:shd w:val="clear" w:color="auto" w:fill="FFFFFF"/>
        <w:suppressAutoHyphens/>
        <w:rPr>
          <w:rFonts w:cs="Arial"/>
          <w:noProof/>
          <w:szCs w:val="20"/>
          <w:lang w:eastAsia="ar-SA"/>
        </w:rPr>
      </w:pPr>
    </w:p>
    <w:p w14:paraId="4DE3B6F3" w14:textId="77777777" w:rsidR="002C1192" w:rsidRPr="007A49B4" w:rsidRDefault="002C1192" w:rsidP="002C1192">
      <w:pPr>
        <w:shd w:val="clear" w:color="auto" w:fill="FFFFFF"/>
        <w:suppressAutoHyphens/>
        <w:rPr>
          <w:rFonts w:cs="Arial"/>
          <w:noProof/>
          <w:sz w:val="22"/>
          <w:szCs w:val="22"/>
          <w:lang w:eastAsia="ar-SA"/>
        </w:rPr>
      </w:pPr>
    </w:p>
    <w:p w14:paraId="33EE5FF2" w14:textId="77777777" w:rsidR="002C1192" w:rsidRPr="007A49B4" w:rsidRDefault="00F742CD" w:rsidP="00F742CD">
      <w:pPr>
        <w:pStyle w:val="Naslov2"/>
        <w:numPr>
          <w:ilvl w:val="0"/>
          <w:numId w:val="0"/>
        </w:numPr>
        <w:jc w:val="center"/>
        <w:rPr>
          <w:rFonts w:cs="Arial"/>
          <w:b/>
          <w:kern w:val="1"/>
          <w:sz w:val="22"/>
          <w:szCs w:val="22"/>
          <w:lang w:eastAsia="ar-SA"/>
        </w:rPr>
      </w:pPr>
      <w:bookmarkStart w:id="163" w:name="_Toc97897002"/>
      <w:bookmarkStart w:id="164" w:name="_Toc234486355"/>
      <w:r w:rsidRPr="007A49B4">
        <w:rPr>
          <w:rFonts w:cs="Arial"/>
          <w:b/>
          <w:kern w:val="1"/>
          <w:sz w:val="22"/>
          <w:szCs w:val="22"/>
          <w:lang w:eastAsia="ar-SA"/>
        </w:rPr>
        <w:t>IZJAVA</w:t>
      </w:r>
      <w:r w:rsidR="002C1192" w:rsidRPr="007A49B4">
        <w:rPr>
          <w:rFonts w:cs="Arial"/>
          <w:b/>
          <w:kern w:val="1"/>
          <w:sz w:val="22"/>
          <w:szCs w:val="22"/>
          <w:lang w:eastAsia="ar-SA"/>
        </w:rPr>
        <w:t xml:space="preserve"> O POSREDOVANJU PODATKOV O RAZKRITJU LASTNIŠTVA PONUDNIKA</w:t>
      </w:r>
      <w:bookmarkEnd w:id="163"/>
      <w:bookmarkEnd w:id="164"/>
    </w:p>
    <w:p w14:paraId="5AE38E52" w14:textId="64E27D00" w:rsidR="002C1192" w:rsidRPr="007A49B4" w:rsidRDefault="002C1192" w:rsidP="002C1192">
      <w:pPr>
        <w:shd w:val="clear" w:color="auto" w:fill="FFFFFF"/>
        <w:suppressAutoHyphens/>
        <w:jc w:val="center"/>
        <w:rPr>
          <w:rFonts w:cs="Arial"/>
          <w:b/>
          <w:noProof/>
          <w:sz w:val="22"/>
          <w:szCs w:val="22"/>
          <w:lang w:eastAsia="ar-SA"/>
        </w:rPr>
      </w:pPr>
      <w:r w:rsidRPr="007A49B4">
        <w:rPr>
          <w:rFonts w:cs="Arial"/>
          <w:b/>
          <w:noProof/>
          <w:sz w:val="22"/>
          <w:szCs w:val="22"/>
          <w:lang w:eastAsia="ar-SA"/>
        </w:rPr>
        <w:t>ZA JAVNO NAROČILO JN-</w:t>
      </w:r>
      <w:r w:rsidR="008F5AEB" w:rsidRPr="007A49B4">
        <w:rPr>
          <w:rFonts w:cs="Arial"/>
          <w:b/>
          <w:noProof/>
          <w:sz w:val="22"/>
          <w:szCs w:val="22"/>
          <w:lang w:eastAsia="ar-SA"/>
        </w:rPr>
        <w:t>G0254</w:t>
      </w:r>
    </w:p>
    <w:p w14:paraId="66D7BD99" w14:textId="77777777" w:rsidR="002C1192" w:rsidRPr="007A49B4" w:rsidRDefault="002C1192" w:rsidP="002C1192">
      <w:pPr>
        <w:shd w:val="clear" w:color="auto" w:fill="FFFFFF"/>
        <w:suppressAutoHyphens/>
        <w:rPr>
          <w:rFonts w:cs="Arial"/>
          <w:b/>
          <w:noProof/>
          <w:szCs w:val="20"/>
          <w:u w:val="single"/>
          <w:lang w:eastAsia="ar-SA"/>
        </w:rPr>
      </w:pPr>
    </w:p>
    <w:p w14:paraId="7D91804D" w14:textId="77777777" w:rsidR="002C1192" w:rsidRPr="007A49B4" w:rsidRDefault="002C1192" w:rsidP="002C1192">
      <w:pPr>
        <w:shd w:val="clear" w:color="auto" w:fill="FFFFFF"/>
        <w:suppressAutoHyphens/>
        <w:rPr>
          <w:rFonts w:cs="Arial"/>
          <w:b/>
          <w:noProof/>
          <w:szCs w:val="20"/>
          <w:u w:val="single"/>
          <w:lang w:eastAsia="ar-SA"/>
        </w:rPr>
      </w:pPr>
    </w:p>
    <w:p w14:paraId="51F4157D" w14:textId="77777777" w:rsidR="002C1192" w:rsidRPr="007A49B4" w:rsidRDefault="002C1192" w:rsidP="002C1192">
      <w:pPr>
        <w:shd w:val="clear" w:color="auto" w:fill="FFFFFF"/>
        <w:suppressAutoHyphens/>
        <w:rPr>
          <w:rFonts w:cs="Arial"/>
          <w:b/>
          <w:noProof/>
          <w:szCs w:val="20"/>
          <w:u w:val="single"/>
          <w:lang w:eastAsia="ar-SA"/>
        </w:rPr>
      </w:pPr>
    </w:p>
    <w:p w14:paraId="1BE93EA5" w14:textId="77777777" w:rsidR="002C1192" w:rsidRPr="007A49B4" w:rsidRDefault="002C1192" w:rsidP="002C1192">
      <w:pPr>
        <w:shd w:val="clear" w:color="auto" w:fill="FFFFFF"/>
        <w:suppressAutoHyphens/>
        <w:rPr>
          <w:rFonts w:cs="Arial"/>
          <w:b/>
          <w:noProof/>
          <w:szCs w:val="20"/>
          <w:u w:val="single"/>
          <w:lang w:eastAsia="ar-SA"/>
        </w:rPr>
      </w:pPr>
    </w:p>
    <w:p w14:paraId="5E14F870" w14:textId="77777777" w:rsidR="002C1192" w:rsidRPr="007A49B4" w:rsidRDefault="002C1192" w:rsidP="002C1192">
      <w:pPr>
        <w:shd w:val="clear" w:color="auto" w:fill="FFFFFF"/>
        <w:suppressAutoHyphens/>
        <w:rPr>
          <w:rFonts w:cs="Arial"/>
          <w:b/>
          <w:noProof/>
          <w:szCs w:val="20"/>
          <w:u w:val="single"/>
          <w:lang w:eastAsia="ar-SA"/>
        </w:rPr>
      </w:pPr>
    </w:p>
    <w:p w14:paraId="658BB8E0" w14:textId="77777777" w:rsidR="002C1192" w:rsidRPr="007A49B4" w:rsidRDefault="002C1192" w:rsidP="002C11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cs="Arial"/>
          <w:noProof/>
          <w:color w:val="000000"/>
          <w:szCs w:val="20"/>
          <w:lang w:eastAsia="ar-SA"/>
        </w:rPr>
      </w:pPr>
      <w:r w:rsidRPr="007A49B4">
        <w:rPr>
          <w:rFonts w:cs="Arial"/>
          <w:noProof/>
          <w:szCs w:val="20"/>
          <w:lang w:eastAsia="ar-SA"/>
        </w:rPr>
        <w:t xml:space="preserve">Pod kazensko in materialno odgovornostjo izjavljamo, da bomo naročniku v roku osmih dni od prejema poziva naročnika posredovali </w:t>
      </w:r>
      <w:r w:rsidRPr="007A49B4">
        <w:rPr>
          <w:rFonts w:cs="Arial"/>
          <w:b/>
          <w:noProof/>
          <w:szCs w:val="20"/>
          <w:lang w:eastAsia="ar-SA"/>
        </w:rPr>
        <w:t>Izjavo o udeležbi fizičnih in pravnih oseb v lastništvu ponudnika</w:t>
      </w:r>
      <w:r w:rsidRPr="007A49B4">
        <w:rPr>
          <w:rFonts w:cs="Arial"/>
          <w:noProof/>
          <w:szCs w:val="20"/>
          <w:lang w:eastAsia="ar-SA"/>
        </w:rPr>
        <w:t>, ki je priložena v nadaljevanju te dokumentacije v zvezi z oddajo javnega naročila.</w:t>
      </w:r>
    </w:p>
    <w:p w14:paraId="3C40618F" w14:textId="77777777" w:rsidR="002C1192" w:rsidRPr="007A49B4" w:rsidRDefault="002C1192" w:rsidP="002C1192">
      <w:pPr>
        <w:shd w:val="clear" w:color="auto" w:fill="FFFFFF"/>
        <w:suppressAutoHyphens/>
        <w:rPr>
          <w:rFonts w:cs="Arial"/>
          <w:noProof/>
          <w:szCs w:val="20"/>
          <w:lang w:eastAsia="ar-SA"/>
        </w:rPr>
      </w:pPr>
    </w:p>
    <w:p w14:paraId="0CEB9247" w14:textId="77777777" w:rsidR="002C1192" w:rsidRPr="007A49B4" w:rsidRDefault="002C1192" w:rsidP="002C1192">
      <w:pPr>
        <w:shd w:val="clear" w:color="auto" w:fill="FFFFFF"/>
        <w:suppressAutoHyphens/>
        <w:rPr>
          <w:rFonts w:cs="Arial"/>
          <w:noProof/>
          <w:sz w:val="22"/>
          <w:szCs w:val="22"/>
          <w:lang w:eastAsia="ar-SA"/>
        </w:rPr>
      </w:pPr>
    </w:p>
    <w:p w14:paraId="445773C7" w14:textId="77777777" w:rsidR="002C1192" w:rsidRPr="007A49B4" w:rsidRDefault="002C1192" w:rsidP="002C1192">
      <w:pPr>
        <w:shd w:val="clear" w:color="auto" w:fill="FFFFFF"/>
        <w:suppressAutoHyphens/>
        <w:rPr>
          <w:rFonts w:cs="Arial"/>
          <w:noProof/>
          <w:sz w:val="22"/>
          <w:szCs w:val="22"/>
          <w:lang w:eastAsia="ar-SA"/>
        </w:rPr>
      </w:pPr>
    </w:p>
    <w:p w14:paraId="6A0165CB" w14:textId="77777777" w:rsidR="002C1192" w:rsidRPr="007A49B4" w:rsidRDefault="002C1192" w:rsidP="002C1192">
      <w:pPr>
        <w:shd w:val="clear" w:color="auto" w:fill="FFFFFF"/>
        <w:suppressAutoHyphens/>
        <w:rPr>
          <w:rFonts w:cs="Arial"/>
          <w:noProof/>
          <w:sz w:val="22"/>
          <w:szCs w:val="22"/>
          <w:lang w:eastAsia="ar-SA"/>
        </w:rPr>
      </w:pPr>
    </w:p>
    <w:p w14:paraId="52AB080B" w14:textId="77777777" w:rsidR="002C1192" w:rsidRPr="007A49B4" w:rsidRDefault="002C1192" w:rsidP="002C1192">
      <w:pPr>
        <w:shd w:val="clear" w:color="auto" w:fill="FFFFFF"/>
        <w:suppressAutoHyphens/>
        <w:rPr>
          <w:rFonts w:cs="Arial"/>
          <w:noProof/>
          <w:sz w:val="22"/>
          <w:szCs w:val="22"/>
          <w:lang w:eastAsia="ar-SA"/>
        </w:rPr>
      </w:pPr>
    </w:p>
    <w:p w14:paraId="06606C09" w14:textId="77777777" w:rsidR="002C1192" w:rsidRPr="007A49B4" w:rsidRDefault="002C1192" w:rsidP="002C1192">
      <w:pPr>
        <w:shd w:val="clear" w:color="auto" w:fill="FFFFFF"/>
        <w:suppressAutoHyphens/>
        <w:rPr>
          <w:rFonts w:cs="Arial"/>
          <w:noProof/>
          <w:sz w:val="22"/>
          <w:szCs w:val="22"/>
          <w:lang w:eastAsia="ar-SA"/>
        </w:rPr>
      </w:pPr>
    </w:p>
    <w:p w14:paraId="3C1D472C" w14:textId="77777777" w:rsidR="002C1192" w:rsidRPr="007A49B4" w:rsidRDefault="002C1192" w:rsidP="002C1192">
      <w:pPr>
        <w:shd w:val="clear" w:color="auto" w:fill="FFFFFF"/>
        <w:suppressAutoHyphens/>
        <w:rPr>
          <w:rFonts w:cs="Arial"/>
          <w:noProof/>
          <w:sz w:val="22"/>
          <w:szCs w:val="22"/>
          <w:lang w:eastAsia="ar-SA"/>
        </w:rPr>
      </w:pPr>
    </w:p>
    <w:p w14:paraId="4A403BC6" w14:textId="77777777" w:rsidR="002C1192" w:rsidRPr="007A49B4" w:rsidRDefault="002C1192" w:rsidP="002C1192">
      <w:pPr>
        <w:shd w:val="clear" w:color="auto" w:fill="FFFFFF"/>
        <w:suppressAutoHyphens/>
        <w:rPr>
          <w:rFonts w:cs="Arial"/>
          <w:noProof/>
          <w:sz w:val="22"/>
          <w:szCs w:val="22"/>
          <w:lang w:eastAsia="ar-SA"/>
        </w:rPr>
      </w:pPr>
    </w:p>
    <w:p w14:paraId="1D41FE23" w14:textId="77777777" w:rsidR="002C1192" w:rsidRPr="007A49B4" w:rsidRDefault="002C1192" w:rsidP="002C1192">
      <w:pPr>
        <w:shd w:val="clear" w:color="auto" w:fill="FFFFFF"/>
        <w:suppressAutoHyphens/>
        <w:rPr>
          <w:rFonts w:cs="Arial"/>
          <w:noProof/>
          <w:sz w:val="22"/>
          <w:szCs w:val="22"/>
          <w:lang w:eastAsia="ar-SA"/>
        </w:rPr>
      </w:pPr>
    </w:p>
    <w:p w14:paraId="07BF4B14" w14:textId="77777777" w:rsidR="002C1192" w:rsidRPr="007A49B4" w:rsidRDefault="002C1192" w:rsidP="002C1192">
      <w:pPr>
        <w:shd w:val="clear" w:color="auto" w:fill="FFFFFF"/>
        <w:suppressAutoHyphens/>
        <w:rPr>
          <w:rFonts w:cs="Arial"/>
          <w:noProof/>
          <w:sz w:val="22"/>
          <w:szCs w:val="22"/>
          <w:lang w:eastAsia="ar-SA"/>
        </w:rPr>
      </w:pPr>
    </w:p>
    <w:p w14:paraId="50AFE0E2" w14:textId="77777777" w:rsidR="002C1192" w:rsidRPr="007A49B4" w:rsidRDefault="002C1192" w:rsidP="002C1192">
      <w:pPr>
        <w:shd w:val="clear" w:color="auto" w:fill="FFFFFF"/>
        <w:suppressAutoHyphens/>
        <w:rPr>
          <w:rFonts w:cs="Arial"/>
          <w:noProof/>
          <w:sz w:val="22"/>
          <w:szCs w:val="22"/>
          <w:lang w:eastAsia="ar-SA"/>
        </w:rPr>
      </w:pPr>
    </w:p>
    <w:p w14:paraId="065314CC" w14:textId="77777777" w:rsidR="002C1192" w:rsidRPr="007A49B4" w:rsidRDefault="002C1192" w:rsidP="002C1192">
      <w:pPr>
        <w:shd w:val="clear" w:color="auto" w:fill="FFFFFF"/>
        <w:suppressAutoHyphens/>
        <w:rPr>
          <w:rFonts w:cs="Arial"/>
          <w:noProof/>
          <w:sz w:val="22"/>
          <w:szCs w:val="22"/>
          <w:lang w:eastAsia="ar-SA"/>
        </w:rPr>
      </w:pPr>
    </w:p>
    <w:p w14:paraId="3C518FA8" w14:textId="77777777" w:rsidR="002C1192" w:rsidRPr="007A49B4" w:rsidRDefault="002C1192" w:rsidP="002C1192">
      <w:pPr>
        <w:shd w:val="clear" w:color="auto" w:fill="FFFFFF"/>
        <w:suppressAutoHyphens/>
        <w:rPr>
          <w:rFonts w:cs="Arial"/>
          <w:noProof/>
          <w:sz w:val="22"/>
          <w:szCs w:val="22"/>
          <w:lang w:eastAsia="ar-SA"/>
        </w:rPr>
      </w:pPr>
    </w:p>
    <w:p w14:paraId="2000E6B1" w14:textId="77777777" w:rsidR="002C1192" w:rsidRPr="007A49B4" w:rsidRDefault="002C1192" w:rsidP="002C1192">
      <w:pPr>
        <w:shd w:val="clear" w:color="auto" w:fill="FFFFFF"/>
        <w:suppressAutoHyphens/>
        <w:rPr>
          <w:rFonts w:cs="Arial"/>
          <w:noProof/>
          <w:sz w:val="22"/>
          <w:szCs w:val="22"/>
          <w:lang w:eastAsia="ar-SA"/>
        </w:rPr>
      </w:pPr>
    </w:p>
    <w:p w14:paraId="5D9ED2CA" w14:textId="77777777" w:rsidR="002C1192" w:rsidRPr="007A49B4" w:rsidRDefault="002C1192" w:rsidP="002C1192">
      <w:pPr>
        <w:shd w:val="clear" w:color="auto" w:fill="FFFFFF"/>
        <w:suppressAutoHyphens/>
        <w:rPr>
          <w:rFonts w:cs="Arial"/>
          <w:noProof/>
          <w:sz w:val="22"/>
          <w:szCs w:val="22"/>
          <w:lang w:eastAsia="ar-SA"/>
        </w:rPr>
      </w:pPr>
    </w:p>
    <w:p w14:paraId="31097BF5" w14:textId="77777777" w:rsidR="002C1192" w:rsidRPr="007A49B4" w:rsidRDefault="002C1192" w:rsidP="002C1192">
      <w:pPr>
        <w:shd w:val="clear" w:color="auto" w:fill="FFFFFF"/>
        <w:suppressAutoHyphens/>
        <w:rPr>
          <w:rFonts w:cs="Arial"/>
          <w:noProof/>
          <w:sz w:val="22"/>
          <w:szCs w:val="22"/>
          <w:lang w:eastAsia="ar-SA"/>
        </w:rPr>
      </w:pPr>
    </w:p>
    <w:p w14:paraId="53E5210C" w14:textId="77777777" w:rsidR="002C1192" w:rsidRPr="007A49B4" w:rsidRDefault="002C1192" w:rsidP="002C1192">
      <w:pPr>
        <w:shd w:val="clear" w:color="auto" w:fill="FFFFFF"/>
        <w:suppressAutoHyphens/>
        <w:rPr>
          <w:rFonts w:cs="Arial"/>
          <w:noProof/>
          <w:sz w:val="22"/>
          <w:szCs w:val="22"/>
          <w:lang w:eastAsia="ar-SA"/>
        </w:rPr>
      </w:pPr>
    </w:p>
    <w:p w14:paraId="1831A84C" w14:textId="77777777" w:rsidR="002C1192" w:rsidRPr="007A49B4" w:rsidRDefault="002C1192" w:rsidP="002C1192">
      <w:pPr>
        <w:shd w:val="clear" w:color="auto" w:fill="FFFFFF"/>
        <w:suppressAutoHyphens/>
        <w:rPr>
          <w:rFonts w:cs="Arial"/>
          <w:noProof/>
          <w:sz w:val="22"/>
          <w:szCs w:val="22"/>
          <w:lang w:eastAsia="ar-SA"/>
        </w:rPr>
      </w:pPr>
    </w:p>
    <w:p w14:paraId="44122468" w14:textId="77777777" w:rsidR="002C1192" w:rsidRPr="007A49B4" w:rsidRDefault="002C1192" w:rsidP="002C1192">
      <w:pPr>
        <w:shd w:val="clear" w:color="auto" w:fill="FFFFFF"/>
        <w:suppressAutoHyphens/>
        <w:rPr>
          <w:rFonts w:cs="Arial"/>
          <w:noProof/>
          <w:sz w:val="22"/>
          <w:szCs w:val="22"/>
          <w:lang w:eastAsia="ar-SA"/>
        </w:rPr>
      </w:pPr>
    </w:p>
    <w:p w14:paraId="070B777C" w14:textId="77777777" w:rsidR="002C1192" w:rsidRPr="007A49B4" w:rsidRDefault="002C1192" w:rsidP="002C1192">
      <w:pPr>
        <w:shd w:val="clear" w:color="auto" w:fill="FFFFFF"/>
        <w:suppressAutoHyphens/>
        <w:rPr>
          <w:rFonts w:cs="Arial"/>
          <w:noProof/>
          <w:sz w:val="22"/>
          <w:szCs w:val="22"/>
          <w:lang w:eastAsia="ar-SA"/>
        </w:rPr>
      </w:pPr>
    </w:p>
    <w:p w14:paraId="5DF39162" w14:textId="77777777" w:rsidR="002C1192" w:rsidRPr="007A49B4" w:rsidRDefault="002C1192" w:rsidP="002C1192">
      <w:pPr>
        <w:shd w:val="clear" w:color="auto" w:fill="FFFFFF"/>
        <w:suppressAutoHyphens/>
        <w:spacing w:line="360" w:lineRule="auto"/>
        <w:rPr>
          <w:rFonts w:cs="Arial"/>
          <w:noProof/>
          <w:lang w:eastAsia="ar-SA"/>
        </w:rPr>
      </w:pPr>
      <w:r w:rsidRPr="007A49B4">
        <w:rPr>
          <w:rFonts w:cs="Arial"/>
          <w:noProof/>
          <w:lang w:eastAsia="ar-SA"/>
        </w:rPr>
        <w:t xml:space="preserve">Kraj in datum: </w:t>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t>Žig:</w:t>
      </w:r>
      <w:r w:rsidRPr="007A49B4">
        <w:rPr>
          <w:rFonts w:cs="Arial"/>
          <w:noProof/>
          <w:lang w:eastAsia="ar-SA"/>
        </w:rPr>
        <w:tab/>
      </w:r>
      <w:r w:rsidRPr="007A49B4">
        <w:rPr>
          <w:rFonts w:cs="Arial"/>
          <w:noProof/>
          <w:lang w:eastAsia="ar-SA"/>
        </w:rPr>
        <w:tab/>
      </w:r>
      <w:r w:rsidRPr="007A49B4">
        <w:rPr>
          <w:rFonts w:cs="Arial"/>
          <w:noProof/>
          <w:lang w:eastAsia="ar-SA"/>
        </w:rPr>
        <w:tab/>
        <w:t>Podpis zastopnika</w:t>
      </w:r>
    </w:p>
    <w:p w14:paraId="641D456D" w14:textId="77777777" w:rsidR="002C1192" w:rsidRPr="007A49B4" w:rsidRDefault="002C1192" w:rsidP="002C1192">
      <w:pPr>
        <w:shd w:val="clear" w:color="auto" w:fill="FFFFFF"/>
        <w:suppressAutoHyphens/>
        <w:spacing w:line="360" w:lineRule="auto"/>
        <w:rPr>
          <w:rFonts w:cs="Arial"/>
          <w:noProof/>
          <w:lang w:eastAsia="ar-SA"/>
        </w:rPr>
      </w:pP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t>oz. prokurista:</w:t>
      </w:r>
    </w:p>
    <w:p w14:paraId="51FD44DB" w14:textId="77777777" w:rsidR="002C1192" w:rsidRPr="007A49B4" w:rsidRDefault="002C1192" w:rsidP="002C1192">
      <w:pPr>
        <w:shd w:val="clear" w:color="auto" w:fill="FFFFFF"/>
        <w:suppressAutoHyphens/>
        <w:spacing w:line="360" w:lineRule="auto"/>
        <w:rPr>
          <w:rFonts w:cs="Arial"/>
          <w:noProof/>
          <w:lang w:eastAsia="ar-SA"/>
        </w:rPr>
      </w:pPr>
    </w:p>
    <w:p w14:paraId="7C4772BA" w14:textId="77777777" w:rsidR="002C1192" w:rsidRPr="007A49B4" w:rsidRDefault="002C1192" w:rsidP="002C1192">
      <w:pPr>
        <w:shd w:val="clear" w:color="auto" w:fill="FFFFFF"/>
        <w:suppressAutoHyphens/>
        <w:spacing w:line="360" w:lineRule="auto"/>
        <w:rPr>
          <w:rFonts w:cs="Arial"/>
          <w:noProof/>
          <w:lang w:eastAsia="ar-SA"/>
        </w:rPr>
      </w:pPr>
      <w:r w:rsidRPr="007A49B4">
        <w:rPr>
          <w:rFonts w:cs="Arial"/>
          <w:noProof/>
          <w:lang w:eastAsia="ar-SA"/>
        </w:rPr>
        <w:t>........................................</w:t>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r>
      <w:r w:rsidRPr="007A49B4">
        <w:rPr>
          <w:rFonts w:cs="Arial"/>
          <w:noProof/>
          <w:lang w:eastAsia="ar-SA"/>
        </w:rPr>
        <w:tab/>
        <w:t>.........................................</w:t>
      </w:r>
    </w:p>
    <w:p w14:paraId="5C093C5C" w14:textId="77777777" w:rsidR="00D8716D" w:rsidRPr="007A49B4" w:rsidRDefault="00D8716D" w:rsidP="00D8716D">
      <w:pPr>
        <w:jc w:val="left"/>
        <w:rPr>
          <w:rFonts w:cs="Arial"/>
        </w:rPr>
      </w:pPr>
    </w:p>
    <w:p w14:paraId="695D79C0" w14:textId="77777777" w:rsidR="000D4ABD" w:rsidRPr="007A49B4" w:rsidRDefault="002C1192" w:rsidP="000D4ABD">
      <w:pPr>
        <w:tabs>
          <w:tab w:val="center" w:pos="1985"/>
          <w:tab w:val="center" w:pos="7088"/>
        </w:tabs>
        <w:rPr>
          <w:rFonts w:cs="Arial"/>
        </w:rPr>
      </w:pPr>
      <w:r w:rsidRPr="007A49B4">
        <w:rPr>
          <w:rFonts w:eastAsia="Arial" w:cs="Arial"/>
          <w:noProof/>
          <w:kern w:val="1"/>
          <w:szCs w:val="20"/>
          <w:lang w:eastAsia="ar-SA"/>
        </w:rPr>
        <w:br w:type="page"/>
      </w:r>
      <w:bookmarkStart w:id="165" w:name="_Hlk105402327"/>
      <w:r w:rsidR="000D4ABD" w:rsidRPr="007A49B4">
        <w:rPr>
          <w:rFonts w:cs="Arial"/>
        </w:rPr>
        <w:lastRenderedPageBreak/>
        <w:t xml:space="preserve">Zaradi namena iz šestega odstavka 14. člena in petega odstavka 35. člena Zakona o integriteti in preprečevanju korupcije (Uradni list RS, št. 69/11 s spremembami in dopolnitvami), </w:t>
      </w:r>
      <w:proofErr w:type="spellStart"/>
      <w:r w:rsidR="000D4ABD" w:rsidRPr="007A49B4">
        <w:rPr>
          <w:rFonts w:cs="Arial"/>
        </w:rPr>
        <w:t>t.j</w:t>
      </w:r>
      <w:proofErr w:type="spellEnd"/>
      <w:r w:rsidR="000D4ABD" w:rsidRPr="007A49B4">
        <w:rPr>
          <w:rFonts w:cs="Arial"/>
        </w:rPr>
        <w:t xml:space="preserve">. zaradi zagotovitve transparentnosti in posla in preprečitve korupcijskih tveganj pri sklepanju pravnih poslov kot zakoniti zastopnik ponudnika v postopku javnega naročanja podajam naslednjo </w:t>
      </w:r>
    </w:p>
    <w:p w14:paraId="42149CE8" w14:textId="77777777" w:rsidR="002C1192" w:rsidRPr="007A49B4" w:rsidRDefault="002C1192" w:rsidP="002C1192">
      <w:pPr>
        <w:keepLines/>
        <w:widowControl w:val="0"/>
        <w:tabs>
          <w:tab w:val="left" w:pos="2155"/>
        </w:tabs>
        <w:suppressAutoHyphens/>
        <w:rPr>
          <w:rFonts w:eastAsia="Arial" w:cs="Arial"/>
          <w:noProof/>
          <w:kern w:val="1"/>
          <w:szCs w:val="20"/>
          <w:lang w:eastAsia="ar-SA"/>
        </w:rPr>
      </w:pPr>
    </w:p>
    <w:p w14:paraId="2BD4482C" w14:textId="77777777" w:rsidR="00625353" w:rsidRPr="007A49B4" w:rsidRDefault="00625353" w:rsidP="00625353">
      <w:pPr>
        <w:pStyle w:val="Naslov2"/>
        <w:numPr>
          <w:ilvl w:val="0"/>
          <w:numId w:val="0"/>
        </w:numPr>
        <w:jc w:val="center"/>
        <w:rPr>
          <w:rFonts w:cs="Arial"/>
          <w:b/>
          <w:caps w:val="0"/>
          <w:kern w:val="16"/>
          <w:sz w:val="22"/>
        </w:rPr>
      </w:pPr>
      <w:bookmarkStart w:id="166" w:name="_Toc531848707"/>
      <w:bookmarkStart w:id="167" w:name="_Toc234486356"/>
      <w:bookmarkEnd w:id="165"/>
      <w:r w:rsidRPr="007A49B4">
        <w:rPr>
          <w:rFonts w:cs="Arial"/>
          <w:b/>
          <w:caps w:val="0"/>
          <w:kern w:val="16"/>
          <w:sz w:val="22"/>
        </w:rPr>
        <w:t>IZJAVO O UDELEŽBI FIZIČNIH IN PRAVNIH OSEB V LASTNIŠTVU PONUDNIKA</w:t>
      </w:r>
      <w:bookmarkEnd w:id="166"/>
      <w:bookmarkEnd w:id="167"/>
    </w:p>
    <w:p w14:paraId="09E19C4D" w14:textId="77777777" w:rsidR="00625353" w:rsidRPr="007A49B4" w:rsidRDefault="00625353" w:rsidP="00625353">
      <w:pPr>
        <w:pStyle w:val="BESEDILO"/>
        <w:jc w:val="center"/>
        <w:rPr>
          <w:rFonts w:cs="Arial"/>
          <w:b/>
          <w:sz w:val="22"/>
        </w:rPr>
      </w:pPr>
      <w:r w:rsidRPr="007A49B4">
        <w:rPr>
          <w:rFonts w:cs="Arial"/>
          <w:b/>
          <w:sz w:val="22"/>
        </w:rPr>
        <w:t>ZA JAVNO NAROČILO JN-</w:t>
      </w:r>
      <w:r w:rsidR="008F5AEB" w:rsidRPr="007A49B4">
        <w:rPr>
          <w:rFonts w:cs="Arial"/>
          <w:b/>
          <w:sz w:val="22"/>
        </w:rPr>
        <w:t>G0254</w:t>
      </w:r>
    </w:p>
    <w:p w14:paraId="2F35E10F" w14:textId="77777777" w:rsidR="00625353" w:rsidRPr="007A49B4" w:rsidRDefault="00625353" w:rsidP="00625353">
      <w:pPr>
        <w:pStyle w:val="BESEDILO"/>
        <w:jc w:val="center"/>
        <w:rPr>
          <w:rFonts w:cs="Arial"/>
          <w:b/>
        </w:rPr>
      </w:pPr>
    </w:p>
    <w:p w14:paraId="4107C0EF" w14:textId="77777777" w:rsidR="00625353" w:rsidRPr="007A49B4" w:rsidRDefault="00625353" w:rsidP="00625353">
      <w:pPr>
        <w:pStyle w:val="BESEDILO"/>
        <w:rPr>
          <w:rFonts w:cs="Arial"/>
        </w:rPr>
      </w:pPr>
    </w:p>
    <w:p w14:paraId="61816B69" w14:textId="77777777" w:rsidR="00625353" w:rsidRPr="007A49B4" w:rsidRDefault="00625353" w:rsidP="00625353">
      <w:pPr>
        <w:pStyle w:val="BESEDILO"/>
        <w:rPr>
          <w:rFonts w:cs="Arial"/>
          <w:b/>
          <w:i/>
        </w:rPr>
      </w:pPr>
      <w:r w:rsidRPr="007A49B4">
        <w:rPr>
          <w:rFonts w:cs="Arial"/>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625353" w:rsidRPr="007A49B4" w14:paraId="5C2242F2" w14:textId="77777777" w:rsidTr="009813C1">
        <w:tc>
          <w:tcPr>
            <w:tcW w:w="3048" w:type="dxa"/>
            <w:tcBorders>
              <w:top w:val="single" w:sz="4" w:space="0" w:color="auto"/>
              <w:left w:val="single" w:sz="4" w:space="0" w:color="auto"/>
              <w:bottom w:val="single" w:sz="4" w:space="0" w:color="auto"/>
              <w:right w:val="nil"/>
            </w:tcBorders>
            <w:hideMark/>
          </w:tcPr>
          <w:p w14:paraId="3D028C23" w14:textId="77777777" w:rsidR="00625353" w:rsidRPr="007A49B4" w:rsidRDefault="00625353" w:rsidP="009813C1">
            <w:pPr>
              <w:pStyle w:val="BESEDILO"/>
              <w:rPr>
                <w:rFonts w:cs="Arial"/>
                <w:bCs/>
              </w:rPr>
            </w:pPr>
            <w:r w:rsidRPr="007A49B4">
              <w:rPr>
                <w:rFonts w:cs="Arial"/>
              </w:rPr>
              <w:t>Firma oz. ime ponudnika:</w:t>
            </w:r>
          </w:p>
        </w:tc>
        <w:tc>
          <w:tcPr>
            <w:tcW w:w="6166" w:type="dxa"/>
            <w:tcBorders>
              <w:top w:val="single" w:sz="4" w:space="0" w:color="auto"/>
              <w:left w:val="nil"/>
              <w:bottom w:val="single" w:sz="4" w:space="0" w:color="auto"/>
              <w:right w:val="single" w:sz="4" w:space="0" w:color="auto"/>
            </w:tcBorders>
          </w:tcPr>
          <w:p w14:paraId="25C6F142" w14:textId="77777777" w:rsidR="00625353" w:rsidRPr="007A49B4" w:rsidRDefault="00625353" w:rsidP="009813C1">
            <w:pPr>
              <w:pStyle w:val="BESEDILO"/>
              <w:rPr>
                <w:rFonts w:cs="Arial"/>
                <w:b/>
                <w:bCs/>
              </w:rPr>
            </w:pPr>
          </w:p>
        </w:tc>
      </w:tr>
      <w:tr w:rsidR="00625353" w:rsidRPr="007A49B4" w14:paraId="09421465" w14:textId="77777777" w:rsidTr="009813C1">
        <w:tc>
          <w:tcPr>
            <w:tcW w:w="3048" w:type="dxa"/>
            <w:tcBorders>
              <w:top w:val="single" w:sz="4" w:space="0" w:color="auto"/>
              <w:left w:val="single" w:sz="4" w:space="0" w:color="auto"/>
              <w:bottom w:val="single" w:sz="4" w:space="0" w:color="auto"/>
              <w:right w:val="nil"/>
            </w:tcBorders>
          </w:tcPr>
          <w:p w14:paraId="296F332E" w14:textId="77777777" w:rsidR="00625353" w:rsidRPr="007A49B4" w:rsidRDefault="00625353" w:rsidP="009813C1">
            <w:pPr>
              <w:pStyle w:val="BESEDILO"/>
              <w:rPr>
                <w:rFonts w:cs="Arial"/>
                <w:bCs/>
              </w:rPr>
            </w:pPr>
            <w:r w:rsidRPr="007A49B4">
              <w:rPr>
                <w:rFonts w:cs="Arial"/>
              </w:rPr>
              <w:t>Sedež ponudnika:</w:t>
            </w:r>
          </w:p>
        </w:tc>
        <w:tc>
          <w:tcPr>
            <w:tcW w:w="6166" w:type="dxa"/>
            <w:tcBorders>
              <w:top w:val="single" w:sz="4" w:space="0" w:color="auto"/>
              <w:left w:val="nil"/>
              <w:bottom w:val="single" w:sz="4" w:space="0" w:color="auto"/>
              <w:right w:val="single" w:sz="4" w:space="0" w:color="auto"/>
            </w:tcBorders>
          </w:tcPr>
          <w:p w14:paraId="2A0B2974" w14:textId="77777777" w:rsidR="00625353" w:rsidRPr="007A49B4" w:rsidRDefault="00625353" w:rsidP="009813C1">
            <w:pPr>
              <w:pStyle w:val="BESEDILO"/>
              <w:rPr>
                <w:rFonts w:cs="Arial"/>
                <w:bCs/>
              </w:rPr>
            </w:pPr>
          </w:p>
        </w:tc>
      </w:tr>
      <w:tr w:rsidR="00625353" w:rsidRPr="007A49B4" w14:paraId="7708566F" w14:textId="77777777" w:rsidTr="009813C1">
        <w:tc>
          <w:tcPr>
            <w:tcW w:w="3048" w:type="dxa"/>
            <w:tcBorders>
              <w:top w:val="single" w:sz="4" w:space="0" w:color="auto"/>
              <w:left w:val="single" w:sz="4" w:space="0" w:color="auto"/>
              <w:bottom w:val="single" w:sz="4" w:space="0" w:color="auto"/>
              <w:right w:val="nil"/>
            </w:tcBorders>
          </w:tcPr>
          <w:p w14:paraId="47152495" w14:textId="77777777" w:rsidR="00625353" w:rsidRPr="007A49B4" w:rsidRDefault="00625353" w:rsidP="009813C1">
            <w:pPr>
              <w:pStyle w:val="BESEDILO"/>
              <w:rPr>
                <w:rFonts w:cs="Arial"/>
                <w:bCs/>
              </w:rPr>
            </w:pPr>
            <w:r w:rsidRPr="007A49B4">
              <w:rPr>
                <w:rFonts w:cs="Arial"/>
                <w:bCs/>
              </w:rPr>
              <w:t>Matična št. ponudnika:</w:t>
            </w:r>
          </w:p>
        </w:tc>
        <w:tc>
          <w:tcPr>
            <w:tcW w:w="6166" w:type="dxa"/>
            <w:tcBorders>
              <w:top w:val="single" w:sz="4" w:space="0" w:color="auto"/>
              <w:left w:val="nil"/>
              <w:bottom w:val="single" w:sz="4" w:space="0" w:color="auto"/>
              <w:right w:val="single" w:sz="4" w:space="0" w:color="auto"/>
            </w:tcBorders>
          </w:tcPr>
          <w:p w14:paraId="11294352" w14:textId="77777777" w:rsidR="00625353" w:rsidRPr="007A49B4" w:rsidRDefault="00625353" w:rsidP="009813C1">
            <w:pPr>
              <w:pStyle w:val="BESEDILO"/>
              <w:rPr>
                <w:rFonts w:cs="Arial"/>
                <w:bCs/>
              </w:rPr>
            </w:pPr>
          </w:p>
        </w:tc>
      </w:tr>
      <w:tr w:rsidR="00625353" w:rsidRPr="007A49B4" w14:paraId="610745CE" w14:textId="77777777" w:rsidTr="009813C1">
        <w:tc>
          <w:tcPr>
            <w:tcW w:w="3048" w:type="dxa"/>
            <w:tcBorders>
              <w:top w:val="single" w:sz="4" w:space="0" w:color="auto"/>
              <w:left w:val="single" w:sz="4" w:space="0" w:color="auto"/>
              <w:bottom w:val="single" w:sz="4" w:space="0" w:color="auto"/>
              <w:right w:val="nil"/>
            </w:tcBorders>
          </w:tcPr>
          <w:p w14:paraId="15E8E2A1" w14:textId="77777777" w:rsidR="00625353" w:rsidRPr="007A49B4" w:rsidRDefault="00625353" w:rsidP="009813C1">
            <w:pPr>
              <w:pStyle w:val="BESEDILO"/>
              <w:rPr>
                <w:rFonts w:cs="Arial"/>
                <w:bCs/>
              </w:rPr>
            </w:pPr>
            <w:r w:rsidRPr="007A49B4">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224AE92C" w14:textId="77777777" w:rsidR="00625353" w:rsidRPr="007A49B4" w:rsidRDefault="00625353" w:rsidP="009813C1">
            <w:pPr>
              <w:pStyle w:val="BESEDILO"/>
              <w:rPr>
                <w:rFonts w:cs="Arial"/>
                <w:bCs/>
              </w:rPr>
            </w:pPr>
          </w:p>
          <w:p w14:paraId="2EDFF6AE" w14:textId="77777777" w:rsidR="00625353" w:rsidRPr="007A49B4" w:rsidRDefault="00625353" w:rsidP="009813C1">
            <w:pPr>
              <w:pStyle w:val="BESEDILO"/>
              <w:rPr>
                <w:rFonts w:cs="Arial"/>
                <w:bCs/>
              </w:rPr>
            </w:pPr>
            <w:r w:rsidRPr="007A49B4">
              <w:rPr>
                <w:rFonts w:cs="Arial"/>
                <w:bCs/>
              </w:rPr>
              <w:t>DA  -  NE</w:t>
            </w:r>
          </w:p>
        </w:tc>
      </w:tr>
    </w:tbl>
    <w:p w14:paraId="6F0DCC72" w14:textId="77777777" w:rsidR="00625353" w:rsidRPr="007A49B4" w:rsidRDefault="00625353" w:rsidP="00625353">
      <w:pPr>
        <w:pStyle w:val="BESEDILO"/>
        <w:rPr>
          <w:rFonts w:cs="Arial"/>
        </w:rPr>
      </w:pPr>
    </w:p>
    <w:p w14:paraId="7F691EBB" w14:textId="77777777" w:rsidR="00625353" w:rsidRPr="007A49B4" w:rsidRDefault="00625353" w:rsidP="00625353">
      <w:pPr>
        <w:pStyle w:val="BESEDILO"/>
        <w:rPr>
          <w:rFonts w:cs="Arial"/>
          <w:b/>
          <w:i/>
        </w:rPr>
      </w:pPr>
      <w:r w:rsidRPr="007A49B4">
        <w:rPr>
          <w:rFonts w:cs="Arial"/>
          <w:b/>
          <w:i/>
        </w:rPr>
        <w:t>Lastniška struktura ponudnika:</w:t>
      </w:r>
    </w:p>
    <w:p w14:paraId="7ECCECBB" w14:textId="77777777" w:rsidR="00625353" w:rsidRPr="007A49B4" w:rsidRDefault="00625353" w:rsidP="00625353">
      <w:pPr>
        <w:pStyle w:val="BESEDILO"/>
        <w:rPr>
          <w:rFonts w:cs="Arial"/>
          <w:b/>
          <w:i/>
        </w:rPr>
      </w:pPr>
    </w:p>
    <w:p w14:paraId="16A2CB6E" w14:textId="77777777" w:rsidR="00625353" w:rsidRPr="007A49B4" w:rsidRDefault="00625353" w:rsidP="00B671DE">
      <w:pPr>
        <w:pStyle w:val="BESEDILO"/>
        <w:numPr>
          <w:ilvl w:val="0"/>
          <w:numId w:val="15"/>
        </w:numPr>
        <w:tabs>
          <w:tab w:val="clear" w:pos="2155"/>
        </w:tabs>
        <w:rPr>
          <w:rFonts w:cs="Arial"/>
          <w:b/>
        </w:rPr>
      </w:pPr>
      <w:r w:rsidRPr="007A49B4">
        <w:rPr>
          <w:rFonts w:cs="Arial"/>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625353" w:rsidRPr="007A49B4" w14:paraId="1D1CA178" w14:textId="77777777" w:rsidTr="009813C1">
        <w:tc>
          <w:tcPr>
            <w:tcW w:w="3048" w:type="dxa"/>
            <w:tcBorders>
              <w:top w:val="single" w:sz="4" w:space="0" w:color="auto"/>
              <w:left w:val="single" w:sz="4" w:space="0" w:color="auto"/>
              <w:bottom w:val="single" w:sz="4" w:space="0" w:color="auto"/>
              <w:right w:val="nil"/>
            </w:tcBorders>
            <w:hideMark/>
          </w:tcPr>
          <w:p w14:paraId="7E62FA6C" w14:textId="77777777" w:rsidR="00625353" w:rsidRPr="007A49B4" w:rsidRDefault="00625353" w:rsidP="009813C1">
            <w:pPr>
              <w:pStyle w:val="BESEDILO"/>
              <w:rPr>
                <w:rFonts w:cs="Arial"/>
                <w:bCs/>
              </w:rPr>
            </w:pPr>
            <w:r w:rsidRPr="007A49B4">
              <w:rPr>
                <w:rFonts w:cs="Arial"/>
              </w:rPr>
              <w:t>Ime in priimek fizične osebe (1):</w:t>
            </w:r>
          </w:p>
        </w:tc>
        <w:tc>
          <w:tcPr>
            <w:tcW w:w="6166" w:type="dxa"/>
            <w:tcBorders>
              <w:top w:val="single" w:sz="4" w:space="0" w:color="auto"/>
              <w:left w:val="nil"/>
              <w:bottom w:val="single" w:sz="4" w:space="0" w:color="auto"/>
              <w:right w:val="single" w:sz="4" w:space="0" w:color="auto"/>
            </w:tcBorders>
          </w:tcPr>
          <w:p w14:paraId="362DFBAB" w14:textId="77777777" w:rsidR="00625353" w:rsidRPr="007A49B4" w:rsidRDefault="00625353" w:rsidP="009813C1">
            <w:pPr>
              <w:pStyle w:val="BESEDILO"/>
              <w:rPr>
                <w:rFonts w:cs="Arial"/>
                <w:b/>
                <w:bCs/>
              </w:rPr>
            </w:pPr>
          </w:p>
        </w:tc>
      </w:tr>
      <w:tr w:rsidR="00625353" w:rsidRPr="007A49B4" w14:paraId="4CAF6434" w14:textId="77777777" w:rsidTr="009813C1">
        <w:tc>
          <w:tcPr>
            <w:tcW w:w="3048" w:type="dxa"/>
            <w:tcBorders>
              <w:top w:val="single" w:sz="4" w:space="0" w:color="auto"/>
              <w:left w:val="single" w:sz="4" w:space="0" w:color="auto"/>
              <w:bottom w:val="single" w:sz="4" w:space="0" w:color="auto"/>
              <w:right w:val="nil"/>
            </w:tcBorders>
          </w:tcPr>
          <w:p w14:paraId="6E6B43F8" w14:textId="77777777" w:rsidR="00625353" w:rsidRPr="007A49B4" w:rsidRDefault="00625353" w:rsidP="009813C1">
            <w:pPr>
              <w:pStyle w:val="BESEDILO"/>
              <w:rPr>
                <w:rFonts w:cs="Arial"/>
                <w:bCs/>
              </w:rPr>
            </w:pPr>
            <w:r w:rsidRPr="007A49B4">
              <w:rPr>
                <w:rFonts w:cs="Arial"/>
              </w:rPr>
              <w:t>Naslov prebivališča:</w:t>
            </w:r>
          </w:p>
        </w:tc>
        <w:tc>
          <w:tcPr>
            <w:tcW w:w="6166" w:type="dxa"/>
            <w:tcBorders>
              <w:top w:val="single" w:sz="4" w:space="0" w:color="auto"/>
              <w:left w:val="nil"/>
              <w:bottom w:val="single" w:sz="4" w:space="0" w:color="auto"/>
              <w:right w:val="single" w:sz="4" w:space="0" w:color="auto"/>
            </w:tcBorders>
          </w:tcPr>
          <w:p w14:paraId="241B76F5" w14:textId="77777777" w:rsidR="00625353" w:rsidRPr="007A49B4" w:rsidRDefault="00625353" w:rsidP="009813C1">
            <w:pPr>
              <w:pStyle w:val="BESEDILO"/>
              <w:rPr>
                <w:rFonts w:cs="Arial"/>
                <w:bCs/>
              </w:rPr>
            </w:pPr>
          </w:p>
        </w:tc>
      </w:tr>
      <w:tr w:rsidR="00625353" w:rsidRPr="007A49B4" w14:paraId="0BE6A91B" w14:textId="77777777" w:rsidTr="009813C1">
        <w:tc>
          <w:tcPr>
            <w:tcW w:w="3048" w:type="dxa"/>
            <w:tcBorders>
              <w:top w:val="single" w:sz="4" w:space="0" w:color="auto"/>
              <w:left w:val="single" w:sz="4" w:space="0" w:color="auto"/>
              <w:bottom w:val="single" w:sz="4" w:space="0" w:color="auto"/>
              <w:right w:val="nil"/>
            </w:tcBorders>
          </w:tcPr>
          <w:p w14:paraId="7FA3F880" w14:textId="77777777" w:rsidR="00625353" w:rsidRPr="007A49B4" w:rsidRDefault="00625353" w:rsidP="009813C1">
            <w:pPr>
              <w:pStyle w:val="BESEDILO"/>
              <w:rPr>
                <w:rFonts w:cs="Arial"/>
                <w:bCs/>
              </w:rPr>
            </w:pPr>
            <w:r w:rsidRPr="007A49B4">
              <w:rPr>
                <w:rFonts w:cs="Arial"/>
                <w:bCs/>
              </w:rPr>
              <w:t>Delež lastništva:</w:t>
            </w:r>
          </w:p>
        </w:tc>
        <w:tc>
          <w:tcPr>
            <w:tcW w:w="6166" w:type="dxa"/>
            <w:tcBorders>
              <w:top w:val="single" w:sz="4" w:space="0" w:color="auto"/>
              <w:left w:val="nil"/>
              <w:bottom w:val="single" w:sz="4" w:space="0" w:color="auto"/>
              <w:right w:val="single" w:sz="4" w:space="0" w:color="auto"/>
            </w:tcBorders>
          </w:tcPr>
          <w:p w14:paraId="50814FFE" w14:textId="77777777" w:rsidR="00625353" w:rsidRPr="007A49B4" w:rsidRDefault="00625353" w:rsidP="009813C1">
            <w:pPr>
              <w:pStyle w:val="BESEDILO"/>
              <w:rPr>
                <w:rFonts w:cs="Arial"/>
                <w:bCs/>
              </w:rPr>
            </w:pPr>
          </w:p>
        </w:tc>
      </w:tr>
      <w:tr w:rsidR="00625353" w:rsidRPr="007A49B4" w14:paraId="5E0908CA" w14:textId="77777777" w:rsidTr="009813C1">
        <w:tc>
          <w:tcPr>
            <w:tcW w:w="3048" w:type="dxa"/>
            <w:tcBorders>
              <w:top w:val="single" w:sz="4" w:space="0" w:color="auto"/>
              <w:left w:val="single" w:sz="4" w:space="0" w:color="auto"/>
              <w:bottom w:val="single" w:sz="4" w:space="0" w:color="auto"/>
              <w:right w:val="nil"/>
            </w:tcBorders>
          </w:tcPr>
          <w:p w14:paraId="2AF21E84" w14:textId="77777777" w:rsidR="00625353" w:rsidRPr="007A49B4" w:rsidRDefault="00625353" w:rsidP="009813C1">
            <w:pPr>
              <w:pStyle w:val="BESEDILO"/>
              <w:rPr>
                <w:rFonts w:cs="Arial"/>
                <w:bCs/>
              </w:rPr>
            </w:pPr>
            <w:r w:rsidRPr="007A49B4">
              <w:rPr>
                <w:rFonts w:cs="Arial"/>
                <w:bCs/>
              </w:rPr>
              <w:t>Tihi družbenik (ustrezno označi)</w:t>
            </w:r>
          </w:p>
          <w:p w14:paraId="25898027" w14:textId="77777777" w:rsidR="00625353" w:rsidRPr="007A49B4" w:rsidRDefault="00625353" w:rsidP="009813C1">
            <w:pPr>
              <w:pStyle w:val="BESEDILO"/>
              <w:rPr>
                <w:rFonts w:cs="Arial"/>
                <w:bCs/>
              </w:rPr>
            </w:pPr>
            <w:r w:rsidRPr="007A49B4">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2706159C" w14:textId="77777777" w:rsidR="00625353" w:rsidRPr="007A49B4" w:rsidRDefault="00625353" w:rsidP="009813C1">
            <w:pPr>
              <w:pStyle w:val="BESEDILO"/>
              <w:rPr>
                <w:rFonts w:cs="Arial"/>
                <w:bCs/>
              </w:rPr>
            </w:pPr>
          </w:p>
          <w:p w14:paraId="2F77D96A" w14:textId="77777777" w:rsidR="00625353" w:rsidRPr="007A49B4" w:rsidRDefault="00625353" w:rsidP="009813C1">
            <w:pPr>
              <w:pStyle w:val="BESEDILO"/>
              <w:rPr>
                <w:rFonts w:cs="Arial"/>
                <w:bCs/>
              </w:rPr>
            </w:pPr>
            <w:r w:rsidRPr="007A49B4">
              <w:rPr>
                <w:rFonts w:cs="Arial"/>
                <w:bCs/>
              </w:rPr>
              <w:t>DA  -  NE</w:t>
            </w:r>
          </w:p>
          <w:p w14:paraId="23DC85E3" w14:textId="77777777" w:rsidR="00625353" w:rsidRPr="007A49B4" w:rsidRDefault="00625353" w:rsidP="009813C1">
            <w:pPr>
              <w:pStyle w:val="BESEDILO"/>
              <w:rPr>
                <w:rFonts w:cs="Arial"/>
                <w:bCs/>
              </w:rPr>
            </w:pPr>
          </w:p>
        </w:tc>
      </w:tr>
    </w:tbl>
    <w:p w14:paraId="1BA3177C" w14:textId="77777777" w:rsidR="00625353" w:rsidRPr="007A49B4" w:rsidRDefault="00625353" w:rsidP="00625353">
      <w:pPr>
        <w:pStyle w:val="BESEDILO"/>
        <w:rPr>
          <w:rFonts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625353" w:rsidRPr="007A49B4" w14:paraId="29ABE3B7" w14:textId="77777777" w:rsidTr="009813C1">
        <w:tc>
          <w:tcPr>
            <w:tcW w:w="3048" w:type="dxa"/>
            <w:tcBorders>
              <w:top w:val="single" w:sz="4" w:space="0" w:color="auto"/>
              <w:left w:val="single" w:sz="4" w:space="0" w:color="auto"/>
              <w:bottom w:val="single" w:sz="4" w:space="0" w:color="auto"/>
              <w:right w:val="nil"/>
            </w:tcBorders>
            <w:hideMark/>
          </w:tcPr>
          <w:p w14:paraId="5AC8AB50" w14:textId="77777777" w:rsidR="00625353" w:rsidRPr="007A49B4" w:rsidRDefault="00625353" w:rsidP="009813C1">
            <w:pPr>
              <w:pStyle w:val="BESEDILO"/>
              <w:rPr>
                <w:rFonts w:cs="Arial"/>
                <w:bCs/>
              </w:rPr>
            </w:pPr>
            <w:r w:rsidRPr="007A49B4">
              <w:rPr>
                <w:rFonts w:cs="Arial"/>
              </w:rPr>
              <w:t>Ime in priimek fizične osebe (2):</w:t>
            </w:r>
          </w:p>
        </w:tc>
        <w:tc>
          <w:tcPr>
            <w:tcW w:w="6166" w:type="dxa"/>
            <w:tcBorders>
              <w:top w:val="single" w:sz="4" w:space="0" w:color="auto"/>
              <w:left w:val="nil"/>
              <w:bottom w:val="single" w:sz="4" w:space="0" w:color="auto"/>
              <w:right w:val="single" w:sz="4" w:space="0" w:color="auto"/>
            </w:tcBorders>
          </w:tcPr>
          <w:p w14:paraId="5F610FE6" w14:textId="77777777" w:rsidR="00625353" w:rsidRPr="007A49B4" w:rsidRDefault="00625353" w:rsidP="009813C1">
            <w:pPr>
              <w:pStyle w:val="BESEDILO"/>
              <w:rPr>
                <w:rFonts w:cs="Arial"/>
                <w:b/>
                <w:bCs/>
              </w:rPr>
            </w:pPr>
          </w:p>
        </w:tc>
      </w:tr>
      <w:tr w:rsidR="00625353" w:rsidRPr="007A49B4" w14:paraId="55D0EE54" w14:textId="77777777" w:rsidTr="009813C1">
        <w:tc>
          <w:tcPr>
            <w:tcW w:w="3048" w:type="dxa"/>
            <w:tcBorders>
              <w:top w:val="single" w:sz="4" w:space="0" w:color="auto"/>
              <w:left w:val="single" w:sz="4" w:space="0" w:color="auto"/>
              <w:bottom w:val="single" w:sz="4" w:space="0" w:color="auto"/>
              <w:right w:val="nil"/>
            </w:tcBorders>
          </w:tcPr>
          <w:p w14:paraId="424BB24E" w14:textId="77777777" w:rsidR="00625353" w:rsidRPr="007A49B4" w:rsidRDefault="00625353" w:rsidP="009813C1">
            <w:pPr>
              <w:pStyle w:val="BESEDILO"/>
              <w:rPr>
                <w:rFonts w:cs="Arial"/>
                <w:bCs/>
              </w:rPr>
            </w:pPr>
            <w:r w:rsidRPr="007A49B4">
              <w:rPr>
                <w:rFonts w:cs="Arial"/>
              </w:rPr>
              <w:t>Naslov prebivališča</w:t>
            </w:r>
          </w:p>
        </w:tc>
        <w:tc>
          <w:tcPr>
            <w:tcW w:w="6166" w:type="dxa"/>
            <w:tcBorders>
              <w:top w:val="single" w:sz="4" w:space="0" w:color="auto"/>
              <w:left w:val="nil"/>
              <w:bottom w:val="single" w:sz="4" w:space="0" w:color="auto"/>
              <w:right w:val="single" w:sz="4" w:space="0" w:color="auto"/>
            </w:tcBorders>
          </w:tcPr>
          <w:p w14:paraId="6D043778" w14:textId="77777777" w:rsidR="00625353" w:rsidRPr="007A49B4" w:rsidRDefault="00625353" w:rsidP="009813C1">
            <w:pPr>
              <w:pStyle w:val="BESEDILO"/>
              <w:rPr>
                <w:rFonts w:cs="Arial"/>
                <w:bCs/>
              </w:rPr>
            </w:pPr>
          </w:p>
        </w:tc>
      </w:tr>
      <w:tr w:rsidR="00625353" w:rsidRPr="007A49B4" w14:paraId="2612DA75" w14:textId="77777777" w:rsidTr="009813C1">
        <w:tc>
          <w:tcPr>
            <w:tcW w:w="3048" w:type="dxa"/>
            <w:tcBorders>
              <w:top w:val="single" w:sz="4" w:space="0" w:color="auto"/>
              <w:left w:val="single" w:sz="4" w:space="0" w:color="auto"/>
              <w:bottom w:val="single" w:sz="4" w:space="0" w:color="auto"/>
              <w:right w:val="nil"/>
            </w:tcBorders>
          </w:tcPr>
          <w:p w14:paraId="4B53F08B" w14:textId="77777777" w:rsidR="00625353" w:rsidRPr="007A49B4" w:rsidRDefault="00625353" w:rsidP="009813C1">
            <w:pPr>
              <w:pStyle w:val="BESEDILO"/>
              <w:rPr>
                <w:rFonts w:cs="Arial"/>
                <w:bCs/>
              </w:rPr>
            </w:pPr>
            <w:r w:rsidRPr="007A49B4">
              <w:rPr>
                <w:rFonts w:cs="Arial"/>
                <w:bCs/>
              </w:rPr>
              <w:t>Delež lastništva</w:t>
            </w:r>
          </w:p>
        </w:tc>
        <w:tc>
          <w:tcPr>
            <w:tcW w:w="6166" w:type="dxa"/>
            <w:tcBorders>
              <w:top w:val="single" w:sz="4" w:space="0" w:color="auto"/>
              <w:left w:val="nil"/>
              <w:bottom w:val="single" w:sz="4" w:space="0" w:color="auto"/>
              <w:right w:val="single" w:sz="4" w:space="0" w:color="auto"/>
            </w:tcBorders>
          </w:tcPr>
          <w:p w14:paraId="6E3FF124" w14:textId="77777777" w:rsidR="00625353" w:rsidRPr="007A49B4" w:rsidRDefault="00625353" w:rsidP="009813C1">
            <w:pPr>
              <w:pStyle w:val="BESEDILO"/>
              <w:rPr>
                <w:rFonts w:cs="Arial"/>
                <w:bCs/>
              </w:rPr>
            </w:pPr>
          </w:p>
        </w:tc>
      </w:tr>
      <w:tr w:rsidR="00625353" w:rsidRPr="007A49B4" w14:paraId="49C7DC57" w14:textId="77777777" w:rsidTr="009813C1">
        <w:tc>
          <w:tcPr>
            <w:tcW w:w="3048" w:type="dxa"/>
            <w:tcBorders>
              <w:top w:val="single" w:sz="4" w:space="0" w:color="auto"/>
              <w:left w:val="single" w:sz="4" w:space="0" w:color="auto"/>
              <w:bottom w:val="single" w:sz="4" w:space="0" w:color="auto"/>
              <w:right w:val="nil"/>
            </w:tcBorders>
          </w:tcPr>
          <w:p w14:paraId="3C536F07" w14:textId="77777777" w:rsidR="00625353" w:rsidRPr="007A49B4" w:rsidRDefault="00625353" w:rsidP="009813C1">
            <w:pPr>
              <w:pStyle w:val="BESEDILO"/>
              <w:rPr>
                <w:rFonts w:cs="Arial"/>
                <w:bCs/>
              </w:rPr>
            </w:pPr>
            <w:r w:rsidRPr="007A49B4">
              <w:rPr>
                <w:rFonts w:cs="Arial"/>
                <w:bCs/>
              </w:rPr>
              <w:t>Tihi družbenik (DA – NE)</w:t>
            </w:r>
          </w:p>
          <w:p w14:paraId="67D7460B" w14:textId="77777777" w:rsidR="00625353" w:rsidRPr="007A49B4" w:rsidRDefault="00625353" w:rsidP="009813C1">
            <w:pPr>
              <w:pStyle w:val="BESEDILO"/>
              <w:rPr>
                <w:rFonts w:cs="Arial"/>
                <w:bCs/>
              </w:rPr>
            </w:pPr>
            <w:r w:rsidRPr="007A49B4">
              <w:rPr>
                <w:rFonts w:cs="Arial"/>
                <w:bCs/>
              </w:rPr>
              <w:t>Če DA, navedite nosilca tihe družbe!</w:t>
            </w:r>
          </w:p>
        </w:tc>
        <w:tc>
          <w:tcPr>
            <w:tcW w:w="6166" w:type="dxa"/>
            <w:tcBorders>
              <w:top w:val="single" w:sz="4" w:space="0" w:color="auto"/>
              <w:left w:val="nil"/>
              <w:bottom w:val="single" w:sz="4" w:space="0" w:color="auto"/>
              <w:right w:val="single" w:sz="4" w:space="0" w:color="auto"/>
            </w:tcBorders>
          </w:tcPr>
          <w:p w14:paraId="48A7006B" w14:textId="77777777" w:rsidR="00625353" w:rsidRPr="007A49B4" w:rsidRDefault="00625353" w:rsidP="009813C1">
            <w:pPr>
              <w:pStyle w:val="BESEDILO"/>
              <w:rPr>
                <w:rFonts w:cs="Arial"/>
                <w:bCs/>
              </w:rPr>
            </w:pPr>
          </w:p>
        </w:tc>
      </w:tr>
    </w:tbl>
    <w:p w14:paraId="135CDCC9" w14:textId="77777777" w:rsidR="00625353" w:rsidRPr="007A49B4" w:rsidRDefault="00625353" w:rsidP="00625353">
      <w:pPr>
        <w:pStyle w:val="BESEDILO"/>
        <w:rPr>
          <w:rFonts w:cs="Arial"/>
        </w:rPr>
      </w:pPr>
      <w:r w:rsidRPr="007A49B4">
        <w:rPr>
          <w:rFonts w:cs="Arial"/>
        </w:rPr>
        <w:t xml:space="preserve"> (ustrezno nadaljujte seznam)</w:t>
      </w:r>
    </w:p>
    <w:p w14:paraId="6C8EC310" w14:textId="77777777" w:rsidR="00625353" w:rsidRPr="007A49B4" w:rsidRDefault="00625353" w:rsidP="00625353">
      <w:pPr>
        <w:pStyle w:val="BESEDILO"/>
        <w:rPr>
          <w:rFonts w:cs="Arial"/>
        </w:rPr>
      </w:pPr>
    </w:p>
    <w:p w14:paraId="3BDE37EC" w14:textId="77777777" w:rsidR="00625353" w:rsidRPr="007A49B4" w:rsidRDefault="00625353" w:rsidP="00B671DE">
      <w:pPr>
        <w:pStyle w:val="BESEDILO"/>
        <w:numPr>
          <w:ilvl w:val="0"/>
          <w:numId w:val="15"/>
        </w:numPr>
        <w:tabs>
          <w:tab w:val="clear" w:pos="2155"/>
        </w:tabs>
        <w:rPr>
          <w:rFonts w:cs="Arial"/>
          <w:b/>
        </w:rPr>
      </w:pPr>
      <w:r w:rsidRPr="007A49B4">
        <w:rPr>
          <w:rFonts w:cs="Arial"/>
          <w:b/>
        </w:rPr>
        <w:t>PODATKI O UDELEŽBI PRAVNIH OSEB V LASTNIŠTVU PONUDNIKA (VKLJUČNO S TIHIMI DRUŽBENIKI)</w:t>
      </w:r>
    </w:p>
    <w:p w14:paraId="57141CFE" w14:textId="77777777" w:rsidR="00625353" w:rsidRPr="007A49B4" w:rsidRDefault="00625353" w:rsidP="00625353">
      <w:pPr>
        <w:pStyle w:val="BESEDILO"/>
        <w:ind w:left="36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625353" w:rsidRPr="007A49B4" w14:paraId="2E63D613" w14:textId="77777777" w:rsidTr="009813C1">
        <w:tc>
          <w:tcPr>
            <w:tcW w:w="3048" w:type="dxa"/>
            <w:tcBorders>
              <w:top w:val="single" w:sz="4" w:space="0" w:color="auto"/>
              <w:left w:val="single" w:sz="4" w:space="0" w:color="auto"/>
              <w:bottom w:val="single" w:sz="4" w:space="0" w:color="auto"/>
              <w:right w:val="nil"/>
            </w:tcBorders>
            <w:hideMark/>
          </w:tcPr>
          <w:p w14:paraId="39A92852" w14:textId="77777777" w:rsidR="00625353" w:rsidRPr="007A49B4" w:rsidRDefault="00625353" w:rsidP="009813C1">
            <w:pPr>
              <w:pStyle w:val="BESEDILO"/>
              <w:rPr>
                <w:rFonts w:cs="Arial"/>
                <w:bCs/>
              </w:rPr>
            </w:pPr>
            <w:r w:rsidRPr="007A49B4">
              <w:rPr>
                <w:rFonts w:cs="Arial"/>
              </w:rPr>
              <w:t>Naziv pravne osebe:</w:t>
            </w:r>
          </w:p>
        </w:tc>
        <w:tc>
          <w:tcPr>
            <w:tcW w:w="6166" w:type="dxa"/>
            <w:tcBorders>
              <w:top w:val="single" w:sz="4" w:space="0" w:color="auto"/>
              <w:left w:val="nil"/>
              <w:bottom w:val="single" w:sz="4" w:space="0" w:color="auto"/>
              <w:right w:val="single" w:sz="4" w:space="0" w:color="auto"/>
            </w:tcBorders>
          </w:tcPr>
          <w:p w14:paraId="297CA8C8" w14:textId="77777777" w:rsidR="00625353" w:rsidRPr="007A49B4" w:rsidRDefault="00625353" w:rsidP="009813C1">
            <w:pPr>
              <w:pStyle w:val="BESEDILO"/>
              <w:rPr>
                <w:rFonts w:cs="Arial"/>
                <w:b/>
                <w:bCs/>
              </w:rPr>
            </w:pPr>
          </w:p>
        </w:tc>
      </w:tr>
      <w:tr w:rsidR="00625353" w:rsidRPr="007A49B4" w14:paraId="08EA3C1F" w14:textId="77777777" w:rsidTr="009813C1">
        <w:tc>
          <w:tcPr>
            <w:tcW w:w="3048" w:type="dxa"/>
            <w:tcBorders>
              <w:top w:val="single" w:sz="4" w:space="0" w:color="auto"/>
              <w:left w:val="single" w:sz="4" w:space="0" w:color="auto"/>
              <w:bottom w:val="single" w:sz="4" w:space="0" w:color="auto"/>
              <w:right w:val="nil"/>
            </w:tcBorders>
          </w:tcPr>
          <w:p w14:paraId="47187370" w14:textId="77777777" w:rsidR="00625353" w:rsidRPr="007A49B4" w:rsidRDefault="00625353" w:rsidP="009813C1">
            <w:pPr>
              <w:pStyle w:val="BESEDILO"/>
              <w:rPr>
                <w:rFonts w:cs="Arial"/>
                <w:bCs/>
              </w:rPr>
            </w:pPr>
            <w:r w:rsidRPr="007A49B4">
              <w:rPr>
                <w:rFonts w:cs="Arial"/>
              </w:rPr>
              <w:t>Sedež pravne osebe:</w:t>
            </w:r>
          </w:p>
        </w:tc>
        <w:tc>
          <w:tcPr>
            <w:tcW w:w="6166" w:type="dxa"/>
            <w:tcBorders>
              <w:top w:val="single" w:sz="4" w:space="0" w:color="auto"/>
              <w:left w:val="nil"/>
              <w:bottom w:val="single" w:sz="4" w:space="0" w:color="auto"/>
              <w:right w:val="single" w:sz="4" w:space="0" w:color="auto"/>
            </w:tcBorders>
          </w:tcPr>
          <w:p w14:paraId="1011760B" w14:textId="77777777" w:rsidR="00625353" w:rsidRPr="007A49B4" w:rsidRDefault="00625353" w:rsidP="009813C1">
            <w:pPr>
              <w:pStyle w:val="BESEDILO"/>
              <w:rPr>
                <w:rFonts w:cs="Arial"/>
                <w:bCs/>
              </w:rPr>
            </w:pPr>
          </w:p>
        </w:tc>
      </w:tr>
      <w:tr w:rsidR="00625353" w:rsidRPr="007A49B4" w14:paraId="2F4D4589" w14:textId="77777777" w:rsidTr="009813C1">
        <w:tc>
          <w:tcPr>
            <w:tcW w:w="3048" w:type="dxa"/>
            <w:tcBorders>
              <w:top w:val="single" w:sz="4" w:space="0" w:color="auto"/>
              <w:left w:val="single" w:sz="4" w:space="0" w:color="auto"/>
              <w:bottom w:val="single" w:sz="4" w:space="0" w:color="auto"/>
              <w:right w:val="nil"/>
            </w:tcBorders>
          </w:tcPr>
          <w:p w14:paraId="1D11269D" w14:textId="77777777" w:rsidR="00625353" w:rsidRPr="007A49B4" w:rsidRDefault="00625353" w:rsidP="009813C1">
            <w:pPr>
              <w:pStyle w:val="BESEDILO"/>
              <w:rPr>
                <w:rFonts w:cs="Arial"/>
                <w:bCs/>
              </w:rPr>
            </w:pPr>
            <w:r w:rsidRPr="007A49B4">
              <w:rPr>
                <w:rFonts w:cs="Arial"/>
                <w:bCs/>
              </w:rPr>
              <w:t>Delež lastništva:</w:t>
            </w:r>
          </w:p>
        </w:tc>
        <w:tc>
          <w:tcPr>
            <w:tcW w:w="6166" w:type="dxa"/>
            <w:tcBorders>
              <w:top w:val="single" w:sz="4" w:space="0" w:color="auto"/>
              <w:left w:val="nil"/>
              <w:bottom w:val="single" w:sz="4" w:space="0" w:color="auto"/>
              <w:right w:val="single" w:sz="4" w:space="0" w:color="auto"/>
            </w:tcBorders>
          </w:tcPr>
          <w:p w14:paraId="3603151A" w14:textId="77777777" w:rsidR="00625353" w:rsidRPr="007A49B4" w:rsidRDefault="00625353" w:rsidP="009813C1">
            <w:pPr>
              <w:pStyle w:val="BESEDILO"/>
              <w:rPr>
                <w:rFonts w:cs="Arial"/>
                <w:bCs/>
              </w:rPr>
            </w:pPr>
          </w:p>
        </w:tc>
      </w:tr>
      <w:tr w:rsidR="00625353" w:rsidRPr="007A49B4" w14:paraId="64A84CA3" w14:textId="77777777" w:rsidTr="009813C1">
        <w:tc>
          <w:tcPr>
            <w:tcW w:w="3048" w:type="dxa"/>
            <w:tcBorders>
              <w:top w:val="single" w:sz="4" w:space="0" w:color="auto"/>
              <w:left w:val="single" w:sz="4" w:space="0" w:color="auto"/>
              <w:bottom w:val="single" w:sz="4" w:space="0" w:color="auto"/>
              <w:right w:val="nil"/>
            </w:tcBorders>
          </w:tcPr>
          <w:p w14:paraId="4271705C" w14:textId="77777777" w:rsidR="00625353" w:rsidRPr="007A49B4" w:rsidRDefault="00625353" w:rsidP="009813C1">
            <w:pPr>
              <w:pStyle w:val="BESEDILO"/>
              <w:rPr>
                <w:rFonts w:cs="Arial"/>
                <w:bCs/>
              </w:rPr>
            </w:pPr>
            <w:r w:rsidRPr="007A49B4">
              <w:rPr>
                <w:rFonts w:cs="Arial"/>
                <w:bCs/>
              </w:rPr>
              <w:t>Matična št.:</w:t>
            </w:r>
          </w:p>
        </w:tc>
        <w:tc>
          <w:tcPr>
            <w:tcW w:w="6166" w:type="dxa"/>
            <w:tcBorders>
              <w:top w:val="single" w:sz="4" w:space="0" w:color="auto"/>
              <w:left w:val="nil"/>
              <w:bottom w:val="single" w:sz="4" w:space="0" w:color="auto"/>
              <w:right w:val="single" w:sz="4" w:space="0" w:color="auto"/>
            </w:tcBorders>
          </w:tcPr>
          <w:p w14:paraId="14F0603A" w14:textId="77777777" w:rsidR="00625353" w:rsidRPr="007A49B4" w:rsidRDefault="00625353" w:rsidP="009813C1">
            <w:pPr>
              <w:pStyle w:val="BESEDILO"/>
              <w:rPr>
                <w:rFonts w:cs="Arial"/>
                <w:bCs/>
              </w:rPr>
            </w:pPr>
          </w:p>
        </w:tc>
      </w:tr>
      <w:tr w:rsidR="00625353" w:rsidRPr="007A49B4" w14:paraId="44A374D9" w14:textId="77777777" w:rsidTr="009813C1">
        <w:tc>
          <w:tcPr>
            <w:tcW w:w="3048" w:type="dxa"/>
            <w:tcBorders>
              <w:top w:val="single" w:sz="4" w:space="0" w:color="auto"/>
              <w:left w:val="single" w:sz="4" w:space="0" w:color="auto"/>
              <w:bottom w:val="single" w:sz="4" w:space="0" w:color="auto"/>
              <w:right w:val="nil"/>
            </w:tcBorders>
          </w:tcPr>
          <w:p w14:paraId="2790F291" w14:textId="77777777" w:rsidR="00625353" w:rsidRPr="007A49B4" w:rsidRDefault="00625353" w:rsidP="009813C1">
            <w:pPr>
              <w:pStyle w:val="BESEDILO"/>
              <w:rPr>
                <w:rFonts w:cs="Arial"/>
                <w:bCs/>
              </w:rPr>
            </w:pPr>
            <w:r w:rsidRPr="007A49B4">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7EB666FC" w14:textId="77777777" w:rsidR="00625353" w:rsidRPr="007A49B4" w:rsidRDefault="00625353" w:rsidP="009813C1">
            <w:pPr>
              <w:pStyle w:val="BESEDILO"/>
              <w:rPr>
                <w:rFonts w:cs="Arial"/>
                <w:bCs/>
              </w:rPr>
            </w:pPr>
          </w:p>
          <w:p w14:paraId="3699C83C" w14:textId="77777777" w:rsidR="00625353" w:rsidRPr="007A49B4" w:rsidRDefault="00625353" w:rsidP="009813C1">
            <w:pPr>
              <w:pStyle w:val="BESEDILO"/>
              <w:rPr>
                <w:rFonts w:cs="Arial"/>
                <w:bCs/>
              </w:rPr>
            </w:pPr>
            <w:r w:rsidRPr="007A49B4">
              <w:rPr>
                <w:rFonts w:cs="Arial"/>
                <w:bCs/>
              </w:rPr>
              <w:t>DA  -  NE</w:t>
            </w:r>
          </w:p>
        </w:tc>
      </w:tr>
    </w:tbl>
    <w:p w14:paraId="4DC67482" w14:textId="77777777" w:rsidR="00625353" w:rsidRPr="007A49B4" w:rsidRDefault="00625353" w:rsidP="00625353">
      <w:pPr>
        <w:pStyle w:val="BESEDILO"/>
        <w:rPr>
          <w:rFonts w:cs="Arial"/>
          <w:b/>
          <w:bCs/>
        </w:rPr>
      </w:pPr>
    </w:p>
    <w:p w14:paraId="51708A99" w14:textId="77777777" w:rsidR="00625353" w:rsidRPr="007A49B4" w:rsidRDefault="00625353" w:rsidP="00625353">
      <w:pPr>
        <w:pStyle w:val="BESEDILO"/>
        <w:rPr>
          <w:rFonts w:cs="Arial"/>
        </w:rPr>
      </w:pPr>
      <w:r w:rsidRPr="007A49B4">
        <w:rPr>
          <w:rFonts w:cs="Arial"/>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625353" w:rsidRPr="007A49B4" w14:paraId="64B93061" w14:textId="77777777" w:rsidTr="009813C1">
        <w:tc>
          <w:tcPr>
            <w:tcW w:w="3048" w:type="dxa"/>
            <w:tcBorders>
              <w:top w:val="single" w:sz="4" w:space="0" w:color="auto"/>
              <w:left w:val="single" w:sz="4" w:space="0" w:color="auto"/>
              <w:bottom w:val="single" w:sz="4" w:space="0" w:color="auto"/>
              <w:right w:val="single" w:sz="4" w:space="0" w:color="auto"/>
            </w:tcBorders>
            <w:hideMark/>
          </w:tcPr>
          <w:p w14:paraId="6581F495" w14:textId="77777777" w:rsidR="00625353" w:rsidRPr="007A49B4" w:rsidRDefault="00625353" w:rsidP="009813C1">
            <w:pPr>
              <w:pStyle w:val="BESEDILO"/>
              <w:rPr>
                <w:rFonts w:cs="Arial"/>
                <w:bCs/>
              </w:rPr>
            </w:pPr>
            <w:r w:rsidRPr="007A49B4">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4590F2A3" w14:textId="77777777" w:rsidR="00625353" w:rsidRPr="007A49B4" w:rsidRDefault="00625353" w:rsidP="009813C1">
            <w:pPr>
              <w:pStyle w:val="BESEDILO"/>
              <w:rPr>
                <w:rFonts w:cs="Arial"/>
                <w:b/>
                <w:bCs/>
              </w:rPr>
            </w:pPr>
          </w:p>
        </w:tc>
      </w:tr>
      <w:tr w:rsidR="00625353" w:rsidRPr="007A49B4" w14:paraId="74F94F0C" w14:textId="77777777" w:rsidTr="009813C1">
        <w:tc>
          <w:tcPr>
            <w:tcW w:w="3048" w:type="dxa"/>
            <w:tcBorders>
              <w:top w:val="single" w:sz="4" w:space="0" w:color="auto"/>
              <w:left w:val="single" w:sz="4" w:space="0" w:color="auto"/>
              <w:bottom w:val="single" w:sz="4" w:space="0" w:color="auto"/>
              <w:right w:val="single" w:sz="4" w:space="0" w:color="auto"/>
            </w:tcBorders>
          </w:tcPr>
          <w:p w14:paraId="2F81D8EC" w14:textId="77777777" w:rsidR="00625353" w:rsidRPr="007A49B4" w:rsidRDefault="00625353" w:rsidP="009813C1">
            <w:pPr>
              <w:pStyle w:val="BESEDILO"/>
              <w:rPr>
                <w:rFonts w:cs="Arial"/>
                <w:bCs/>
              </w:rPr>
            </w:pPr>
            <w:r w:rsidRPr="007A49B4">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tcPr>
          <w:p w14:paraId="236BADDA" w14:textId="77777777" w:rsidR="00625353" w:rsidRPr="007A49B4" w:rsidRDefault="00625353" w:rsidP="009813C1">
            <w:pPr>
              <w:pStyle w:val="BESEDILO"/>
              <w:rPr>
                <w:rFonts w:cs="Arial"/>
                <w:bCs/>
              </w:rPr>
            </w:pPr>
          </w:p>
        </w:tc>
      </w:tr>
      <w:tr w:rsidR="00625353" w:rsidRPr="007A49B4" w14:paraId="4A5530F7" w14:textId="77777777" w:rsidTr="009813C1">
        <w:tc>
          <w:tcPr>
            <w:tcW w:w="3048" w:type="dxa"/>
            <w:tcBorders>
              <w:top w:val="single" w:sz="4" w:space="0" w:color="auto"/>
              <w:left w:val="single" w:sz="4" w:space="0" w:color="auto"/>
              <w:bottom w:val="single" w:sz="4" w:space="0" w:color="auto"/>
              <w:right w:val="single" w:sz="4" w:space="0" w:color="auto"/>
            </w:tcBorders>
          </w:tcPr>
          <w:p w14:paraId="1B5A6ACF" w14:textId="77777777" w:rsidR="00625353" w:rsidRPr="007A49B4" w:rsidRDefault="00625353" w:rsidP="009813C1">
            <w:pPr>
              <w:pStyle w:val="BESEDILO"/>
              <w:rPr>
                <w:rFonts w:cs="Arial"/>
                <w:bCs/>
              </w:rPr>
            </w:pPr>
            <w:r w:rsidRPr="007A49B4">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76C04CF4" w14:textId="77777777" w:rsidR="00625353" w:rsidRPr="007A49B4" w:rsidRDefault="00625353" w:rsidP="009813C1">
            <w:pPr>
              <w:pStyle w:val="BESEDILO"/>
              <w:rPr>
                <w:rFonts w:cs="Arial"/>
                <w:bCs/>
              </w:rPr>
            </w:pPr>
          </w:p>
        </w:tc>
      </w:tr>
      <w:tr w:rsidR="00625353" w:rsidRPr="007A49B4" w14:paraId="4F0FB8D1" w14:textId="77777777" w:rsidTr="009813C1">
        <w:tc>
          <w:tcPr>
            <w:tcW w:w="3048" w:type="dxa"/>
            <w:tcBorders>
              <w:top w:val="single" w:sz="4" w:space="0" w:color="auto"/>
              <w:left w:val="single" w:sz="4" w:space="0" w:color="auto"/>
              <w:bottom w:val="single" w:sz="4" w:space="0" w:color="auto"/>
              <w:right w:val="single" w:sz="4" w:space="0" w:color="auto"/>
            </w:tcBorders>
          </w:tcPr>
          <w:p w14:paraId="4144452E" w14:textId="77777777" w:rsidR="00625353" w:rsidRPr="007A49B4" w:rsidRDefault="00625353" w:rsidP="009813C1">
            <w:pPr>
              <w:pStyle w:val="BESEDILO"/>
              <w:rPr>
                <w:rFonts w:cs="Arial"/>
                <w:bCs/>
              </w:rPr>
            </w:pPr>
            <w:r w:rsidRPr="007A49B4">
              <w:rPr>
                <w:rFonts w:cs="Arial"/>
                <w:bCs/>
              </w:rPr>
              <w:t>Tihi družbenik (DA – NE)</w:t>
            </w:r>
          </w:p>
          <w:p w14:paraId="731EBA31" w14:textId="77777777" w:rsidR="00625353" w:rsidRPr="007A49B4" w:rsidRDefault="00625353" w:rsidP="009813C1">
            <w:pPr>
              <w:pStyle w:val="BESEDILO"/>
              <w:rPr>
                <w:rFonts w:cs="Arial"/>
                <w:bCs/>
              </w:rPr>
            </w:pPr>
            <w:r w:rsidRPr="007A49B4">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CD9EAC0" w14:textId="77777777" w:rsidR="00625353" w:rsidRPr="007A49B4" w:rsidRDefault="00625353" w:rsidP="009813C1">
            <w:pPr>
              <w:pStyle w:val="BESEDILO"/>
              <w:rPr>
                <w:rFonts w:cs="Arial"/>
                <w:bCs/>
              </w:rPr>
            </w:pPr>
          </w:p>
        </w:tc>
      </w:tr>
    </w:tbl>
    <w:p w14:paraId="29320783" w14:textId="77777777" w:rsidR="00625353" w:rsidRPr="007A49B4" w:rsidRDefault="00625353" w:rsidP="00625353">
      <w:pPr>
        <w:pStyle w:val="BESEDILO"/>
        <w:rPr>
          <w:rFonts w:cs="Arial"/>
        </w:rPr>
      </w:pPr>
    </w:p>
    <w:p w14:paraId="7F570168" w14:textId="77777777" w:rsidR="00625353" w:rsidRPr="007A49B4" w:rsidRDefault="00625353" w:rsidP="00625353">
      <w:pPr>
        <w:pStyle w:val="BESEDILO"/>
        <w:rPr>
          <w:rFonts w:cs="Arial"/>
        </w:rPr>
      </w:pPr>
      <w:r w:rsidRPr="007A49B4">
        <w:rPr>
          <w:rFonts w:cs="Arial"/>
        </w:rPr>
        <w:t>(ustrezno nadaljujte seznam)</w:t>
      </w:r>
    </w:p>
    <w:p w14:paraId="47DDE44C" w14:textId="77777777" w:rsidR="00625353" w:rsidRPr="007A49B4" w:rsidRDefault="00625353" w:rsidP="00625353">
      <w:pPr>
        <w:pStyle w:val="BESEDILO"/>
        <w:rPr>
          <w:rFonts w:cs="Arial"/>
        </w:rPr>
      </w:pPr>
    </w:p>
    <w:p w14:paraId="268C18A5" w14:textId="77777777" w:rsidR="00625353" w:rsidRPr="007A49B4" w:rsidRDefault="00625353" w:rsidP="00B671DE">
      <w:pPr>
        <w:numPr>
          <w:ilvl w:val="0"/>
          <w:numId w:val="15"/>
        </w:numPr>
        <w:jc w:val="left"/>
        <w:rPr>
          <w:rFonts w:cs="Arial"/>
          <w:b/>
        </w:rPr>
      </w:pPr>
      <w:r w:rsidRPr="007A49B4">
        <w:rPr>
          <w:rFonts w:cs="Arial"/>
        </w:rPr>
        <w:br w:type="page"/>
      </w:r>
      <w:r w:rsidRPr="007A49B4">
        <w:rPr>
          <w:rFonts w:cs="Arial"/>
          <w:b/>
        </w:rPr>
        <w:lastRenderedPageBreak/>
        <w:t>PODATKI O POVEZANIH DRUŽBAH</w:t>
      </w:r>
    </w:p>
    <w:p w14:paraId="679A2E08" w14:textId="77777777" w:rsidR="00625353" w:rsidRPr="007A49B4" w:rsidRDefault="00625353" w:rsidP="00625353">
      <w:pPr>
        <w:pStyle w:val="BESEDILO"/>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625353" w:rsidRPr="007A49B4" w14:paraId="1FE49603" w14:textId="77777777" w:rsidTr="009813C1">
        <w:tc>
          <w:tcPr>
            <w:tcW w:w="3048" w:type="dxa"/>
            <w:tcBorders>
              <w:top w:val="single" w:sz="4" w:space="0" w:color="auto"/>
              <w:left w:val="single" w:sz="4" w:space="0" w:color="auto"/>
              <w:bottom w:val="single" w:sz="4" w:space="0" w:color="auto"/>
              <w:right w:val="nil"/>
            </w:tcBorders>
            <w:hideMark/>
          </w:tcPr>
          <w:p w14:paraId="20E4DCAC" w14:textId="77777777" w:rsidR="00625353" w:rsidRPr="007A49B4" w:rsidRDefault="00625353" w:rsidP="009813C1">
            <w:pPr>
              <w:pStyle w:val="BESEDILO"/>
              <w:rPr>
                <w:rFonts w:cs="Arial"/>
                <w:bCs/>
              </w:rPr>
            </w:pPr>
            <w:r w:rsidRPr="007A49B4">
              <w:rPr>
                <w:rFonts w:cs="Arial"/>
              </w:rPr>
              <w:t>Naziv pravne osebe:</w:t>
            </w:r>
          </w:p>
        </w:tc>
        <w:tc>
          <w:tcPr>
            <w:tcW w:w="6166" w:type="dxa"/>
            <w:tcBorders>
              <w:top w:val="single" w:sz="4" w:space="0" w:color="auto"/>
              <w:left w:val="nil"/>
              <w:bottom w:val="single" w:sz="4" w:space="0" w:color="auto"/>
              <w:right w:val="single" w:sz="4" w:space="0" w:color="auto"/>
            </w:tcBorders>
          </w:tcPr>
          <w:p w14:paraId="06F27E51" w14:textId="77777777" w:rsidR="00625353" w:rsidRPr="007A49B4" w:rsidRDefault="00625353" w:rsidP="009813C1">
            <w:pPr>
              <w:pStyle w:val="BESEDILO"/>
              <w:rPr>
                <w:rFonts w:cs="Arial"/>
                <w:b/>
                <w:bCs/>
              </w:rPr>
            </w:pPr>
          </w:p>
        </w:tc>
      </w:tr>
      <w:tr w:rsidR="00625353" w:rsidRPr="007A49B4" w14:paraId="0730F176" w14:textId="77777777" w:rsidTr="009813C1">
        <w:tc>
          <w:tcPr>
            <w:tcW w:w="3048" w:type="dxa"/>
            <w:tcBorders>
              <w:top w:val="single" w:sz="4" w:space="0" w:color="auto"/>
              <w:left w:val="single" w:sz="4" w:space="0" w:color="auto"/>
              <w:bottom w:val="single" w:sz="4" w:space="0" w:color="auto"/>
              <w:right w:val="nil"/>
            </w:tcBorders>
          </w:tcPr>
          <w:p w14:paraId="1F5BA77D" w14:textId="77777777" w:rsidR="00625353" w:rsidRPr="007A49B4" w:rsidRDefault="00625353" w:rsidP="009813C1">
            <w:pPr>
              <w:pStyle w:val="BESEDILO"/>
              <w:rPr>
                <w:rFonts w:cs="Arial"/>
                <w:bCs/>
              </w:rPr>
            </w:pPr>
            <w:r w:rsidRPr="007A49B4">
              <w:rPr>
                <w:rFonts w:cs="Arial"/>
              </w:rPr>
              <w:t>Sedež pravne osebe:</w:t>
            </w:r>
          </w:p>
        </w:tc>
        <w:tc>
          <w:tcPr>
            <w:tcW w:w="6166" w:type="dxa"/>
            <w:tcBorders>
              <w:top w:val="single" w:sz="4" w:space="0" w:color="auto"/>
              <w:left w:val="nil"/>
              <w:bottom w:val="single" w:sz="4" w:space="0" w:color="auto"/>
              <w:right w:val="single" w:sz="4" w:space="0" w:color="auto"/>
            </w:tcBorders>
          </w:tcPr>
          <w:p w14:paraId="1A353B4E" w14:textId="77777777" w:rsidR="00625353" w:rsidRPr="007A49B4" w:rsidRDefault="00625353" w:rsidP="009813C1">
            <w:pPr>
              <w:pStyle w:val="BESEDILO"/>
              <w:rPr>
                <w:rFonts w:cs="Arial"/>
                <w:bCs/>
              </w:rPr>
            </w:pPr>
          </w:p>
        </w:tc>
      </w:tr>
      <w:tr w:rsidR="00625353" w:rsidRPr="007A49B4" w14:paraId="652FFCBE" w14:textId="77777777" w:rsidTr="009813C1">
        <w:tc>
          <w:tcPr>
            <w:tcW w:w="3048" w:type="dxa"/>
            <w:tcBorders>
              <w:top w:val="single" w:sz="4" w:space="0" w:color="auto"/>
              <w:left w:val="single" w:sz="4" w:space="0" w:color="auto"/>
              <w:bottom w:val="single" w:sz="4" w:space="0" w:color="auto"/>
              <w:right w:val="nil"/>
            </w:tcBorders>
          </w:tcPr>
          <w:p w14:paraId="7BABF256" w14:textId="77777777" w:rsidR="00625353" w:rsidRPr="007A49B4" w:rsidRDefault="00625353" w:rsidP="009813C1">
            <w:pPr>
              <w:pStyle w:val="BESEDILO"/>
              <w:rPr>
                <w:rFonts w:cs="Arial"/>
                <w:bCs/>
              </w:rPr>
            </w:pPr>
            <w:r w:rsidRPr="007A49B4">
              <w:rPr>
                <w:rFonts w:cs="Arial"/>
                <w:bCs/>
              </w:rPr>
              <w:t>Matična št.:</w:t>
            </w:r>
          </w:p>
        </w:tc>
        <w:tc>
          <w:tcPr>
            <w:tcW w:w="6166" w:type="dxa"/>
            <w:tcBorders>
              <w:top w:val="single" w:sz="4" w:space="0" w:color="auto"/>
              <w:left w:val="nil"/>
              <w:bottom w:val="single" w:sz="4" w:space="0" w:color="auto"/>
              <w:right w:val="single" w:sz="4" w:space="0" w:color="auto"/>
            </w:tcBorders>
          </w:tcPr>
          <w:p w14:paraId="0E7CCF79" w14:textId="77777777" w:rsidR="00625353" w:rsidRPr="007A49B4" w:rsidRDefault="00625353" w:rsidP="009813C1">
            <w:pPr>
              <w:pStyle w:val="BESEDILO"/>
              <w:rPr>
                <w:rFonts w:cs="Arial"/>
                <w:bCs/>
              </w:rPr>
            </w:pPr>
          </w:p>
        </w:tc>
      </w:tr>
      <w:tr w:rsidR="00625353" w:rsidRPr="007A49B4" w14:paraId="7BB03E35" w14:textId="77777777" w:rsidTr="009813C1">
        <w:tc>
          <w:tcPr>
            <w:tcW w:w="3048" w:type="dxa"/>
            <w:tcBorders>
              <w:top w:val="single" w:sz="4" w:space="0" w:color="auto"/>
              <w:left w:val="nil"/>
              <w:bottom w:val="nil"/>
              <w:right w:val="nil"/>
            </w:tcBorders>
          </w:tcPr>
          <w:p w14:paraId="7CFFF02B" w14:textId="77777777" w:rsidR="00625353" w:rsidRPr="007A49B4" w:rsidRDefault="00625353" w:rsidP="009813C1">
            <w:pPr>
              <w:pStyle w:val="BESEDILO"/>
              <w:rPr>
                <w:rFonts w:cs="Arial"/>
                <w:bCs/>
              </w:rPr>
            </w:pPr>
          </w:p>
        </w:tc>
        <w:tc>
          <w:tcPr>
            <w:tcW w:w="6166" w:type="dxa"/>
            <w:tcBorders>
              <w:top w:val="single" w:sz="4" w:space="0" w:color="auto"/>
              <w:left w:val="nil"/>
              <w:bottom w:val="nil"/>
              <w:right w:val="nil"/>
            </w:tcBorders>
          </w:tcPr>
          <w:p w14:paraId="01AD9816" w14:textId="77777777" w:rsidR="00625353" w:rsidRPr="007A49B4" w:rsidRDefault="00625353" w:rsidP="009813C1">
            <w:pPr>
              <w:pStyle w:val="BESEDILO"/>
              <w:rPr>
                <w:rFonts w:cs="Arial"/>
                <w:bCs/>
              </w:rPr>
            </w:pPr>
          </w:p>
        </w:tc>
      </w:tr>
    </w:tbl>
    <w:p w14:paraId="334F7CA1" w14:textId="77777777" w:rsidR="00625353" w:rsidRPr="007A49B4" w:rsidRDefault="00625353" w:rsidP="00625353">
      <w:pPr>
        <w:pStyle w:val="BESEDILO"/>
        <w:rPr>
          <w:rFonts w:cs="Arial"/>
          <w:b/>
        </w:rPr>
      </w:pPr>
      <w:r w:rsidRPr="007A49B4">
        <w:rPr>
          <w:rFonts w:cs="Arial"/>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625353" w:rsidRPr="007A49B4" w14:paraId="6DC5FD33" w14:textId="77777777" w:rsidTr="009813C1">
        <w:tc>
          <w:tcPr>
            <w:tcW w:w="3048" w:type="dxa"/>
            <w:tcBorders>
              <w:top w:val="single" w:sz="4" w:space="0" w:color="auto"/>
              <w:left w:val="single" w:sz="4" w:space="0" w:color="auto"/>
              <w:bottom w:val="single" w:sz="4" w:space="0" w:color="auto"/>
              <w:right w:val="nil"/>
            </w:tcBorders>
            <w:hideMark/>
          </w:tcPr>
          <w:p w14:paraId="0B6D0355" w14:textId="77777777" w:rsidR="00625353" w:rsidRPr="007A49B4" w:rsidRDefault="00625353" w:rsidP="009813C1">
            <w:pPr>
              <w:pStyle w:val="BESEDILO"/>
              <w:rPr>
                <w:rFonts w:cs="Arial"/>
                <w:bCs/>
              </w:rPr>
            </w:pPr>
            <w:r w:rsidRPr="007A49B4">
              <w:rPr>
                <w:rFonts w:cs="Arial"/>
              </w:rPr>
              <w:t>Naziv pravne osebe:</w:t>
            </w:r>
          </w:p>
        </w:tc>
        <w:tc>
          <w:tcPr>
            <w:tcW w:w="6166" w:type="dxa"/>
            <w:tcBorders>
              <w:top w:val="single" w:sz="4" w:space="0" w:color="auto"/>
              <w:left w:val="nil"/>
              <w:bottom w:val="single" w:sz="4" w:space="0" w:color="auto"/>
              <w:right w:val="single" w:sz="4" w:space="0" w:color="auto"/>
            </w:tcBorders>
          </w:tcPr>
          <w:p w14:paraId="70259B5C" w14:textId="77777777" w:rsidR="00625353" w:rsidRPr="007A49B4" w:rsidRDefault="00625353" w:rsidP="009813C1">
            <w:pPr>
              <w:pStyle w:val="BESEDILO"/>
              <w:rPr>
                <w:rFonts w:cs="Arial"/>
                <w:b/>
                <w:bCs/>
              </w:rPr>
            </w:pPr>
          </w:p>
        </w:tc>
      </w:tr>
      <w:tr w:rsidR="00625353" w:rsidRPr="007A49B4" w14:paraId="41575646" w14:textId="77777777" w:rsidTr="009813C1">
        <w:tc>
          <w:tcPr>
            <w:tcW w:w="3048" w:type="dxa"/>
            <w:tcBorders>
              <w:top w:val="single" w:sz="4" w:space="0" w:color="auto"/>
              <w:left w:val="single" w:sz="4" w:space="0" w:color="auto"/>
              <w:bottom w:val="single" w:sz="4" w:space="0" w:color="auto"/>
              <w:right w:val="nil"/>
            </w:tcBorders>
          </w:tcPr>
          <w:p w14:paraId="5F8F7334" w14:textId="77777777" w:rsidR="00625353" w:rsidRPr="007A49B4" w:rsidRDefault="00625353" w:rsidP="009813C1">
            <w:pPr>
              <w:pStyle w:val="BESEDILO"/>
              <w:rPr>
                <w:rFonts w:cs="Arial"/>
                <w:bCs/>
              </w:rPr>
            </w:pPr>
            <w:r w:rsidRPr="007A49B4">
              <w:rPr>
                <w:rFonts w:cs="Arial"/>
              </w:rPr>
              <w:t>Sedež pravne osebe:</w:t>
            </w:r>
          </w:p>
        </w:tc>
        <w:tc>
          <w:tcPr>
            <w:tcW w:w="6166" w:type="dxa"/>
            <w:tcBorders>
              <w:top w:val="single" w:sz="4" w:space="0" w:color="auto"/>
              <w:left w:val="nil"/>
              <w:bottom w:val="single" w:sz="4" w:space="0" w:color="auto"/>
              <w:right w:val="single" w:sz="4" w:space="0" w:color="auto"/>
            </w:tcBorders>
          </w:tcPr>
          <w:p w14:paraId="1D437E77" w14:textId="77777777" w:rsidR="00625353" w:rsidRPr="007A49B4" w:rsidRDefault="00625353" w:rsidP="009813C1">
            <w:pPr>
              <w:pStyle w:val="BESEDILO"/>
              <w:rPr>
                <w:rFonts w:cs="Arial"/>
                <w:bCs/>
              </w:rPr>
            </w:pPr>
          </w:p>
        </w:tc>
      </w:tr>
      <w:tr w:rsidR="00625353" w:rsidRPr="007A49B4" w14:paraId="7AA9D19D" w14:textId="77777777" w:rsidTr="009813C1">
        <w:tc>
          <w:tcPr>
            <w:tcW w:w="3048" w:type="dxa"/>
            <w:tcBorders>
              <w:top w:val="single" w:sz="4" w:space="0" w:color="auto"/>
              <w:left w:val="single" w:sz="4" w:space="0" w:color="auto"/>
              <w:bottom w:val="single" w:sz="4" w:space="0" w:color="auto"/>
              <w:right w:val="nil"/>
            </w:tcBorders>
          </w:tcPr>
          <w:p w14:paraId="4E959A5D" w14:textId="77777777" w:rsidR="00625353" w:rsidRPr="007A49B4" w:rsidRDefault="00625353" w:rsidP="009813C1">
            <w:pPr>
              <w:pStyle w:val="BESEDILO"/>
              <w:rPr>
                <w:rFonts w:cs="Arial"/>
                <w:bCs/>
              </w:rPr>
            </w:pPr>
            <w:r w:rsidRPr="007A49B4">
              <w:rPr>
                <w:rFonts w:cs="Arial"/>
                <w:bCs/>
              </w:rPr>
              <w:t>Matična št.:</w:t>
            </w:r>
          </w:p>
        </w:tc>
        <w:tc>
          <w:tcPr>
            <w:tcW w:w="6166" w:type="dxa"/>
            <w:tcBorders>
              <w:top w:val="single" w:sz="4" w:space="0" w:color="auto"/>
              <w:left w:val="nil"/>
              <w:bottom w:val="single" w:sz="4" w:space="0" w:color="auto"/>
              <w:right w:val="single" w:sz="4" w:space="0" w:color="auto"/>
            </w:tcBorders>
          </w:tcPr>
          <w:p w14:paraId="5C4FC0F1" w14:textId="77777777" w:rsidR="00625353" w:rsidRPr="007A49B4" w:rsidRDefault="00625353" w:rsidP="009813C1">
            <w:pPr>
              <w:pStyle w:val="BESEDILO"/>
              <w:rPr>
                <w:rFonts w:cs="Arial"/>
                <w:bCs/>
              </w:rPr>
            </w:pPr>
          </w:p>
        </w:tc>
      </w:tr>
      <w:tr w:rsidR="00625353" w:rsidRPr="007A49B4" w14:paraId="2C859786" w14:textId="77777777" w:rsidTr="009813C1">
        <w:tc>
          <w:tcPr>
            <w:tcW w:w="3048" w:type="dxa"/>
            <w:tcBorders>
              <w:top w:val="single" w:sz="4" w:space="0" w:color="auto"/>
              <w:left w:val="single" w:sz="4" w:space="0" w:color="auto"/>
              <w:bottom w:val="single" w:sz="4" w:space="0" w:color="auto"/>
              <w:right w:val="nil"/>
            </w:tcBorders>
          </w:tcPr>
          <w:p w14:paraId="5FDB5BBC" w14:textId="77777777" w:rsidR="00625353" w:rsidRPr="007A49B4" w:rsidRDefault="00625353" w:rsidP="009813C1">
            <w:pPr>
              <w:pStyle w:val="BESEDILO"/>
              <w:rPr>
                <w:rFonts w:cs="Arial"/>
                <w:b/>
                <w:bCs/>
              </w:rPr>
            </w:pPr>
            <w:r w:rsidRPr="007A49B4">
              <w:rPr>
                <w:rFonts w:cs="Arial"/>
                <w:b/>
                <w:bCs/>
              </w:rPr>
              <w:t>povezana na način:</w:t>
            </w:r>
          </w:p>
        </w:tc>
        <w:tc>
          <w:tcPr>
            <w:tcW w:w="6166" w:type="dxa"/>
            <w:tcBorders>
              <w:top w:val="single" w:sz="4" w:space="0" w:color="auto"/>
              <w:left w:val="nil"/>
              <w:bottom w:val="single" w:sz="4" w:space="0" w:color="auto"/>
              <w:right w:val="single" w:sz="4" w:space="0" w:color="auto"/>
            </w:tcBorders>
          </w:tcPr>
          <w:p w14:paraId="7D5B241E" w14:textId="77777777" w:rsidR="00625353" w:rsidRPr="007A49B4" w:rsidRDefault="00625353" w:rsidP="009813C1">
            <w:pPr>
              <w:pStyle w:val="BESEDILO"/>
              <w:rPr>
                <w:rFonts w:cs="Arial"/>
                <w:bCs/>
              </w:rPr>
            </w:pPr>
          </w:p>
        </w:tc>
      </w:tr>
    </w:tbl>
    <w:p w14:paraId="1C12B6A4" w14:textId="77777777" w:rsidR="00625353" w:rsidRPr="007A49B4" w:rsidRDefault="00625353" w:rsidP="00625353">
      <w:pPr>
        <w:pStyle w:val="BESEDILO"/>
        <w:rPr>
          <w:rFonts w:cs="Arial"/>
        </w:rPr>
      </w:pPr>
    </w:p>
    <w:p w14:paraId="14F56595" w14:textId="77777777" w:rsidR="00625353" w:rsidRPr="007A49B4" w:rsidRDefault="00625353" w:rsidP="00625353">
      <w:pPr>
        <w:pStyle w:val="BESEDILO"/>
        <w:rPr>
          <w:rFonts w:cs="Arial"/>
        </w:rPr>
      </w:pPr>
      <w:r w:rsidRPr="007A49B4">
        <w:rPr>
          <w:rFonts w:cs="Arial"/>
        </w:rPr>
        <w:t>(ustrezno nadaljujte seznam)</w:t>
      </w:r>
    </w:p>
    <w:p w14:paraId="2546BADB" w14:textId="77777777" w:rsidR="00625353" w:rsidRPr="007A49B4" w:rsidRDefault="00625353" w:rsidP="00625353">
      <w:pPr>
        <w:pStyle w:val="BESEDILO"/>
        <w:rPr>
          <w:rFonts w:cs="Arial"/>
        </w:rPr>
      </w:pPr>
    </w:p>
    <w:p w14:paraId="257B201A" w14:textId="77777777" w:rsidR="000D4ABD" w:rsidRPr="007A49B4" w:rsidRDefault="000D4ABD" w:rsidP="000D4ABD">
      <w:pPr>
        <w:rPr>
          <w:rFonts w:cs="Arial"/>
        </w:rPr>
      </w:pPr>
      <w:r w:rsidRPr="007A49B4">
        <w:rPr>
          <w:rFonts w:cs="Arial"/>
        </w:rPr>
        <w:t xml:space="preserve">Izjavljam, da sem kot fizične osebe – udeležence v lastništvu ponudnika navedel: </w:t>
      </w:r>
    </w:p>
    <w:p w14:paraId="7F8B564A" w14:textId="77777777" w:rsidR="000D4ABD" w:rsidRPr="007A49B4" w:rsidRDefault="000D4ABD" w:rsidP="000D4ABD">
      <w:pPr>
        <w:pStyle w:val="Odstavekseznama"/>
        <w:numPr>
          <w:ilvl w:val="0"/>
          <w:numId w:val="37"/>
        </w:numPr>
        <w:spacing w:after="120" w:line="276" w:lineRule="auto"/>
        <w:contextualSpacing/>
        <w:rPr>
          <w:rFonts w:cs="Arial"/>
        </w:rPr>
      </w:pPr>
      <w:r w:rsidRPr="007A49B4">
        <w:rPr>
          <w:rFonts w:cs="Arial"/>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F7A54B6" w14:textId="77777777" w:rsidR="000D4ABD" w:rsidRPr="007A49B4" w:rsidRDefault="000D4ABD" w:rsidP="000D4ABD">
      <w:pPr>
        <w:pStyle w:val="Odstavekseznama"/>
        <w:numPr>
          <w:ilvl w:val="0"/>
          <w:numId w:val="37"/>
        </w:numPr>
        <w:spacing w:after="120" w:line="276" w:lineRule="auto"/>
        <w:contextualSpacing/>
        <w:rPr>
          <w:rFonts w:cs="Arial"/>
        </w:rPr>
      </w:pPr>
      <w:r w:rsidRPr="007A49B4">
        <w:rPr>
          <w:rFonts w:cs="Arial"/>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33109F76" w14:textId="77777777" w:rsidR="000D4ABD" w:rsidRPr="007A49B4" w:rsidRDefault="000D4ABD" w:rsidP="000D4ABD">
      <w:pPr>
        <w:rPr>
          <w:rFonts w:cs="Arial"/>
        </w:rPr>
      </w:pPr>
      <w:r w:rsidRPr="007A49B4">
        <w:rPr>
          <w:rFonts w:cs="Ari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FC24770" w14:textId="77777777" w:rsidR="000D4ABD" w:rsidRPr="007A49B4" w:rsidRDefault="000D4ABD" w:rsidP="000D4ABD">
      <w:pPr>
        <w:rPr>
          <w:rFonts w:cs="Arial"/>
        </w:rPr>
      </w:pPr>
    </w:p>
    <w:p w14:paraId="7B3B57CB" w14:textId="77777777" w:rsidR="000D4ABD" w:rsidRPr="007A49B4" w:rsidRDefault="000D4ABD" w:rsidP="000D4ABD">
      <w:pPr>
        <w:rPr>
          <w:rFonts w:cs="Arial"/>
        </w:rPr>
      </w:pPr>
      <w:r w:rsidRPr="007A49B4">
        <w:rPr>
          <w:rFonts w:cs="Arial"/>
        </w:rPr>
        <w:t>S podpisom te izjave prav tako izjavljam, da nisem povezan s funkcionarjem in po mojem vedenju nisem povezan z družinskim članom funkcionarja na način, določen v prvem odstavku 35. člena Zakona o integriteti in preprečevanju korupcije (Uradni list RS, št. 69/11 s spremembami in dopolnitvami).</w:t>
      </w:r>
    </w:p>
    <w:p w14:paraId="2EA40B38" w14:textId="77777777" w:rsidR="000D4ABD" w:rsidRPr="007A49B4" w:rsidRDefault="000D4ABD" w:rsidP="000D4ABD">
      <w:pPr>
        <w:rPr>
          <w:rFonts w:cs="Arial"/>
        </w:rPr>
      </w:pPr>
    </w:p>
    <w:p w14:paraId="664F4293" w14:textId="77777777" w:rsidR="000D4ABD" w:rsidRPr="007A49B4" w:rsidRDefault="000D4ABD" w:rsidP="000D4ABD">
      <w:pPr>
        <w:rPr>
          <w:rFonts w:cs="Arial"/>
        </w:rPr>
      </w:pPr>
      <w:r w:rsidRPr="007A49B4">
        <w:rPr>
          <w:rFonts w:cs="Arial"/>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09B9FC70" w14:textId="77777777" w:rsidR="00625353" w:rsidRPr="007A49B4" w:rsidRDefault="00625353" w:rsidP="00625353">
      <w:pPr>
        <w:pStyle w:val="BESEDILO"/>
        <w:rPr>
          <w:rFonts w:cs="Arial"/>
        </w:rPr>
      </w:pPr>
    </w:p>
    <w:p w14:paraId="3F1611E8" w14:textId="77777777" w:rsidR="00625353" w:rsidRPr="007A49B4" w:rsidRDefault="00625353" w:rsidP="00625353">
      <w:pPr>
        <w:pStyle w:val="BESEDILO"/>
        <w:rPr>
          <w:rFonts w:cs="Arial"/>
        </w:rPr>
      </w:pPr>
    </w:p>
    <w:p w14:paraId="4CB9B41E" w14:textId="77777777" w:rsidR="00625353" w:rsidRPr="007A49B4" w:rsidRDefault="00625353" w:rsidP="00625353">
      <w:pPr>
        <w:pStyle w:val="BESEDILO"/>
        <w:rPr>
          <w:rFonts w:cs="Arial"/>
        </w:rPr>
      </w:pPr>
      <w:r w:rsidRPr="007A49B4">
        <w:rPr>
          <w:rFonts w:cs="Arial"/>
        </w:rPr>
        <w:t>Kraj in datum:</w:t>
      </w:r>
      <w:r w:rsidRPr="007A49B4">
        <w:rPr>
          <w:rFonts w:cs="Arial"/>
        </w:rPr>
        <w:tab/>
      </w:r>
      <w:r w:rsidRPr="007A49B4">
        <w:rPr>
          <w:rFonts w:cs="Arial"/>
        </w:rPr>
        <w:tab/>
      </w:r>
      <w:r w:rsidRPr="007A49B4">
        <w:rPr>
          <w:rFonts w:cs="Arial"/>
        </w:rPr>
        <w:tab/>
      </w:r>
      <w:r w:rsidRPr="007A49B4">
        <w:rPr>
          <w:rFonts w:cs="Arial"/>
        </w:rPr>
        <w:tab/>
      </w:r>
      <w:r w:rsidRPr="007A49B4">
        <w:rPr>
          <w:rFonts w:cs="Arial"/>
        </w:rPr>
        <w:tab/>
      </w:r>
      <w:r w:rsidRPr="007A49B4">
        <w:rPr>
          <w:rFonts w:cs="Arial"/>
        </w:rPr>
        <w:tab/>
        <w:t>Ime in priimek zakonitega zastopnika:</w:t>
      </w:r>
    </w:p>
    <w:p w14:paraId="0B3FBDA4" w14:textId="77777777" w:rsidR="00625353" w:rsidRPr="007A49B4" w:rsidRDefault="00625353" w:rsidP="00625353">
      <w:pPr>
        <w:pStyle w:val="BESEDILO"/>
        <w:rPr>
          <w:rFonts w:cs="Arial"/>
        </w:rPr>
      </w:pPr>
    </w:p>
    <w:p w14:paraId="275AEEC8" w14:textId="77777777" w:rsidR="00625353" w:rsidRPr="007A49B4" w:rsidRDefault="00625353" w:rsidP="00625353">
      <w:pPr>
        <w:pStyle w:val="BESEDILO"/>
        <w:rPr>
          <w:rFonts w:cs="Arial"/>
        </w:rPr>
      </w:pPr>
      <w:r w:rsidRPr="007A49B4">
        <w:rPr>
          <w:rFonts w:cs="Arial"/>
        </w:rPr>
        <w:t>____________________________</w:t>
      </w:r>
      <w:r w:rsidRPr="007A49B4">
        <w:rPr>
          <w:rFonts w:cs="Arial"/>
        </w:rPr>
        <w:tab/>
      </w:r>
      <w:r w:rsidRPr="007A49B4">
        <w:rPr>
          <w:rFonts w:cs="Arial"/>
        </w:rPr>
        <w:tab/>
      </w:r>
      <w:r w:rsidRPr="007A49B4">
        <w:rPr>
          <w:rFonts w:cs="Arial"/>
        </w:rPr>
        <w:tab/>
        <w:t>_____________________________</w:t>
      </w:r>
    </w:p>
    <w:p w14:paraId="66873CF4" w14:textId="77777777" w:rsidR="00625353" w:rsidRPr="007A49B4" w:rsidRDefault="00625353" w:rsidP="00625353">
      <w:pPr>
        <w:pStyle w:val="BESEDILO"/>
        <w:rPr>
          <w:rFonts w:cs="Arial"/>
        </w:rPr>
      </w:pPr>
    </w:p>
    <w:p w14:paraId="6D3A55B9" w14:textId="77777777" w:rsidR="00625353" w:rsidRPr="007A49B4" w:rsidRDefault="00625353" w:rsidP="00625353">
      <w:pPr>
        <w:pStyle w:val="BESEDILO"/>
        <w:rPr>
          <w:rFonts w:cs="Arial"/>
        </w:rPr>
      </w:pPr>
      <w:r w:rsidRPr="007A49B4">
        <w:rPr>
          <w:rFonts w:cs="Arial"/>
        </w:rPr>
        <w:tab/>
      </w:r>
    </w:p>
    <w:p w14:paraId="71F7886D" w14:textId="77777777" w:rsidR="00625353" w:rsidRPr="007A49B4" w:rsidRDefault="00625353" w:rsidP="00625353">
      <w:pPr>
        <w:pStyle w:val="BESEDILO"/>
        <w:jc w:val="center"/>
        <w:rPr>
          <w:rFonts w:cs="Arial"/>
        </w:rPr>
      </w:pPr>
      <w:r w:rsidRPr="007A49B4">
        <w:rPr>
          <w:rFonts w:cs="Arial"/>
        </w:rPr>
        <w:tab/>
        <w:t>Podpis in žig:</w:t>
      </w:r>
    </w:p>
    <w:p w14:paraId="40399EEE" w14:textId="77777777" w:rsidR="0006611C" w:rsidRPr="007A49B4" w:rsidRDefault="0006611C" w:rsidP="00625353">
      <w:pPr>
        <w:tabs>
          <w:tab w:val="center" w:pos="1980"/>
          <w:tab w:val="center" w:pos="7020"/>
        </w:tabs>
        <w:rPr>
          <w:rFonts w:cs="Arial"/>
          <w:bCs/>
        </w:rPr>
      </w:pPr>
    </w:p>
    <w:sectPr w:rsidR="0006611C" w:rsidRPr="007A49B4">
      <w:footerReference w:type="even" r:id="rId17"/>
      <w:footerReference w:type="default" r:id="rId18"/>
      <w:pgSz w:w="11906" w:h="16838"/>
      <w:pgMar w:top="1418" w:right="1418" w:bottom="1021" w:left="1418" w:header="567" w:footer="113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C780" w14:textId="77777777" w:rsidR="00D958DD" w:rsidRDefault="00D958DD">
      <w:r>
        <w:separator/>
      </w:r>
    </w:p>
  </w:endnote>
  <w:endnote w:type="continuationSeparator" w:id="0">
    <w:p w14:paraId="6EC648CC" w14:textId="77777777" w:rsidR="00D958DD" w:rsidRDefault="00D9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BB05D" w14:textId="77777777" w:rsidR="009813C1" w:rsidRDefault="009813C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469C1B7" w14:textId="77777777" w:rsidR="009813C1" w:rsidRDefault="009813C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F790" w14:textId="77777777" w:rsidR="009813C1" w:rsidRPr="00D368D2" w:rsidRDefault="009813C1">
    <w:pPr>
      <w:pStyle w:val="Noga"/>
      <w:jc w:val="center"/>
      <w:rPr>
        <w:rFonts w:ascii="Arial" w:hAnsi="Arial" w:cs="Arial"/>
      </w:rPr>
    </w:pPr>
    <w:r w:rsidRPr="00D368D2">
      <w:rPr>
        <w:rFonts w:ascii="Arial" w:hAnsi="Arial" w:cs="Arial"/>
      </w:rPr>
      <w:fldChar w:fldCharType="begin"/>
    </w:r>
    <w:r w:rsidRPr="00D368D2">
      <w:rPr>
        <w:rFonts w:ascii="Arial" w:hAnsi="Arial" w:cs="Arial"/>
      </w:rPr>
      <w:instrText>PAGE   \* MERGEFORMAT</w:instrText>
    </w:r>
    <w:r w:rsidRPr="00D368D2">
      <w:rPr>
        <w:rFonts w:ascii="Arial" w:hAnsi="Arial" w:cs="Arial"/>
      </w:rPr>
      <w:fldChar w:fldCharType="separate"/>
    </w:r>
    <w:r w:rsidR="00EC0041" w:rsidRPr="00D368D2">
      <w:rPr>
        <w:rFonts w:ascii="Arial" w:hAnsi="Arial" w:cs="Arial"/>
        <w:noProof/>
        <w:lang w:val="sl-SI"/>
      </w:rPr>
      <w:t>1</w:t>
    </w:r>
    <w:r w:rsidR="00EC0041" w:rsidRPr="00D368D2">
      <w:rPr>
        <w:rFonts w:ascii="Arial" w:hAnsi="Arial" w:cs="Arial"/>
        <w:noProof/>
        <w:lang w:val="sl-SI"/>
      </w:rPr>
      <w:t>8</w:t>
    </w:r>
    <w:r w:rsidRPr="00D368D2">
      <w:rPr>
        <w:rFonts w:ascii="Arial" w:hAnsi="Arial" w:cs="Arial"/>
      </w:rPr>
      <w:fldChar w:fldCharType="end"/>
    </w:r>
  </w:p>
  <w:p w14:paraId="669B1BAA" w14:textId="77777777" w:rsidR="009813C1" w:rsidRPr="00554347" w:rsidRDefault="009813C1" w:rsidP="005543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075D0" w14:textId="77777777" w:rsidR="00D958DD" w:rsidRDefault="00D958DD">
      <w:r>
        <w:separator/>
      </w:r>
    </w:p>
  </w:footnote>
  <w:footnote w:type="continuationSeparator" w:id="0">
    <w:p w14:paraId="4C71B833" w14:textId="77777777" w:rsidR="00D958DD" w:rsidRDefault="00D958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8.85pt" o:bullet="t">
        <v:imagedata r:id="rId1" o:title="j0115844"/>
      </v:shape>
    </w:pict>
  </w:numPicBullet>
  <w:abstractNum w:abstractNumId="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13"/>
    <w:multiLevelType w:val="singleLevel"/>
    <w:tmpl w:val="00000013"/>
    <w:name w:val="WW8Num19"/>
    <w:lvl w:ilvl="0">
      <w:start w:val="1"/>
      <w:numFmt w:val="bullet"/>
      <w:pStyle w:val="Achievement"/>
      <w:lvlText w:val=""/>
      <w:lvlJc w:val="left"/>
      <w:pPr>
        <w:tabs>
          <w:tab w:val="num" w:pos="360"/>
        </w:tabs>
        <w:ind w:left="245" w:hanging="245"/>
      </w:pPr>
      <w:rPr>
        <w:rFonts w:ascii="Wingdings" w:hAnsi="Wingdings" w:cs="StarSymbol"/>
        <w:sz w:val="18"/>
        <w:szCs w:val="18"/>
      </w:rPr>
    </w:lvl>
  </w:abstractNum>
  <w:abstractNum w:abstractNumId="4" w15:restartNumberingAfterBreak="0">
    <w:nsid w:val="024F46D7"/>
    <w:multiLevelType w:val="hybridMultilevel"/>
    <w:tmpl w:val="4A7E59C6"/>
    <w:lvl w:ilvl="0" w:tplc="CE46EBC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9E6DAB"/>
    <w:multiLevelType w:val="hybridMultilevel"/>
    <w:tmpl w:val="2FD69B10"/>
    <w:lvl w:ilvl="0" w:tplc="0424000B">
      <w:start w:val="1"/>
      <w:numFmt w:val="bullet"/>
      <w:lvlText w:val=""/>
      <w:lvlJc w:val="left"/>
      <w:pPr>
        <w:ind w:left="782" w:hanging="360"/>
      </w:pPr>
      <w:rPr>
        <w:rFonts w:ascii="Wingdings" w:hAnsi="Wingdings" w:hint="default"/>
      </w:rPr>
    </w:lvl>
    <w:lvl w:ilvl="1" w:tplc="04240003" w:tentative="1">
      <w:start w:val="1"/>
      <w:numFmt w:val="bullet"/>
      <w:lvlText w:val="o"/>
      <w:lvlJc w:val="left"/>
      <w:pPr>
        <w:ind w:left="1502" w:hanging="360"/>
      </w:pPr>
      <w:rPr>
        <w:rFonts w:ascii="Courier New" w:hAnsi="Courier New" w:cs="Courier New" w:hint="default"/>
      </w:rPr>
    </w:lvl>
    <w:lvl w:ilvl="2" w:tplc="04240005" w:tentative="1">
      <w:start w:val="1"/>
      <w:numFmt w:val="bullet"/>
      <w:lvlText w:val=""/>
      <w:lvlJc w:val="left"/>
      <w:pPr>
        <w:ind w:left="2222" w:hanging="360"/>
      </w:pPr>
      <w:rPr>
        <w:rFonts w:ascii="Wingdings" w:hAnsi="Wingdings" w:hint="default"/>
      </w:rPr>
    </w:lvl>
    <w:lvl w:ilvl="3" w:tplc="04240001" w:tentative="1">
      <w:start w:val="1"/>
      <w:numFmt w:val="bullet"/>
      <w:lvlText w:val=""/>
      <w:lvlJc w:val="left"/>
      <w:pPr>
        <w:ind w:left="2942" w:hanging="360"/>
      </w:pPr>
      <w:rPr>
        <w:rFonts w:ascii="Symbol" w:hAnsi="Symbol" w:hint="default"/>
      </w:rPr>
    </w:lvl>
    <w:lvl w:ilvl="4" w:tplc="04240003" w:tentative="1">
      <w:start w:val="1"/>
      <w:numFmt w:val="bullet"/>
      <w:lvlText w:val="o"/>
      <w:lvlJc w:val="left"/>
      <w:pPr>
        <w:ind w:left="3662" w:hanging="360"/>
      </w:pPr>
      <w:rPr>
        <w:rFonts w:ascii="Courier New" w:hAnsi="Courier New" w:cs="Courier New" w:hint="default"/>
      </w:rPr>
    </w:lvl>
    <w:lvl w:ilvl="5" w:tplc="04240005" w:tentative="1">
      <w:start w:val="1"/>
      <w:numFmt w:val="bullet"/>
      <w:lvlText w:val=""/>
      <w:lvlJc w:val="left"/>
      <w:pPr>
        <w:ind w:left="4382" w:hanging="360"/>
      </w:pPr>
      <w:rPr>
        <w:rFonts w:ascii="Wingdings" w:hAnsi="Wingdings" w:hint="default"/>
      </w:rPr>
    </w:lvl>
    <w:lvl w:ilvl="6" w:tplc="04240001" w:tentative="1">
      <w:start w:val="1"/>
      <w:numFmt w:val="bullet"/>
      <w:lvlText w:val=""/>
      <w:lvlJc w:val="left"/>
      <w:pPr>
        <w:ind w:left="5102" w:hanging="360"/>
      </w:pPr>
      <w:rPr>
        <w:rFonts w:ascii="Symbol" w:hAnsi="Symbol" w:hint="default"/>
      </w:rPr>
    </w:lvl>
    <w:lvl w:ilvl="7" w:tplc="04240003" w:tentative="1">
      <w:start w:val="1"/>
      <w:numFmt w:val="bullet"/>
      <w:lvlText w:val="o"/>
      <w:lvlJc w:val="left"/>
      <w:pPr>
        <w:ind w:left="5822" w:hanging="360"/>
      </w:pPr>
      <w:rPr>
        <w:rFonts w:ascii="Courier New" w:hAnsi="Courier New" w:cs="Courier New" w:hint="default"/>
      </w:rPr>
    </w:lvl>
    <w:lvl w:ilvl="8" w:tplc="04240005" w:tentative="1">
      <w:start w:val="1"/>
      <w:numFmt w:val="bullet"/>
      <w:lvlText w:val=""/>
      <w:lvlJc w:val="left"/>
      <w:pPr>
        <w:ind w:left="6542"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A8D55C9"/>
    <w:multiLevelType w:val="hybridMultilevel"/>
    <w:tmpl w:val="554A7F40"/>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1B54159A"/>
    <w:multiLevelType w:val="hybridMultilevel"/>
    <w:tmpl w:val="BFCCA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9669D1"/>
    <w:multiLevelType w:val="hybridMultilevel"/>
    <w:tmpl w:val="7A9A0A5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62682"/>
    <w:multiLevelType w:val="hybridMultilevel"/>
    <w:tmpl w:val="3E7A52E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38D1B03"/>
    <w:multiLevelType w:val="hybridMultilevel"/>
    <w:tmpl w:val="DB12E3D2"/>
    <w:lvl w:ilvl="0" w:tplc="0424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4E76225"/>
    <w:multiLevelType w:val="hybridMultilevel"/>
    <w:tmpl w:val="6DDE7256"/>
    <w:lvl w:ilvl="0" w:tplc="0424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3" w15:restartNumberingAfterBreak="0">
    <w:nsid w:val="27B5142B"/>
    <w:multiLevelType w:val="hybridMultilevel"/>
    <w:tmpl w:val="0CBAA8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25765"/>
    <w:multiLevelType w:val="hybridMultilevel"/>
    <w:tmpl w:val="1196246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4C0863"/>
    <w:multiLevelType w:val="hybridMultilevel"/>
    <w:tmpl w:val="FAF2A6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D302F0"/>
    <w:multiLevelType w:val="multilevel"/>
    <w:tmpl w:val="9B942560"/>
    <w:lvl w:ilvl="0">
      <w:start w:val="1"/>
      <w:numFmt w:val="decimal"/>
      <w:pStyle w:val="Naslov1"/>
      <w:lvlText w:val="%1"/>
      <w:lvlJc w:val="lef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rPr>
        <w:b/>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8" w15:restartNumberingAfterBreak="0">
    <w:nsid w:val="42E810A1"/>
    <w:multiLevelType w:val="hybridMultilevel"/>
    <w:tmpl w:val="8864E3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235048"/>
    <w:multiLevelType w:val="hybridMultilevel"/>
    <w:tmpl w:val="E932A9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C9709F6"/>
    <w:multiLevelType w:val="hybridMultilevel"/>
    <w:tmpl w:val="20BC55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652DF4"/>
    <w:multiLevelType w:val="hybridMultilevel"/>
    <w:tmpl w:val="20BAFC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660C0B"/>
    <w:multiLevelType w:val="hybridMultilevel"/>
    <w:tmpl w:val="561ABC8A"/>
    <w:lvl w:ilvl="0" w:tplc="B37889F8">
      <w:start w:val="1"/>
      <w:numFmt w:val="bullet"/>
      <w:lvlText w:val=""/>
      <w:lvlJc w:val="left"/>
      <w:pPr>
        <w:tabs>
          <w:tab w:val="num" w:pos="720"/>
        </w:tabs>
        <w:ind w:left="720" w:hanging="360"/>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F54A3"/>
    <w:multiLevelType w:val="hybridMultilevel"/>
    <w:tmpl w:val="F3582FD4"/>
    <w:lvl w:ilvl="0" w:tplc="FFFFFFFF">
      <w:start w:val="1"/>
      <w:numFmt w:val="bullet"/>
      <w:lvlText w:val=""/>
      <w:lvlJc w:val="left"/>
      <w:pPr>
        <w:tabs>
          <w:tab w:val="num" w:pos="720"/>
        </w:tabs>
        <w:ind w:left="720" w:hanging="360"/>
      </w:pPr>
      <w:rPr>
        <w:rFonts w:ascii="Wingdings" w:hAnsi="Wingdings" w:hint="default"/>
      </w:rPr>
    </w:lvl>
    <w:lvl w:ilvl="1" w:tplc="78561A54">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7B6FB1"/>
    <w:multiLevelType w:val="hybridMultilevel"/>
    <w:tmpl w:val="9A8EE074"/>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FC374E"/>
    <w:multiLevelType w:val="hybridMultilevel"/>
    <w:tmpl w:val="DC22939C"/>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6875B3"/>
    <w:multiLevelType w:val="hybridMultilevel"/>
    <w:tmpl w:val="D334FA62"/>
    <w:lvl w:ilvl="0" w:tplc="ED42BDFA">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36323C"/>
    <w:multiLevelType w:val="hybridMultilevel"/>
    <w:tmpl w:val="CA8288D0"/>
    <w:lvl w:ilvl="0" w:tplc="76CE4D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8CE6309"/>
    <w:multiLevelType w:val="multilevel"/>
    <w:tmpl w:val="DAB2643A"/>
    <w:lvl w:ilvl="0">
      <w:start w:val="1"/>
      <w:numFmt w:val="decimal"/>
      <w:lvlText w:val="%1."/>
      <w:legacy w:legacy="1" w:legacySpace="0" w:legacyIndent="283"/>
      <w:lvlJc w:val="left"/>
      <w:pPr>
        <w:ind w:left="283" w:hanging="283"/>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2" w15:restartNumberingAfterBreak="0">
    <w:nsid w:val="69181577"/>
    <w:multiLevelType w:val="hybridMultilevel"/>
    <w:tmpl w:val="F23EE91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0F11C6F"/>
    <w:multiLevelType w:val="hybridMultilevel"/>
    <w:tmpl w:val="2480C88E"/>
    <w:lvl w:ilvl="0" w:tplc="FFFFFFFF">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77751D12"/>
    <w:multiLevelType w:val="hybridMultilevel"/>
    <w:tmpl w:val="A91C36A0"/>
    <w:lvl w:ilvl="0" w:tplc="3D6011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2B7CC4"/>
    <w:multiLevelType w:val="hybridMultilevel"/>
    <w:tmpl w:val="E828E396"/>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30788624">
    <w:abstractNumId w:val="17"/>
  </w:num>
  <w:num w:numId="2" w16cid:durableId="454376769">
    <w:abstractNumId w:val="6"/>
  </w:num>
  <w:num w:numId="3" w16cid:durableId="560873221">
    <w:abstractNumId w:val="7"/>
  </w:num>
  <w:num w:numId="4" w16cid:durableId="1767652404">
    <w:abstractNumId w:val="31"/>
    <w:lvlOverride w:ilvl="0">
      <w:lvl w:ilvl="0">
        <w:start w:val="1"/>
        <w:numFmt w:val="decimal"/>
        <w:lvlText w:val="%1."/>
        <w:legacy w:legacy="1" w:legacySpace="0" w:legacyIndent="283"/>
        <w:lvlJc w:val="left"/>
        <w:pPr>
          <w:ind w:left="283" w:hanging="283"/>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16cid:durableId="1544824466">
    <w:abstractNumId w:val="37"/>
  </w:num>
  <w:num w:numId="6" w16cid:durableId="1629241410">
    <w:abstractNumId w:val="24"/>
  </w:num>
  <w:num w:numId="7" w16cid:durableId="1952741997">
    <w:abstractNumId w:val="29"/>
  </w:num>
  <w:num w:numId="8" w16cid:durableId="1893082003">
    <w:abstractNumId w:val="33"/>
  </w:num>
  <w:num w:numId="9" w16cid:durableId="164133726">
    <w:abstractNumId w:val="13"/>
  </w:num>
  <w:num w:numId="10" w16cid:durableId="135342491">
    <w:abstractNumId w:val="9"/>
  </w:num>
  <w:num w:numId="11" w16cid:durableId="1409035876">
    <w:abstractNumId w:val="21"/>
  </w:num>
  <w:num w:numId="12" w16cid:durableId="2021002322">
    <w:abstractNumId w:val="25"/>
  </w:num>
  <w:num w:numId="13" w16cid:durableId="1298758423">
    <w:abstractNumId w:val="3"/>
  </w:num>
  <w:num w:numId="14" w16cid:durableId="2094546055">
    <w:abstractNumId w:val="20"/>
  </w:num>
  <w:num w:numId="15" w16cid:durableId="1292437696">
    <w:abstractNumId w:val="15"/>
  </w:num>
  <w:num w:numId="16" w16cid:durableId="1550996156">
    <w:abstractNumId w:val="23"/>
  </w:num>
  <w:num w:numId="17" w16cid:durableId="864252309">
    <w:abstractNumId w:val="19"/>
  </w:num>
  <w:num w:numId="18" w16cid:durableId="895313918">
    <w:abstractNumId w:val="8"/>
  </w:num>
  <w:num w:numId="19" w16cid:durableId="1501238061">
    <w:abstractNumId w:val="16"/>
  </w:num>
  <w:num w:numId="20" w16cid:durableId="1284384772">
    <w:abstractNumId w:val="36"/>
  </w:num>
  <w:num w:numId="21" w16cid:durableId="1387490718">
    <w:abstractNumId w:val="31"/>
    <w:lvlOverride w:ilvl="0">
      <w:lvl w:ilvl="0">
        <w:start w:val="1"/>
        <w:numFmt w:val="decimal"/>
        <w:lvlText w:val="%1."/>
        <w:legacy w:legacy="1" w:legacySpace="0" w:legacyIndent="283"/>
        <w:lvlJc w:val="left"/>
        <w:pPr>
          <w:ind w:left="283" w:hanging="283"/>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2" w16cid:durableId="114060304">
    <w:abstractNumId w:val="31"/>
    <w:lvlOverride w:ilvl="0">
      <w:startOverride w:val="1"/>
      <w:lvl w:ilvl="0">
        <w:start w:val="1"/>
        <w:numFmt w:val="decimal"/>
        <w:lvlText w:val="%1."/>
        <w:legacy w:legacy="1" w:legacySpace="0" w:legacyIndent="283"/>
        <w:lvlJc w:val="left"/>
        <w:pPr>
          <w:ind w:left="283" w:hanging="283"/>
        </w:pPr>
      </w:lvl>
    </w:lvlOverride>
    <w:lvlOverride w:ilvl="1">
      <w:startOverride w:val="1"/>
      <w:lvl w:ilvl="1" w:tentative="1">
        <w:start w:val="1"/>
        <w:numFmt w:val="lowerLetter"/>
        <w:lvlText w:val="%2."/>
        <w:lvlJc w:val="left"/>
        <w:pPr>
          <w:ind w:left="1080" w:hanging="360"/>
        </w:pPr>
      </w:lvl>
    </w:lvlOverride>
    <w:lvlOverride w:ilvl="2">
      <w:startOverride w:val="1"/>
      <w:lvl w:ilvl="2" w:tentative="1">
        <w:start w:val="1"/>
        <w:numFmt w:val="lowerRoman"/>
        <w:lvlText w:val="%3."/>
        <w:lvlJc w:val="right"/>
        <w:pPr>
          <w:ind w:left="1800" w:hanging="180"/>
        </w:pPr>
      </w:lvl>
    </w:lvlOverride>
    <w:lvlOverride w:ilvl="3">
      <w:startOverride w:val="1"/>
      <w:lvl w:ilvl="3" w:tentative="1">
        <w:start w:val="1"/>
        <w:numFmt w:val="decimal"/>
        <w:lvlText w:val="%4."/>
        <w:lvlJc w:val="left"/>
        <w:pPr>
          <w:ind w:left="2520" w:hanging="360"/>
        </w:pPr>
      </w:lvl>
    </w:lvlOverride>
    <w:lvlOverride w:ilvl="4">
      <w:startOverride w:val="1"/>
      <w:lvl w:ilvl="4" w:tentative="1">
        <w:start w:val="1"/>
        <w:numFmt w:val="lowerLetter"/>
        <w:lvlText w:val="%5."/>
        <w:lvlJc w:val="left"/>
        <w:pPr>
          <w:ind w:left="3240" w:hanging="360"/>
        </w:pPr>
      </w:lvl>
    </w:lvlOverride>
    <w:lvlOverride w:ilvl="5">
      <w:startOverride w:val="1"/>
      <w:lvl w:ilvl="5" w:tentative="1">
        <w:start w:val="1"/>
        <w:numFmt w:val="lowerRoman"/>
        <w:lvlText w:val="%6."/>
        <w:lvlJc w:val="right"/>
        <w:pPr>
          <w:ind w:left="3960" w:hanging="180"/>
        </w:pPr>
      </w:lvl>
    </w:lvlOverride>
    <w:lvlOverride w:ilvl="6">
      <w:startOverride w:val="1"/>
      <w:lvl w:ilvl="6" w:tentative="1">
        <w:start w:val="1"/>
        <w:numFmt w:val="decimal"/>
        <w:lvlText w:val="%7."/>
        <w:lvlJc w:val="left"/>
        <w:pPr>
          <w:ind w:left="4680" w:hanging="360"/>
        </w:pPr>
      </w:lvl>
    </w:lvlOverride>
    <w:lvlOverride w:ilvl="7">
      <w:startOverride w:val="1"/>
      <w:lvl w:ilvl="7" w:tentative="1">
        <w:start w:val="1"/>
        <w:numFmt w:val="lowerLetter"/>
        <w:lvlText w:val="%8."/>
        <w:lvlJc w:val="left"/>
        <w:pPr>
          <w:ind w:left="5400" w:hanging="360"/>
        </w:pPr>
      </w:lvl>
    </w:lvlOverride>
    <w:lvlOverride w:ilvl="8">
      <w:startOverride w:val="1"/>
      <w:lvl w:ilvl="8" w:tentative="1">
        <w:start w:val="1"/>
        <w:numFmt w:val="lowerRoman"/>
        <w:lvlText w:val="%9."/>
        <w:lvlJc w:val="right"/>
        <w:pPr>
          <w:ind w:left="6120" w:hanging="180"/>
        </w:pPr>
      </w:lvl>
    </w:lvlOverride>
  </w:num>
  <w:num w:numId="23" w16cid:durableId="1816950762">
    <w:abstractNumId w:val="30"/>
  </w:num>
  <w:num w:numId="24" w16cid:durableId="367603025">
    <w:abstractNumId w:val="5"/>
  </w:num>
  <w:num w:numId="25" w16cid:durableId="1183741033">
    <w:abstractNumId w:val="17"/>
  </w:num>
  <w:num w:numId="26" w16cid:durableId="519666493">
    <w:abstractNumId w:val="34"/>
  </w:num>
  <w:num w:numId="27" w16cid:durableId="807868043">
    <w:abstractNumId w:val="28"/>
  </w:num>
  <w:num w:numId="28" w16cid:durableId="271128508">
    <w:abstractNumId w:val="17"/>
  </w:num>
  <w:num w:numId="29" w16cid:durableId="1118646977">
    <w:abstractNumId w:val="12"/>
  </w:num>
  <w:num w:numId="30" w16cid:durableId="1116026255">
    <w:abstractNumId w:val="11"/>
  </w:num>
  <w:num w:numId="31" w16cid:durableId="1809393214">
    <w:abstractNumId w:val="35"/>
  </w:num>
  <w:num w:numId="32" w16cid:durableId="1487934011">
    <w:abstractNumId w:val="32"/>
  </w:num>
  <w:num w:numId="33" w16cid:durableId="601106586">
    <w:abstractNumId w:val="14"/>
  </w:num>
  <w:num w:numId="34" w16cid:durableId="1469084123">
    <w:abstractNumId w:val="26"/>
  </w:num>
  <w:num w:numId="35" w16cid:durableId="673453274">
    <w:abstractNumId w:val="18"/>
  </w:num>
  <w:num w:numId="36" w16cid:durableId="644553056">
    <w:abstractNumId w:val="4"/>
  </w:num>
  <w:num w:numId="37" w16cid:durableId="854610947">
    <w:abstractNumId w:val="22"/>
  </w:num>
  <w:num w:numId="38" w16cid:durableId="1357539185">
    <w:abstractNumId w:val="27"/>
  </w:num>
  <w:num w:numId="39" w16cid:durableId="60079766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D9B"/>
    <w:rsid w:val="00003C35"/>
    <w:rsid w:val="000047B0"/>
    <w:rsid w:val="00004DDD"/>
    <w:rsid w:val="00007F2E"/>
    <w:rsid w:val="00011274"/>
    <w:rsid w:val="00011E0A"/>
    <w:rsid w:val="00015A17"/>
    <w:rsid w:val="0001601C"/>
    <w:rsid w:val="000162BB"/>
    <w:rsid w:val="0002071B"/>
    <w:rsid w:val="0002514F"/>
    <w:rsid w:val="00026FC7"/>
    <w:rsid w:val="00027D3C"/>
    <w:rsid w:val="0003294A"/>
    <w:rsid w:val="00034736"/>
    <w:rsid w:val="0004142B"/>
    <w:rsid w:val="00042561"/>
    <w:rsid w:val="00043817"/>
    <w:rsid w:val="0004775C"/>
    <w:rsid w:val="00050DE2"/>
    <w:rsid w:val="00051195"/>
    <w:rsid w:val="00056474"/>
    <w:rsid w:val="00057B50"/>
    <w:rsid w:val="00061673"/>
    <w:rsid w:val="000628B4"/>
    <w:rsid w:val="00063186"/>
    <w:rsid w:val="0006611C"/>
    <w:rsid w:val="0006693B"/>
    <w:rsid w:val="00067C98"/>
    <w:rsid w:val="00067D06"/>
    <w:rsid w:val="00070929"/>
    <w:rsid w:val="00073DD8"/>
    <w:rsid w:val="00074B10"/>
    <w:rsid w:val="00077639"/>
    <w:rsid w:val="00080611"/>
    <w:rsid w:val="00084093"/>
    <w:rsid w:val="000859A5"/>
    <w:rsid w:val="00093154"/>
    <w:rsid w:val="000932B7"/>
    <w:rsid w:val="0009450E"/>
    <w:rsid w:val="00097D04"/>
    <w:rsid w:val="000A00C0"/>
    <w:rsid w:val="000A06DC"/>
    <w:rsid w:val="000A2AAF"/>
    <w:rsid w:val="000A4551"/>
    <w:rsid w:val="000B294A"/>
    <w:rsid w:val="000C1F31"/>
    <w:rsid w:val="000C3108"/>
    <w:rsid w:val="000C350E"/>
    <w:rsid w:val="000C6629"/>
    <w:rsid w:val="000C6FCD"/>
    <w:rsid w:val="000C7D7A"/>
    <w:rsid w:val="000D02E7"/>
    <w:rsid w:val="000D196A"/>
    <w:rsid w:val="000D34EB"/>
    <w:rsid w:val="000D4242"/>
    <w:rsid w:val="000D4ABD"/>
    <w:rsid w:val="000D50D4"/>
    <w:rsid w:val="000D5C59"/>
    <w:rsid w:val="000D673D"/>
    <w:rsid w:val="000D6C4E"/>
    <w:rsid w:val="000D6CDE"/>
    <w:rsid w:val="000D7705"/>
    <w:rsid w:val="000D7BF6"/>
    <w:rsid w:val="000E17CB"/>
    <w:rsid w:val="000E76E2"/>
    <w:rsid w:val="000F069F"/>
    <w:rsid w:val="000F2022"/>
    <w:rsid w:val="000F2352"/>
    <w:rsid w:val="000F2817"/>
    <w:rsid w:val="000F2BEF"/>
    <w:rsid w:val="000F2E81"/>
    <w:rsid w:val="000F4795"/>
    <w:rsid w:val="000F69E5"/>
    <w:rsid w:val="000F7713"/>
    <w:rsid w:val="0010050F"/>
    <w:rsid w:val="00100A7A"/>
    <w:rsid w:val="001064BD"/>
    <w:rsid w:val="0011002E"/>
    <w:rsid w:val="00110C2D"/>
    <w:rsid w:val="00120626"/>
    <w:rsid w:val="0012150E"/>
    <w:rsid w:val="0012373A"/>
    <w:rsid w:val="00126D94"/>
    <w:rsid w:val="001371E2"/>
    <w:rsid w:val="001413D3"/>
    <w:rsid w:val="0014437C"/>
    <w:rsid w:val="0014758A"/>
    <w:rsid w:val="001529FF"/>
    <w:rsid w:val="00153651"/>
    <w:rsid w:val="00154DE2"/>
    <w:rsid w:val="0015654C"/>
    <w:rsid w:val="001646B8"/>
    <w:rsid w:val="00166222"/>
    <w:rsid w:val="001730E6"/>
    <w:rsid w:val="0017327E"/>
    <w:rsid w:val="00175C27"/>
    <w:rsid w:val="0018214F"/>
    <w:rsid w:val="001850AF"/>
    <w:rsid w:val="00185506"/>
    <w:rsid w:val="00185823"/>
    <w:rsid w:val="00190236"/>
    <w:rsid w:val="00192A42"/>
    <w:rsid w:val="00193DB7"/>
    <w:rsid w:val="001A2F73"/>
    <w:rsid w:val="001A7A89"/>
    <w:rsid w:val="001B2A70"/>
    <w:rsid w:val="001B5420"/>
    <w:rsid w:val="001B57F5"/>
    <w:rsid w:val="001B5A56"/>
    <w:rsid w:val="001C169D"/>
    <w:rsid w:val="001C30E5"/>
    <w:rsid w:val="001C405B"/>
    <w:rsid w:val="001C58E1"/>
    <w:rsid w:val="001D1425"/>
    <w:rsid w:val="001D1F06"/>
    <w:rsid w:val="001D25F6"/>
    <w:rsid w:val="001D3A53"/>
    <w:rsid w:val="001D5220"/>
    <w:rsid w:val="001D54FF"/>
    <w:rsid w:val="001D7DE1"/>
    <w:rsid w:val="001E28C9"/>
    <w:rsid w:val="001E5158"/>
    <w:rsid w:val="001F442C"/>
    <w:rsid w:val="001F54DD"/>
    <w:rsid w:val="001F5FB9"/>
    <w:rsid w:val="00203877"/>
    <w:rsid w:val="0021275A"/>
    <w:rsid w:val="00213FD8"/>
    <w:rsid w:val="0021405C"/>
    <w:rsid w:val="00216783"/>
    <w:rsid w:val="00217E33"/>
    <w:rsid w:val="00234533"/>
    <w:rsid w:val="0023777A"/>
    <w:rsid w:val="00242AB0"/>
    <w:rsid w:val="00244A60"/>
    <w:rsid w:val="0024657D"/>
    <w:rsid w:val="00246DBE"/>
    <w:rsid w:val="002476F4"/>
    <w:rsid w:val="002518A7"/>
    <w:rsid w:val="00251EA2"/>
    <w:rsid w:val="00252E28"/>
    <w:rsid w:val="002564C5"/>
    <w:rsid w:val="00256C48"/>
    <w:rsid w:val="00260C0C"/>
    <w:rsid w:val="002622B4"/>
    <w:rsid w:val="002739D4"/>
    <w:rsid w:val="00277B35"/>
    <w:rsid w:val="00280D07"/>
    <w:rsid w:val="00283223"/>
    <w:rsid w:val="0028581C"/>
    <w:rsid w:val="00285D9B"/>
    <w:rsid w:val="0028678F"/>
    <w:rsid w:val="002871DD"/>
    <w:rsid w:val="00287928"/>
    <w:rsid w:val="00291427"/>
    <w:rsid w:val="002A1F83"/>
    <w:rsid w:val="002A40A0"/>
    <w:rsid w:val="002A6890"/>
    <w:rsid w:val="002C0185"/>
    <w:rsid w:val="002C1192"/>
    <w:rsid w:val="002C14A2"/>
    <w:rsid w:val="002C1515"/>
    <w:rsid w:val="002C3C6D"/>
    <w:rsid w:val="002C58B8"/>
    <w:rsid w:val="002C5D92"/>
    <w:rsid w:val="002D0247"/>
    <w:rsid w:val="002D1166"/>
    <w:rsid w:val="002D3243"/>
    <w:rsid w:val="002D61DD"/>
    <w:rsid w:val="002D7E8C"/>
    <w:rsid w:val="002E0481"/>
    <w:rsid w:val="002E1FD6"/>
    <w:rsid w:val="002E449A"/>
    <w:rsid w:val="002F59E5"/>
    <w:rsid w:val="002F5C14"/>
    <w:rsid w:val="002F61BF"/>
    <w:rsid w:val="002F7A11"/>
    <w:rsid w:val="002F7E70"/>
    <w:rsid w:val="003028D3"/>
    <w:rsid w:val="00302DC6"/>
    <w:rsid w:val="00304165"/>
    <w:rsid w:val="00304DBA"/>
    <w:rsid w:val="00305627"/>
    <w:rsid w:val="003120EB"/>
    <w:rsid w:val="003142FE"/>
    <w:rsid w:val="00314DF4"/>
    <w:rsid w:val="003169D3"/>
    <w:rsid w:val="00317A56"/>
    <w:rsid w:val="00317CA4"/>
    <w:rsid w:val="003211D2"/>
    <w:rsid w:val="00322228"/>
    <w:rsid w:val="00325086"/>
    <w:rsid w:val="003302E8"/>
    <w:rsid w:val="003325BB"/>
    <w:rsid w:val="0033443B"/>
    <w:rsid w:val="0033504D"/>
    <w:rsid w:val="00336807"/>
    <w:rsid w:val="00342359"/>
    <w:rsid w:val="003424A2"/>
    <w:rsid w:val="00350B40"/>
    <w:rsid w:val="003532B3"/>
    <w:rsid w:val="00355051"/>
    <w:rsid w:val="003606D0"/>
    <w:rsid w:val="003628E8"/>
    <w:rsid w:val="00363F6D"/>
    <w:rsid w:val="00365930"/>
    <w:rsid w:val="00366611"/>
    <w:rsid w:val="00367515"/>
    <w:rsid w:val="00367786"/>
    <w:rsid w:val="00370474"/>
    <w:rsid w:val="00372B75"/>
    <w:rsid w:val="00372DC6"/>
    <w:rsid w:val="00373193"/>
    <w:rsid w:val="00373CD7"/>
    <w:rsid w:val="00374AF5"/>
    <w:rsid w:val="00375D8E"/>
    <w:rsid w:val="0037637E"/>
    <w:rsid w:val="003812EE"/>
    <w:rsid w:val="003915E5"/>
    <w:rsid w:val="003A019F"/>
    <w:rsid w:val="003A06B9"/>
    <w:rsid w:val="003A40D9"/>
    <w:rsid w:val="003A75EC"/>
    <w:rsid w:val="003A7DAF"/>
    <w:rsid w:val="003B0D41"/>
    <w:rsid w:val="003B3C2B"/>
    <w:rsid w:val="003B6468"/>
    <w:rsid w:val="003C2C9B"/>
    <w:rsid w:val="003C3F3F"/>
    <w:rsid w:val="003D2E7A"/>
    <w:rsid w:val="003D4062"/>
    <w:rsid w:val="003E198D"/>
    <w:rsid w:val="003E203A"/>
    <w:rsid w:val="003E41A6"/>
    <w:rsid w:val="003E4C00"/>
    <w:rsid w:val="003E7023"/>
    <w:rsid w:val="003F1FF4"/>
    <w:rsid w:val="003F70B2"/>
    <w:rsid w:val="003F7AD4"/>
    <w:rsid w:val="003F7DB9"/>
    <w:rsid w:val="004009E4"/>
    <w:rsid w:val="00402ADD"/>
    <w:rsid w:val="00404120"/>
    <w:rsid w:val="00405602"/>
    <w:rsid w:val="004107B8"/>
    <w:rsid w:val="00410E70"/>
    <w:rsid w:val="00421A25"/>
    <w:rsid w:val="00423383"/>
    <w:rsid w:val="00424208"/>
    <w:rsid w:val="00426970"/>
    <w:rsid w:val="0043226C"/>
    <w:rsid w:val="004459CB"/>
    <w:rsid w:val="00446F22"/>
    <w:rsid w:val="00450CF2"/>
    <w:rsid w:val="00452FE9"/>
    <w:rsid w:val="004566AB"/>
    <w:rsid w:val="004567A8"/>
    <w:rsid w:val="00456C9B"/>
    <w:rsid w:val="0046429A"/>
    <w:rsid w:val="0046547E"/>
    <w:rsid w:val="004700CC"/>
    <w:rsid w:val="0047463C"/>
    <w:rsid w:val="004770E4"/>
    <w:rsid w:val="0048222B"/>
    <w:rsid w:val="004827E9"/>
    <w:rsid w:val="00487A23"/>
    <w:rsid w:val="00493302"/>
    <w:rsid w:val="00494E42"/>
    <w:rsid w:val="004A32FD"/>
    <w:rsid w:val="004A3A48"/>
    <w:rsid w:val="004A4949"/>
    <w:rsid w:val="004A4F9A"/>
    <w:rsid w:val="004B3068"/>
    <w:rsid w:val="004B6FB1"/>
    <w:rsid w:val="004D4335"/>
    <w:rsid w:val="004D7E73"/>
    <w:rsid w:val="004E4C23"/>
    <w:rsid w:val="004E6540"/>
    <w:rsid w:val="004F4BAD"/>
    <w:rsid w:val="005018E4"/>
    <w:rsid w:val="00503CD1"/>
    <w:rsid w:val="00504D16"/>
    <w:rsid w:val="00510095"/>
    <w:rsid w:val="005117FA"/>
    <w:rsid w:val="00513BFD"/>
    <w:rsid w:val="00522DC7"/>
    <w:rsid w:val="0052725E"/>
    <w:rsid w:val="005273C1"/>
    <w:rsid w:val="00533032"/>
    <w:rsid w:val="005346D3"/>
    <w:rsid w:val="00540C94"/>
    <w:rsid w:val="005412B2"/>
    <w:rsid w:val="00542D02"/>
    <w:rsid w:val="00545263"/>
    <w:rsid w:val="00545818"/>
    <w:rsid w:val="00547D21"/>
    <w:rsid w:val="00550602"/>
    <w:rsid w:val="00552243"/>
    <w:rsid w:val="00554347"/>
    <w:rsid w:val="00554586"/>
    <w:rsid w:val="005548A5"/>
    <w:rsid w:val="00555521"/>
    <w:rsid w:val="0055578B"/>
    <w:rsid w:val="00556DE4"/>
    <w:rsid w:val="00561B31"/>
    <w:rsid w:val="00564652"/>
    <w:rsid w:val="0056595A"/>
    <w:rsid w:val="005664EB"/>
    <w:rsid w:val="00566E4E"/>
    <w:rsid w:val="00567CCF"/>
    <w:rsid w:val="0057141F"/>
    <w:rsid w:val="00571EDB"/>
    <w:rsid w:val="005745EA"/>
    <w:rsid w:val="0057511F"/>
    <w:rsid w:val="005811F3"/>
    <w:rsid w:val="00582A56"/>
    <w:rsid w:val="00584144"/>
    <w:rsid w:val="00584E13"/>
    <w:rsid w:val="00591695"/>
    <w:rsid w:val="0059276F"/>
    <w:rsid w:val="005A05AB"/>
    <w:rsid w:val="005A0B53"/>
    <w:rsid w:val="005A0FC7"/>
    <w:rsid w:val="005A588E"/>
    <w:rsid w:val="005B0A21"/>
    <w:rsid w:val="005B7596"/>
    <w:rsid w:val="005C2E25"/>
    <w:rsid w:val="005C4DD6"/>
    <w:rsid w:val="005C5307"/>
    <w:rsid w:val="005D17AB"/>
    <w:rsid w:val="005D1874"/>
    <w:rsid w:val="005D1BB4"/>
    <w:rsid w:val="005D213A"/>
    <w:rsid w:val="005D483F"/>
    <w:rsid w:val="005D4926"/>
    <w:rsid w:val="005D4E8E"/>
    <w:rsid w:val="005D5B35"/>
    <w:rsid w:val="005D7637"/>
    <w:rsid w:val="005E43A3"/>
    <w:rsid w:val="005F47E3"/>
    <w:rsid w:val="005F4E7A"/>
    <w:rsid w:val="00601998"/>
    <w:rsid w:val="00601E24"/>
    <w:rsid w:val="00604AE1"/>
    <w:rsid w:val="00605CF8"/>
    <w:rsid w:val="00606A8E"/>
    <w:rsid w:val="00606AC2"/>
    <w:rsid w:val="00607114"/>
    <w:rsid w:val="00611D24"/>
    <w:rsid w:val="00612877"/>
    <w:rsid w:val="00614EC0"/>
    <w:rsid w:val="00615B7C"/>
    <w:rsid w:val="00616430"/>
    <w:rsid w:val="00616B8D"/>
    <w:rsid w:val="006171C1"/>
    <w:rsid w:val="00623609"/>
    <w:rsid w:val="00623D00"/>
    <w:rsid w:val="00625353"/>
    <w:rsid w:val="00626A95"/>
    <w:rsid w:val="006277F5"/>
    <w:rsid w:val="00630EF5"/>
    <w:rsid w:val="006321F5"/>
    <w:rsid w:val="00636EB8"/>
    <w:rsid w:val="00637304"/>
    <w:rsid w:val="00641EF9"/>
    <w:rsid w:val="00641F8D"/>
    <w:rsid w:val="0064652C"/>
    <w:rsid w:val="00646900"/>
    <w:rsid w:val="00650170"/>
    <w:rsid w:val="006525D9"/>
    <w:rsid w:val="00660004"/>
    <w:rsid w:val="00661557"/>
    <w:rsid w:val="0067423A"/>
    <w:rsid w:val="00675184"/>
    <w:rsid w:val="006761C8"/>
    <w:rsid w:val="00676318"/>
    <w:rsid w:val="006804E0"/>
    <w:rsid w:val="00681178"/>
    <w:rsid w:val="00683590"/>
    <w:rsid w:val="006841AE"/>
    <w:rsid w:val="006878A6"/>
    <w:rsid w:val="006905C7"/>
    <w:rsid w:val="006907CF"/>
    <w:rsid w:val="00690971"/>
    <w:rsid w:val="006A0156"/>
    <w:rsid w:val="006A09F5"/>
    <w:rsid w:val="006A65F0"/>
    <w:rsid w:val="006B12AC"/>
    <w:rsid w:val="006B1455"/>
    <w:rsid w:val="006B2FEB"/>
    <w:rsid w:val="006B4B60"/>
    <w:rsid w:val="006B511E"/>
    <w:rsid w:val="006B641B"/>
    <w:rsid w:val="006B7544"/>
    <w:rsid w:val="006B7F21"/>
    <w:rsid w:val="006C0FBE"/>
    <w:rsid w:val="006C1FD3"/>
    <w:rsid w:val="006C4AD0"/>
    <w:rsid w:val="006C63A3"/>
    <w:rsid w:val="006D0740"/>
    <w:rsid w:val="006D25E9"/>
    <w:rsid w:val="006D50DC"/>
    <w:rsid w:val="006D66B0"/>
    <w:rsid w:val="006D6912"/>
    <w:rsid w:val="006E1C9F"/>
    <w:rsid w:val="006E31C1"/>
    <w:rsid w:val="006E506A"/>
    <w:rsid w:val="006E513C"/>
    <w:rsid w:val="006E7723"/>
    <w:rsid w:val="006F0B84"/>
    <w:rsid w:val="006F449D"/>
    <w:rsid w:val="006F4F59"/>
    <w:rsid w:val="006F764B"/>
    <w:rsid w:val="00700DFD"/>
    <w:rsid w:val="00703930"/>
    <w:rsid w:val="00704119"/>
    <w:rsid w:val="0070432F"/>
    <w:rsid w:val="00710200"/>
    <w:rsid w:val="00710D91"/>
    <w:rsid w:val="00712A52"/>
    <w:rsid w:val="007138C5"/>
    <w:rsid w:val="00715342"/>
    <w:rsid w:val="0071764B"/>
    <w:rsid w:val="00720743"/>
    <w:rsid w:val="00721AEA"/>
    <w:rsid w:val="00721E0D"/>
    <w:rsid w:val="0073110A"/>
    <w:rsid w:val="0073356B"/>
    <w:rsid w:val="00735F68"/>
    <w:rsid w:val="00737D6B"/>
    <w:rsid w:val="007404EA"/>
    <w:rsid w:val="00741D0F"/>
    <w:rsid w:val="0074477B"/>
    <w:rsid w:val="00746E92"/>
    <w:rsid w:val="0075686B"/>
    <w:rsid w:val="00761994"/>
    <w:rsid w:val="00761FCB"/>
    <w:rsid w:val="00766BF0"/>
    <w:rsid w:val="00776B81"/>
    <w:rsid w:val="0078078E"/>
    <w:rsid w:val="00780B1C"/>
    <w:rsid w:val="00781C6D"/>
    <w:rsid w:val="00790B74"/>
    <w:rsid w:val="0079553C"/>
    <w:rsid w:val="007958EB"/>
    <w:rsid w:val="007A49B4"/>
    <w:rsid w:val="007A5069"/>
    <w:rsid w:val="007A65B8"/>
    <w:rsid w:val="007A6810"/>
    <w:rsid w:val="007B083D"/>
    <w:rsid w:val="007B3341"/>
    <w:rsid w:val="007B5150"/>
    <w:rsid w:val="007C08B6"/>
    <w:rsid w:val="007D0294"/>
    <w:rsid w:val="007D24CC"/>
    <w:rsid w:val="007D2E12"/>
    <w:rsid w:val="007D347E"/>
    <w:rsid w:val="007D5A35"/>
    <w:rsid w:val="007D60A7"/>
    <w:rsid w:val="007E1D2B"/>
    <w:rsid w:val="007E2746"/>
    <w:rsid w:val="007E3D14"/>
    <w:rsid w:val="007F01C5"/>
    <w:rsid w:val="007F2331"/>
    <w:rsid w:val="007F33E3"/>
    <w:rsid w:val="007F45E4"/>
    <w:rsid w:val="007F5BF9"/>
    <w:rsid w:val="008021F4"/>
    <w:rsid w:val="00802A03"/>
    <w:rsid w:val="0080349F"/>
    <w:rsid w:val="00805A77"/>
    <w:rsid w:val="00806B08"/>
    <w:rsid w:val="008078F1"/>
    <w:rsid w:val="00811C48"/>
    <w:rsid w:val="008126AF"/>
    <w:rsid w:val="00813C42"/>
    <w:rsid w:val="00817FDF"/>
    <w:rsid w:val="00820A34"/>
    <w:rsid w:val="0082441E"/>
    <w:rsid w:val="00825EA7"/>
    <w:rsid w:val="00827C4A"/>
    <w:rsid w:val="00835121"/>
    <w:rsid w:val="00843522"/>
    <w:rsid w:val="00854D3F"/>
    <w:rsid w:val="00855C9E"/>
    <w:rsid w:val="008579AA"/>
    <w:rsid w:val="008619F9"/>
    <w:rsid w:val="0086459A"/>
    <w:rsid w:val="00865588"/>
    <w:rsid w:val="008712D8"/>
    <w:rsid w:val="00872419"/>
    <w:rsid w:val="00874885"/>
    <w:rsid w:val="0087709B"/>
    <w:rsid w:val="00877A20"/>
    <w:rsid w:val="00877D63"/>
    <w:rsid w:val="00877EBA"/>
    <w:rsid w:val="008832B2"/>
    <w:rsid w:val="008952C7"/>
    <w:rsid w:val="0089614C"/>
    <w:rsid w:val="008A0037"/>
    <w:rsid w:val="008A3A52"/>
    <w:rsid w:val="008A5E79"/>
    <w:rsid w:val="008B0525"/>
    <w:rsid w:val="008C6E8B"/>
    <w:rsid w:val="008D07CF"/>
    <w:rsid w:val="008D2629"/>
    <w:rsid w:val="008D2EFB"/>
    <w:rsid w:val="008D5501"/>
    <w:rsid w:val="008D5515"/>
    <w:rsid w:val="008D5799"/>
    <w:rsid w:val="008D67D7"/>
    <w:rsid w:val="008E03A8"/>
    <w:rsid w:val="008E61FF"/>
    <w:rsid w:val="008E67CA"/>
    <w:rsid w:val="008F1432"/>
    <w:rsid w:val="008F188C"/>
    <w:rsid w:val="008F376E"/>
    <w:rsid w:val="008F5AEB"/>
    <w:rsid w:val="008F74DC"/>
    <w:rsid w:val="00903796"/>
    <w:rsid w:val="0090444B"/>
    <w:rsid w:val="00905B69"/>
    <w:rsid w:val="00910D74"/>
    <w:rsid w:val="00911750"/>
    <w:rsid w:val="009121DA"/>
    <w:rsid w:val="009122C6"/>
    <w:rsid w:val="00913EAC"/>
    <w:rsid w:val="009205A7"/>
    <w:rsid w:val="0092208D"/>
    <w:rsid w:val="00923363"/>
    <w:rsid w:val="0092431D"/>
    <w:rsid w:val="00930023"/>
    <w:rsid w:val="009306E7"/>
    <w:rsid w:val="009317D1"/>
    <w:rsid w:val="00931870"/>
    <w:rsid w:val="00933188"/>
    <w:rsid w:val="009333DF"/>
    <w:rsid w:val="00933698"/>
    <w:rsid w:val="00935322"/>
    <w:rsid w:val="00935E54"/>
    <w:rsid w:val="00940486"/>
    <w:rsid w:val="00940A0D"/>
    <w:rsid w:val="00947D51"/>
    <w:rsid w:val="00947DEC"/>
    <w:rsid w:val="009510FB"/>
    <w:rsid w:val="00952F08"/>
    <w:rsid w:val="0095366A"/>
    <w:rsid w:val="00954CE5"/>
    <w:rsid w:val="00955D38"/>
    <w:rsid w:val="0095784B"/>
    <w:rsid w:val="0096149A"/>
    <w:rsid w:val="00963C3A"/>
    <w:rsid w:val="00965C7A"/>
    <w:rsid w:val="00970612"/>
    <w:rsid w:val="0097113D"/>
    <w:rsid w:val="009730D6"/>
    <w:rsid w:val="00973667"/>
    <w:rsid w:val="009813C1"/>
    <w:rsid w:val="00981D39"/>
    <w:rsid w:val="009848A8"/>
    <w:rsid w:val="0098578E"/>
    <w:rsid w:val="00996725"/>
    <w:rsid w:val="009A1659"/>
    <w:rsid w:val="009A40F9"/>
    <w:rsid w:val="009A74E3"/>
    <w:rsid w:val="009B58A4"/>
    <w:rsid w:val="009C051F"/>
    <w:rsid w:val="009C2AD4"/>
    <w:rsid w:val="009D19A7"/>
    <w:rsid w:val="009D2410"/>
    <w:rsid w:val="009D7F54"/>
    <w:rsid w:val="009E0009"/>
    <w:rsid w:val="009E34D0"/>
    <w:rsid w:val="009E4127"/>
    <w:rsid w:val="009E5133"/>
    <w:rsid w:val="009E7F20"/>
    <w:rsid w:val="009F0EA1"/>
    <w:rsid w:val="009F1FC3"/>
    <w:rsid w:val="009F354D"/>
    <w:rsid w:val="009F5E7B"/>
    <w:rsid w:val="009F6527"/>
    <w:rsid w:val="009F6FDC"/>
    <w:rsid w:val="00A002EB"/>
    <w:rsid w:val="00A02369"/>
    <w:rsid w:val="00A03873"/>
    <w:rsid w:val="00A15EB9"/>
    <w:rsid w:val="00A2038D"/>
    <w:rsid w:val="00A21443"/>
    <w:rsid w:val="00A21FE6"/>
    <w:rsid w:val="00A24359"/>
    <w:rsid w:val="00A27709"/>
    <w:rsid w:val="00A3037F"/>
    <w:rsid w:val="00A3114D"/>
    <w:rsid w:val="00A31F82"/>
    <w:rsid w:val="00A3536F"/>
    <w:rsid w:val="00A42731"/>
    <w:rsid w:val="00A44F35"/>
    <w:rsid w:val="00A471C5"/>
    <w:rsid w:val="00A51874"/>
    <w:rsid w:val="00A51BC2"/>
    <w:rsid w:val="00A5440E"/>
    <w:rsid w:val="00A64BA8"/>
    <w:rsid w:val="00A65C75"/>
    <w:rsid w:val="00A663A6"/>
    <w:rsid w:val="00A67069"/>
    <w:rsid w:val="00A72098"/>
    <w:rsid w:val="00A752A8"/>
    <w:rsid w:val="00A7546B"/>
    <w:rsid w:val="00A75EAC"/>
    <w:rsid w:val="00A77C2B"/>
    <w:rsid w:val="00A809B0"/>
    <w:rsid w:val="00A831B1"/>
    <w:rsid w:val="00A83E42"/>
    <w:rsid w:val="00A855DC"/>
    <w:rsid w:val="00A8646C"/>
    <w:rsid w:val="00A878A7"/>
    <w:rsid w:val="00A90F8F"/>
    <w:rsid w:val="00A93E06"/>
    <w:rsid w:val="00A96763"/>
    <w:rsid w:val="00AA268A"/>
    <w:rsid w:val="00AA26AE"/>
    <w:rsid w:val="00AA51D6"/>
    <w:rsid w:val="00AA708D"/>
    <w:rsid w:val="00AA75A9"/>
    <w:rsid w:val="00AB201D"/>
    <w:rsid w:val="00AB2F63"/>
    <w:rsid w:val="00AB60BE"/>
    <w:rsid w:val="00AB7C0F"/>
    <w:rsid w:val="00AC1BB6"/>
    <w:rsid w:val="00AC1DD1"/>
    <w:rsid w:val="00AC3CEA"/>
    <w:rsid w:val="00AC7E2A"/>
    <w:rsid w:val="00AD2529"/>
    <w:rsid w:val="00AD6816"/>
    <w:rsid w:val="00AD6B0F"/>
    <w:rsid w:val="00AD6B21"/>
    <w:rsid w:val="00AE1471"/>
    <w:rsid w:val="00AE15B6"/>
    <w:rsid w:val="00AE3075"/>
    <w:rsid w:val="00AE48ED"/>
    <w:rsid w:val="00AE68A7"/>
    <w:rsid w:val="00AF1466"/>
    <w:rsid w:val="00AF3EC1"/>
    <w:rsid w:val="00B00481"/>
    <w:rsid w:val="00B009AB"/>
    <w:rsid w:val="00B02214"/>
    <w:rsid w:val="00B02E31"/>
    <w:rsid w:val="00B0467A"/>
    <w:rsid w:val="00B07F3B"/>
    <w:rsid w:val="00B126B8"/>
    <w:rsid w:val="00B126DF"/>
    <w:rsid w:val="00B12F50"/>
    <w:rsid w:val="00B13E40"/>
    <w:rsid w:val="00B13ED3"/>
    <w:rsid w:val="00B17C6F"/>
    <w:rsid w:val="00B20499"/>
    <w:rsid w:val="00B21339"/>
    <w:rsid w:val="00B264BC"/>
    <w:rsid w:val="00B26593"/>
    <w:rsid w:val="00B2749E"/>
    <w:rsid w:val="00B2789E"/>
    <w:rsid w:val="00B27B94"/>
    <w:rsid w:val="00B27BC1"/>
    <w:rsid w:val="00B324CE"/>
    <w:rsid w:val="00B3434F"/>
    <w:rsid w:val="00B347A2"/>
    <w:rsid w:val="00B34B31"/>
    <w:rsid w:val="00B35583"/>
    <w:rsid w:val="00B37897"/>
    <w:rsid w:val="00B40EDA"/>
    <w:rsid w:val="00B40FA8"/>
    <w:rsid w:val="00B42771"/>
    <w:rsid w:val="00B4441B"/>
    <w:rsid w:val="00B4554B"/>
    <w:rsid w:val="00B523A0"/>
    <w:rsid w:val="00B54617"/>
    <w:rsid w:val="00B55BC0"/>
    <w:rsid w:val="00B56876"/>
    <w:rsid w:val="00B62256"/>
    <w:rsid w:val="00B64D5F"/>
    <w:rsid w:val="00B6511B"/>
    <w:rsid w:val="00B671DE"/>
    <w:rsid w:val="00B67EBD"/>
    <w:rsid w:val="00B70B9A"/>
    <w:rsid w:val="00B74001"/>
    <w:rsid w:val="00B74D53"/>
    <w:rsid w:val="00B74EDF"/>
    <w:rsid w:val="00B8556D"/>
    <w:rsid w:val="00B85A6A"/>
    <w:rsid w:val="00B86817"/>
    <w:rsid w:val="00B87982"/>
    <w:rsid w:val="00B922AF"/>
    <w:rsid w:val="00B930D2"/>
    <w:rsid w:val="00BA0C11"/>
    <w:rsid w:val="00BA1405"/>
    <w:rsid w:val="00BA24E2"/>
    <w:rsid w:val="00BA3711"/>
    <w:rsid w:val="00BA40FF"/>
    <w:rsid w:val="00BA5871"/>
    <w:rsid w:val="00BA5D22"/>
    <w:rsid w:val="00BA74F5"/>
    <w:rsid w:val="00BB05E2"/>
    <w:rsid w:val="00BB2F4B"/>
    <w:rsid w:val="00BB31D4"/>
    <w:rsid w:val="00BB5BC9"/>
    <w:rsid w:val="00BC4E84"/>
    <w:rsid w:val="00BC5F5E"/>
    <w:rsid w:val="00BD39C9"/>
    <w:rsid w:val="00BD3B37"/>
    <w:rsid w:val="00BD5B4F"/>
    <w:rsid w:val="00BD67F7"/>
    <w:rsid w:val="00BD6AB3"/>
    <w:rsid w:val="00BE027E"/>
    <w:rsid w:val="00BE3C73"/>
    <w:rsid w:val="00BE63FD"/>
    <w:rsid w:val="00BE6641"/>
    <w:rsid w:val="00BF4C32"/>
    <w:rsid w:val="00BF609E"/>
    <w:rsid w:val="00C00F55"/>
    <w:rsid w:val="00C010FF"/>
    <w:rsid w:val="00C05E83"/>
    <w:rsid w:val="00C07926"/>
    <w:rsid w:val="00C079C9"/>
    <w:rsid w:val="00C14190"/>
    <w:rsid w:val="00C250C2"/>
    <w:rsid w:val="00C2673A"/>
    <w:rsid w:val="00C3202A"/>
    <w:rsid w:val="00C33096"/>
    <w:rsid w:val="00C33F6B"/>
    <w:rsid w:val="00C358E0"/>
    <w:rsid w:val="00C36762"/>
    <w:rsid w:val="00C37196"/>
    <w:rsid w:val="00C37510"/>
    <w:rsid w:val="00C42D53"/>
    <w:rsid w:val="00C442F3"/>
    <w:rsid w:val="00C45900"/>
    <w:rsid w:val="00C46347"/>
    <w:rsid w:val="00C46D39"/>
    <w:rsid w:val="00C535EF"/>
    <w:rsid w:val="00C546B2"/>
    <w:rsid w:val="00C55CC7"/>
    <w:rsid w:val="00C60995"/>
    <w:rsid w:val="00C65808"/>
    <w:rsid w:val="00C65A86"/>
    <w:rsid w:val="00C65AEE"/>
    <w:rsid w:val="00C669AC"/>
    <w:rsid w:val="00C70CC8"/>
    <w:rsid w:val="00C72FEA"/>
    <w:rsid w:val="00C73E27"/>
    <w:rsid w:val="00C73FB6"/>
    <w:rsid w:val="00C742B2"/>
    <w:rsid w:val="00C743BD"/>
    <w:rsid w:val="00C7586A"/>
    <w:rsid w:val="00C7663E"/>
    <w:rsid w:val="00C7664C"/>
    <w:rsid w:val="00C76846"/>
    <w:rsid w:val="00C8160E"/>
    <w:rsid w:val="00C859CE"/>
    <w:rsid w:val="00C8608B"/>
    <w:rsid w:val="00C87EC2"/>
    <w:rsid w:val="00C923AA"/>
    <w:rsid w:val="00C94829"/>
    <w:rsid w:val="00C956BE"/>
    <w:rsid w:val="00C971EC"/>
    <w:rsid w:val="00CA161B"/>
    <w:rsid w:val="00CA29FF"/>
    <w:rsid w:val="00CA3048"/>
    <w:rsid w:val="00CA59FD"/>
    <w:rsid w:val="00CB0633"/>
    <w:rsid w:val="00CB3A33"/>
    <w:rsid w:val="00CB3F6F"/>
    <w:rsid w:val="00CC746F"/>
    <w:rsid w:val="00CD0733"/>
    <w:rsid w:val="00CD0FAB"/>
    <w:rsid w:val="00CD345E"/>
    <w:rsid w:val="00CD3B91"/>
    <w:rsid w:val="00CD4DD8"/>
    <w:rsid w:val="00CD589C"/>
    <w:rsid w:val="00CE1233"/>
    <w:rsid w:val="00CE2170"/>
    <w:rsid w:val="00CE3C6B"/>
    <w:rsid w:val="00CF07FA"/>
    <w:rsid w:val="00CF5ECB"/>
    <w:rsid w:val="00CF743F"/>
    <w:rsid w:val="00D0052F"/>
    <w:rsid w:val="00D0342A"/>
    <w:rsid w:val="00D04D13"/>
    <w:rsid w:val="00D05193"/>
    <w:rsid w:val="00D05656"/>
    <w:rsid w:val="00D10190"/>
    <w:rsid w:val="00D1405B"/>
    <w:rsid w:val="00D1470E"/>
    <w:rsid w:val="00D15C24"/>
    <w:rsid w:val="00D165AA"/>
    <w:rsid w:val="00D227D6"/>
    <w:rsid w:val="00D25F39"/>
    <w:rsid w:val="00D26B75"/>
    <w:rsid w:val="00D27F90"/>
    <w:rsid w:val="00D27F96"/>
    <w:rsid w:val="00D30091"/>
    <w:rsid w:val="00D31549"/>
    <w:rsid w:val="00D325A5"/>
    <w:rsid w:val="00D346B2"/>
    <w:rsid w:val="00D35E2A"/>
    <w:rsid w:val="00D368D2"/>
    <w:rsid w:val="00D37120"/>
    <w:rsid w:val="00D37B88"/>
    <w:rsid w:val="00D4008C"/>
    <w:rsid w:val="00D40998"/>
    <w:rsid w:val="00D416EE"/>
    <w:rsid w:val="00D41C1B"/>
    <w:rsid w:val="00D468AF"/>
    <w:rsid w:val="00D47825"/>
    <w:rsid w:val="00D503D4"/>
    <w:rsid w:val="00D5332A"/>
    <w:rsid w:val="00D54F91"/>
    <w:rsid w:val="00D54FA9"/>
    <w:rsid w:val="00D55836"/>
    <w:rsid w:val="00D56F8B"/>
    <w:rsid w:val="00D60901"/>
    <w:rsid w:val="00D6138A"/>
    <w:rsid w:val="00D613B7"/>
    <w:rsid w:val="00D6350B"/>
    <w:rsid w:val="00D64C67"/>
    <w:rsid w:val="00D66B0B"/>
    <w:rsid w:val="00D70818"/>
    <w:rsid w:val="00D7182C"/>
    <w:rsid w:val="00D72345"/>
    <w:rsid w:val="00D72C83"/>
    <w:rsid w:val="00D72CDA"/>
    <w:rsid w:val="00D822B5"/>
    <w:rsid w:val="00D82880"/>
    <w:rsid w:val="00D86B20"/>
    <w:rsid w:val="00D8716D"/>
    <w:rsid w:val="00D9138C"/>
    <w:rsid w:val="00D91B93"/>
    <w:rsid w:val="00D924CB"/>
    <w:rsid w:val="00D92C9B"/>
    <w:rsid w:val="00D93E7D"/>
    <w:rsid w:val="00D958DD"/>
    <w:rsid w:val="00D96E90"/>
    <w:rsid w:val="00D97A34"/>
    <w:rsid w:val="00DA02AB"/>
    <w:rsid w:val="00DA11D9"/>
    <w:rsid w:val="00DA610F"/>
    <w:rsid w:val="00DB00D1"/>
    <w:rsid w:val="00DB05DF"/>
    <w:rsid w:val="00DB0662"/>
    <w:rsid w:val="00DB0B2D"/>
    <w:rsid w:val="00DB0C5A"/>
    <w:rsid w:val="00DB1171"/>
    <w:rsid w:val="00DB6605"/>
    <w:rsid w:val="00DC474E"/>
    <w:rsid w:val="00DD0B0F"/>
    <w:rsid w:val="00DD0BBD"/>
    <w:rsid w:val="00DD25C2"/>
    <w:rsid w:val="00DD3194"/>
    <w:rsid w:val="00DE17B9"/>
    <w:rsid w:val="00DE3EB0"/>
    <w:rsid w:val="00DE3FAC"/>
    <w:rsid w:val="00DE50CC"/>
    <w:rsid w:val="00DE5D41"/>
    <w:rsid w:val="00DF0B02"/>
    <w:rsid w:val="00DF2F4F"/>
    <w:rsid w:val="00DF42FE"/>
    <w:rsid w:val="00DF518B"/>
    <w:rsid w:val="00E0064D"/>
    <w:rsid w:val="00E0174F"/>
    <w:rsid w:val="00E05012"/>
    <w:rsid w:val="00E202AF"/>
    <w:rsid w:val="00E22EC9"/>
    <w:rsid w:val="00E23EB1"/>
    <w:rsid w:val="00E26183"/>
    <w:rsid w:val="00E26BFF"/>
    <w:rsid w:val="00E30CB5"/>
    <w:rsid w:val="00E35458"/>
    <w:rsid w:val="00E36E90"/>
    <w:rsid w:val="00E3762E"/>
    <w:rsid w:val="00E42EC8"/>
    <w:rsid w:val="00E505C7"/>
    <w:rsid w:val="00E50765"/>
    <w:rsid w:val="00E509A6"/>
    <w:rsid w:val="00E52A00"/>
    <w:rsid w:val="00E52C10"/>
    <w:rsid w:val="00E55428"/>
    <w:rsid w:val="00E57051"/>
    <w:rsid w:val="00E605A1"/>
    <w:rsid w:val="00E60EA5"/>
    <w:rsid w:val="00E64FA0"/>
    <w:rsid w:val="00E651B8"/>
    <w:rsid w:val="00E65305"/>
    <w:rsid w:val="00E65C45"/>
    <w:rsid w:val="00E661A5"/>
    <w:rsid w:val="00E6681C"/>
    <w:rsid w:val="00E70589"/>
    <w:rsid w:val="00E73B73"/>
    <w:rsid w:val="00E750B6"/>
    <w:rsid w:val="00E7643C"/>
    <w:rsid w:val="00E7772A"/>
    <w:rsid w:val="00E805CA"/>
    <w:rsid w:val="00E84921"/>
    <w:rsid w:val="00E84DD8"/>
    <w:rsid w:val="00E90526"/>
    <w:rsid w:val="00E90B26"/>
    <w:rsid w:val="00E92187"/>
    <w:rsid w:val="00E925DA"/>
    <w:rsid w:val="00E9310C"/>
    <w:rsid w:val="00E93869"/>
    <w:rsid w:val="00E96A9B"/>
    <w:rsid w:val="00EA3B70"/>
    <w:rsid w:val="00EA3D3F"/>
    <w:rsid w:val="00EA4474"/>
    <w:rsid w:val="00EA6276"/>
    <w:rsid w:val="00EA7B02"/>
    <w:rsid w:val="00EB4363"/>
    <w:rsid w:val="00EB44DA"/>
    <w:rsid w:val="00EB7814"/>
    <w:rsid w:val="00EC0041"/>
    <w:rsid w:val="00EC00A2"/>
    <w:rsid w:val="00EC10B7"/>
    <w:rsid w:val="00EC4425"/>
    <w:rsid w:val="00EC4649"/>
    <w:rsid w:val="00EC474F"/>
    <w:rsid w:val="00EC522D"/>
    <w:rsid w:val="00EE5F72"/>
    <w:rsid w:val="00EE7FF0"/>
    <w:rsid w:val="00EF31C9"/>
    <w:rsid w:val="00EF414E"/>
    <w:rsid w:val="00EF6134"/>
    <w:rsid w:val="00EF6F2A"/>
    <w:rsid w:val="00EF7B93"/>
    <w:rsid w:val="00F000C1"/>
    <w:rsid w:val="00F009F5"/>
    <w:rsid w:val="00F017D7"/>
    <w:rsid w:val="00F0231A"/>
    <w:rsid w:val="00F070B1"/>
    <w:rsid w:val="00F074A1"/>
    <w:rsid w:val="00F11AD7"/>
    <w:rsid w:val="00F12369"/>
    <w:rsid w:val="00F14E50"/>
    <w:rsid w:val="00F152E4"/>
    <w:rsid w:val="00F2217A"/>
    <w:rsid w:val="00F22EEE"/>
    <w:rsid w:val="00F2300F"/>
    <w:rsid w:val="00F237A9"/>
    <w:rsid w:val="00F24B4A"/>
    <w:rsid w:val="00F2552C"/>
    <w:rsid w:val="00F316FD"/>
    <w:rsid w:val="00F31854"/>
    <w:rsid w:val="00F328EA"/>
    <w:rsid w:val="00F34562"/>
    <w:rsid w:val="00F36487"/>
    <w:rsid w:val="00F40C68"/>
    <w:rsid w:val="00F42283"/>
    <w:rsid w:val="00F43CC5"/>
    <w:rsid w:val="00F43CF3"/>
    <w:rsid w:val="00F44D73"/>
    <w:rsid w:val="00F51E24"/>
    <w:rsid w:val="00F526ED"/>
    <w:rsid w:val="00F528A6"/>
    <w:rsid w:val="00F52B58"/>
    <w:rsid w:val="00F54779"/>
    <w:rsid w:val="00F54CBF"/>
    <w:rsid w:val="00F55637"/>
    <w:rsid w:val="00F56E7D"/>
    <w:rsid w:val="00F60E60"/>
    <w:rsid w:val="00F6262E"/>
    <w:rsid w:val="00F66318"/>
    <w:rsid w:val="00F671C1"/>
    <w:rsid w:val="00F67B75"/>
    <w:rsid w:val="00F67D3A"/>
    <w:rsid w:val="00F72205"/>
    <w:rsid w:val="00F742CD"/>
    <w:rsid w:val="00F818D2"/>
    <w:rsid w:val="00F837B8"/>
    <w:rsid w:val="00F83A88"/>
    <w:rsid w:val="00F85120"/>
    <w:rsid w:val="00F870BE"/>
    <w:rsid w:val="00F8798F"/>
    <w:rsid w:val="00F90514"/>
    <w:rsid w:val="00F95F37"/>
    <w:rsid w:val="00FA190A"/>
    <w:rsid w:val="00FA1A15"/>
    <w:rsid w:val="00FA3619"/>
    <w:rsid w:val="00FA4A28"/>
    <w:rsid w:val="00FA5122"/>
    <w:rsid w:val="00FA64D2"/>
    <w:rsid w:val="00FB2C8E"/>
    <w:rsid w:val="00FB4048"/>
    <w:rsid w:val="00FB46E1"/>
    <w:rsid w:val="00FB5D2F"/>
    <w:rsid w:val="00FB6952"/>
    <w:rsid w:val="00FC0D97"/>
    <w:rsid w:val="00FC5287"/>
    <w:rsid w:val="00FD70EC"/>
    <w:rsid w:val="00FE7867"/>
    <w:rsid w:val="00FF4934"/>
    <w:rsid w:val="00FF4DC7"/>
    <w:rsid w:val="00FF5C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D82A1F"/>
  <w15:chartTrackingRefBased/>
  <w15:docId w15:val="{600088EE-5FBA-411F-A42B-FF2F999C0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55637"/>
    <w:pPr>
      <w:jc w:val="both"/>
    </w:pPr>
    <w:rPr>
      <w:rFonts w:ascii="Arial" w:hAnsi="Arial"/>
      <w:szCs w:val="24"/>
      <w:lang w:eastAsia="en-US"/>
    </w:rPr>
  </w:style>
  <w:style w:type="paragraph" w:styleId="Naslov1">
    <w:name w:val="heading 1"/>
    <w:aliases w:val="H1,Heading 1 Char,h1,II+,I"/>
    <w:basedOn w:val="Navaden"/>
    <w:next w:val="Navaden"/>
    <w:uiPriority w:val="9"/>
    <w:qFormat/>
    <w:pPr>
      <w:keepNext/>
      <w:numPr>
        <w:numId w:val="1"/>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pPr>
      <w:keepNext/>
      <w:numPr>
        <w:ilvl w:val="1"/>
        <w:numId w:val="1"/>
      </w:numPr>
      <w:spacing w:before="120" w:after="120"/>
      <w:outlineLvl w:val="1"/>
    </w:pPr>
    <w:rPr>
      <w:caps/>
      <w:szCs w:val="20"/>
    </w:rPr>
  </w:style>
  <w:style w:type="paragraph" w:styleId="Naslov3">
    <w:name w:val="heading 3"/>
    <w:basedOn w:val="Navaden"/>
    <w:next w:val="Navaden"/>
    <w:link w:val="Naslov3Znak"/>
    <w:uiPriority w:val="9"/>
    <w:qFormat/>
    <w:pPr>
      <w:keepNext/>
      <w:numPr>
        <w:ilvl w:val="2"/>
        <w:numId w:val="1"/>
      </w:numPr>
      <w:spacing w:before="240" w:after="60"/>
      <w:outlineLvl w:val="2"/>
    </w:pPr>
    <w:rPr>
      <w:rFonts w:cs="Arial"/>
      <w:bCs/>
      <w:szCs w:val="26"/>
    </w:rPr>
  </w:style>
  <w:style w:type="paragraph" w:styleId="Naslov4">
    <w:name w:val="heading 4"/>
    <w:aliases w:val="H4"/>
    <w:basedOn w:val="Navaden"/>
    <w:next w:val="Navaden"/>
    <w:qFormat/>
    <w:pPr>
      <w:keepNext/>
      <w:numPr>
        <w:ilvl w:val="3"/>
        <w:numId w:val="1"/>
      </w:numPr>
      <w:outlineLvl w:val="3"/>
    </w:pPr>
    <w:rPr>
      <w:szCs w:val="20"/>
    </w:rPr>
  </w:style>
  <w:style w:type="paragraph" w:styleId="Naslov5">
    <w:name w:val="heading 5"/>
    <w:basedOn w:val="Navaden"/>
    <w:next w:val="Navaden"/>
    <w:qFormat/>
    <w:pPr>
      <w:keepNext/>
      <w:numPr>
        <w:ilvl w:val="4"/>
        <w:numId w:val="1"/>
      </w:numPr>
      <w:jc w:val="left"/>
      <w:outlineLvl w:val="4"/>
    </w:pPr>
    <w:rPr>
      <w:b/>
      <w:bCs/>
      <w:sz w:val="22"/>
      <w:szCs w:val="20"/>
    </w:rPr>
  </w:style>
  <w:style w:type="paragraph" w:styleId="Naslov6">
    <w:name w:val="heading 6"/>
    <w:basedOn w:val="Navaden"/>
    <w:next w:val="Navaden"/>
    <w:qFormat/>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qFormat/>
    <w:pPr>
      <w:keepNext/>
      <w:numPr>
        <w:ilvl w:val="6"/>
        <w:numId w:val="1"/>
      </w:numPr>
      <w:jc w:val="center"/>
      <w:outlineLvl w:val="6"/>
    </w:pPr>
    <w:rPr>
      <w:b/>
      <w:bCs/>
      <w:sz w:val="22"/>
      <w:szCs w:val="20"/>
    </w:rPr>
  </w:style>
  <w:style w:type="paragraph" w:styleId="Naslov8">
    <w:name w:val="heading 8"/>
    <w:basedOn w:val="Navaden"/>
    <w:next w:val="Navaden"/>
    <w:qFormat/>
    <w:pPr>
      <w:keepNext/>
      <w:numPr>
        <w:ilvl w:val="7"/>
        <w:numId w:val="1"/>
      </w:numPr>
      <w:outlineLvl w:val="7"/>
    </w:pPr>
    <w:rPr>
      <w:rFonts w:cs="Arial"/>
      <w:b/>
      <w:bCs/>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Pr>
      <w:strike w:val="0"/>
      <w:dstrike w:val="0"/>
      <w:color w:val="0000FF"/>
      <w:u w:val="none"/>
      <w:effect w:val="none"/>
    </w:rPr>
  </w:style>
  <w:style w:type="paragraph" w:styleId="Telobesedila2">
    <w:name w:val="Body Text 2"/>
    <w:basedOn w:val="Navaden"/>
    <w:link w:val="Telobesedila2Znak"/>
    <w:pPr>
      <w:jc w:val="left"/>
    </w:pPr>
    <w:rPr>
      <w:b/>
      <w:szCs w:val="20"/>
    </w:rPr>
  </w:style>
  <w:style w:type="paragraph" w:styleId="Telobesedila">
    <w:name w:val="Body Text"/>
    <w:basedOn w:val="Navaden"/>
    <w:link w:val="TelobesedilaZnak"/>
    <w:rPr>
      <w:rFonts w:ascii="Times New Roman" w:hAnsi="Times New Roman"/>
      <w:b/>
      <w:sz w:val="24"/>
      <w:szCs w:val="20"/>
    </w:rPr>
  </w:style>
  <w:style w:type="paragraph" w:styleId="Sprotnaopomba-besedilo">
    <w:name w:val="footnote text"/>
    <w:basedOn w:val="Navaden"/>
    <w:semiHidden/>
    <w:pPr>
      <w:jc w:val="left"/>
    </w:pPr>
    <w:rPr>
      <w:rFonts w:ascii="Times New Roman" w:hAnsi="Times New Roman"/>
      <w:szCs w:val="20"/>
    </w:rPr>
  </w:style>
  <w:style w:type="paragraph" w:styleId="Kazalovsebine1">
    <w:name w:val="toc 1"/>
    <w:basedOn w:val="Navaden"/>
    <w:next w:val="Navaden"/>
    <w:autoRedefine/>
    <w:uiPriority w:val="39"/>
    <w:rsid w:val="00CF5ECB"/>
    <w:pPr>
      <w:tabs>
        <w:tab w:val="left" w:pos="238"/>
        <w:tab w:val="left" w:pos="600"/>
        <w:tab w:val="right" w:leader="underscore" w:pos="9515"/>
      </w:tabs>
      <w:ind w:left="181"/>
    </w:pPr>
    <w:rPr>
      <w:rFonts w:cs="Arial"/>
      <w:bCs/>
      <w:noProof/>
      <w:szCs w:val="20"/>
    </w:rPr>
  </w:style>
  <w:style w:type="paragraph" w:styleId="Telobesedila3">
    <w:name w:val="Body Text 3"/>
    <w:basedOn w:val="Navaden"/>
    <w:link w:val="Telobesedila3Znak"/>
    <w:rPr>
      <w:sz w:val="22"/>
      <w:szCs w:val="20"/>
      <w:lang w:val="en-US"/>
    </w:rPr>
  </w:style>
  <w:style w:type="paragraph" w:styleId="Noga">
    <w:name w:val="footer"/>
    <w:basedOn w:val="Navaden"/>
    <w:link w:val="NogaZnak"/>
    <w:uiPriority w:val="99"/>
    <w:pPr>
      <w:tabs>
        <w:tab w:val="center" w:pos="4153"/>
        <w:tab w:val="right" w:pos="8306"/>
      </w:tabs>
      <w:jc w:val="left"/>
    </w:pPr>
    <w:rPr>
      <w:rFonts w:ascii="Times New Roman" w:hAnsi="Times New Roman"/>
      <w:szCs w:val="20"/>
      <w:lang w:val="en-US"/>
    </w:rPr>
  </w:style>
  <w:style w:type="paragraph" w:styleId="Glava">
    <w:name w:val="header"/>
    <w:aliases w:val="E-PVO-glava"/>
    <w:basedOn w:val="Navaden"/>
    <w:link w:val="GlavaZnak"/>
    <w:pPr>
      <w:tabs>
        <w:tab w:val="center" w:pos="4153"/>
        <w:tab w:val="right" w:pos="8306"/>
      </w:tabs>
      <w:jc w:val="left"/>
    </w:pPr>
    <w:rPr>
      <w:rFonts w:ascii="Times New Roman" w:hAnsi="Times New Roman"/>
      <w:sz w:val="24"/>
      <w:szCs w:val="20"/>
      <w:lang w:val="en-US"/>
    </w:rPr>
  </w:style>
  <w:style w:type="character" w:styleId="tevilkastrani">
    <w:name w:val="page number"/>
    <w:basedOn w:val="Privzetapisavaodstavka"/>
  </w:style>
  <w:style w:type="paragraph" w:styleId="Kazalovsebine2">
    <w:name w:val="toc 2"/>
    <w:basedOn w:val="Navaden"/>
    <w:next w:val="Navaden"/>
    <w:autoRedefine/>
    <w:uiPriority w:val="39"/>
    <w:rsid w:val="004700CC"/>
    <w:pPr>
      <w:tabs>
        <w:tab w:val="left" w:pos="567"/>
        <w:tab w:val="right" w:leader="underscore" w:pos="9515"/>
      </w:tabs>
      <w:spacing w:before="120"/>
      <w:ind w:left="200"/>
      <w:jc w:val="left"/>
    </w:pPr>
    <w:rPr>
      <w:noProof/>
    </w:rPr>
  </w:style>
  <w:style w:type="paragraph" w:styleId="Kazalovsebine3">
    <w:name w:val="toc 3"/>
    <w:basedOn w:val="Navaden"/>
    <w:next w:val="Navaden"/>
    <w:autoRedefine/>
    <w:uiPriority w:val="39"/>
    <w:pPr>
      <w:ind w:left="400"/>
      <w:jc w:val="left"/>
    </w:pPr>
    <w:rPr>
      <w:rFonts w:ascii="Times New Roman" w:hAnsi="Times New Roman"/>
    </w:rPr>
  </w:style>
  <w:style w:type="paragraph" w:styleId="Kazalovsebine4">
    <w:name w:val="toc 4"/>
    <w:basedOn w:val="Navaden"/>
    <w:next w:val="Navaden"/>
    <w:autoRedefine/>
    <w:semiHidden/>
    <w:pPr>
      <w:ind w:left="600"/>
      <w:jc w:val="left"/>
    </w:pPr>
    <w:rPr>
      <w:rFonts w:ascii="Times New Roman" w:hAnsi="Times New Roman"/>
    </w:rPr>
  </w:style>
  <w:style w:type="paragraph" w:styleId="Kazalovsebine5">
    <w:name w:val="toc 5"/>
    <w:basedOn w:val="Navaden"/>
    <w:next w:val="Navaden"/>
    <w:autoRedefine/>
    <w:semiHidden/>
    <w:pPr>
      <w:ind w:left="800"/>
      <w:jc w:val="left"/>
    </w:pPr>
    <w:rPr>
      <w:rFonts w:ascii="Times New Roman" w:hAnsi="Times New Roman"/>
    </w:rPr>
  </w:style>
  <w:style w:type="paragraph" w:styleId="Kazalovsebine6">
    <w:name w:val="toc 6"/>
    <w:basedOn w:val="Navaden"/>
    <w:next w:val="Navaden"/>
    <w:autoRedefine/>
    <w:semiHidden/>
    <w:pPr>
      <w:ind w:left="1000"/>
      <w:jc w:val="left"/>
    </w:pPr>
    <w:rPr>
      <w:rFonts w:ascii="Times New Roman" w:hAnsi="Times New Roman"/>
    </w:rPr>
  </w:style>
  <w:style w:type="paragraph" w:styleId="Kazalovsebine7">
    <w:name w:val="toc 7"/>
    <w:basedOn w:val="Navaden"/>
    <w:next w:val="Navaden"/>
    <w:autoRedefine/>
    <w:semiHidden/>
    <w:pPr>
      <w:ind w:left="1200"/>
      <w:jc w:val="left"/>
    </w:pPr>
    <w:rPr>
      <w:rFonts w:ascii="Times New Roman" w:hAnsi="Times New Roman"/>
    </w:rPr>
  </w:style>
  <w:style w:type="paragraph" w:styleId="Kazalovsebine8">
    <w:name w:val="toc 8"/>
    <w:basedOn w:val="Navaden"/>
    <w:next w:val="Navaden"/>
    <w:autoRedefine/>
    <w:semiHidden/>
    <w:pPr>
      <w:ind w:left="1400"/>
      <w:jc w:val="left"/>
    </w:pPr>
    <w:rPr>
      <w:rFonts w:ascii="Times New Roman" w:hAnsi="Times New Roman"/>
    </w:rPr>
  </w:style>
  <w:style w:type="paragraph" w:styleId="Kazalovsebine9">
    <w:name w:val="toc 9"/>
    <w:basedOn w:val="Navaden"/>
    <w:next w:val="Navaden"/>
    <w:autoRedefine/>
    <w:semiHidden/>
    <w:pPr>
      <w:ind w:left="1600"/>
      <w:jc w:val="left"/>
    </w:pPr>
    <w:rPr>
      <w:rFonts w:ascii="Times New Roman" w:hAnsi="Times New Roman"/>
    </w:rPr>
  </w:style>
  <w:style w:type="character" w:styleId="SledenaHiperpovezava">
    <w:name w:val="FollowedHyperlink"/>
    <w:rPr>
      <w:color w:val="800080"/>
      <w:u w:val="single"/>
    </w:rPr>
  </w:style>
  <w:style w:type="paragraph" w:styleId="Naslov">
    <w:name w:val="Title"/>
    <w:basedOn w:val="Navaden"/>
    <w:qFormat/>
    <w:pPr>
      <w:jc w:val="center"/>
    </w:pPr>
    <w:rPr>
      <w:rFonts w:ascii="Times New Roman" w:hAnsi="Times New Roman"/>
      <w:b/>
      <w:sz w:val="24"/>
      <w:lang w:val="en-AU"/>
    </w:rPr>
  </w:style>
  <w:style w:type="paragraph" w:customStyle="1" w:styleId="Naslov21">
    <w:name w:val="Naslov 21"/>
    <w:basedOn w:val="Navaden"/>
    <w:pPr>
      <w:jc w:val="center"/>
    </w:pPr>
    <w:rPr>
      <w:rFonts w:ascii="Times New Roman" w:hAnsi="Times New Roman"/>
      <w:b/>
      <w:sz w:val="26"/>
      <w:lang w:val="en-AU"/>
    </w:rPr>
  </w:style>
  <w:style w:type="character" w:styleId="Krepko">
    <w:name w:val="Strong"/>
    <w:qFormat/>
    <w:rPr>
      <w:b/>
    </w:rPr>
  </w:style>
  <w:style w:type="paragraph" w:customStyle="1" w:styleId="BESEDILO">
    <w:name w:val="BESEDILO"/>
    <w:pPr>
      <w:keepLines/>
      <w:widowControl w:val="0"/>
      <w:tabs>
        <w:tab w:val="left" w:pos="2155"/>
      </w:tabs>
      <w:jc w:val="both"/>
    </w:pPr>
    <w:rPr>
      <w:rFonts w:ascii="Arial" w:hAnsi="Arial"/>
      <w:kern w:val="16"/>
      <w:lang w:eastAsia="en-US"/>
    </w:rPr>
  </w:style>
  <w:style w:type="character" w:customStyle="1" w:styleId="standardcontent1">
    <w:name w:val="standardcontent1"/>
    <w:rPr>
      <w:rFonts w:ascii="Verdana" w:hAnsi="Verdana" w:hint="default"/>
      <w:sz w:val="18"/>
      <w:szCs w:val="18"/>
    </w:rPr>
  </w:style>
  <w:style w:type="paragraph" w:styleId="Telobesedila-zamik">
    <w:name w:val="Body Text Indent"/>
    <w:basedOn w:val="Navaden"/>
    <w:pPr>
      <w:ind w:left="360"/>
      <w:jc w:val="left"/>
    </w:pPr>
    <w:rPr>
      <w:rFonts w:ascii="Times New Roman" w:hAnsi="Times New Roman"/>
      <w:sz w:val="24"/>
      <w:lang w:val="en-GB"/>
    </w:rPr>
  </w:style>
  <w:style w:type="paragraph" w:styleId="Telobesedila-zamik2">
    <w:name w:val="Body Text Indent 2"/>
    <w:basedOn w:val="Navaden"/>
    <w:pPr>
      <w:ind w:left="360"/>
      <w:jc w:val="left"/>
    </w:pPr>
    <w:rPr>
      <w:rFonts w:ascii="Times New Roman" w:hAnsi="Times New Roman"/>
      <w:sz w:val="24"/>
      <w:szCs w:val="22"/>
      <w:lang w:val="en-GB"/>
    </w:rPr>
  </w:style>
  <w:style w:type="paragraph" w:customStyle="1" w:styleId="xl24">
    <w:name w:val="xl24"/>
    <w:basedOn w:val="Navaden"/>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pPr>
      <w:ind w:left="1440" w:firstLine="720"/>
      <w:jc w:val="center"/>
    </w:pPr>
    <w:rPr>
      <w:rFonts w:ascii="Times New Roman" w:hAnsi="Times New Roman"/>
      <w:b/>
      <w:sz w:val="30"/>
      <w:szCs w:val="30"/>
      <w:lang w:val="en-GB"/>
    </w:rPr>
  </w:style>
  <w:style w:type="paragraph" w:styleId="Navadensplet">
    <w:name w:val="Normal (Web)"/>
    <w:basedOn w:val="Navaden"/>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semiHidden/>
    <w:pPr>
      <w:shd w:val="clear" w:color="auto" w:fill="000080"/>
    </w:pPr>
    <w:rPr>
      <w:rFonts w:ascii="Tahoma" w:hAnsi="Tahoma" w:cs="Tahoma"/>
    </w:rPr>
  </w:style>
  <w:style w:type="paragraph" w:styleId="Navaden-zamik">
    <w:name w:val="Normal Indent"/>
    <w:basedOn w:val="Navaden"/>
    <w:pPr>
      <w:numPr>
        <w:numId w:val="2"/>
      </w:numPr>
    </w:pPr>
    <w:rPr>
      <w:rFonts w:ascii="Times New Roman" w:hAnsi="Times New Roman"/>
      <w:sz w:val="22"/>
      <w:szCs w:val="20"/>
      <w:lang w:eastAsia="sl-SI"/>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8"/>
      <w:szCs w:val="18"/>
      <w:lang w:eastAsia="sl-SI"/>
    </w:rPr>
  </w:style>
  <w:style w:type="character" w:customStyle="1" w:styleId="NogaZnak">
    <w:name w:val="Noga Znak"/>
    <w:link w:val="Noga"/>
    <w:uiPriority w:val="99"/>
    <w:rsid w:val="00AB7C0F"/>
    <w:rPr>
      <w:lang w:val="en-US" w:eastAsia="en-US" w:bidi="ar-SA"/>
    </w:rPr>
  </w:style>
  <w:style w:type="character" w:customStyle="1" w:styleId="Telobesedila3Znak">
    <w:name w:val="Telo besedila 3 Znak"/>
    <w:link w:val="Telobesedila3"/>
    <w:rsid w:val="009122C6"/>
    <w:rPr>
      <w:rFonts w:ascii="Arial" w:hAnsi="Arial"/>
      <w:sz w:val="22"/>
      <w:lang w:val="en-US" w:eastAsia="en-US"/>
    </w:rPr>
  </w:style>
  <w:style w:type="character" w:customStyle="1" w:styleId="TelobesedilaZnak">
    <w:name w:val="Telo besedila Znak"/>
    <w:link w:val="Telobesedila"/>
    <w:rsid w:val="009122C6"/>
    <w:rPr>
      <w:b/>
      <w:sz w:val="24"/>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link w:val="Naslov2"/>
    <w:rsid w:val="00DD0B0F"/>
    <w:rPr>
      <w:rFonts w:ascii="Arial" w:hAnsi="Arial"/>
      <w:caps/>
      <w:lang w:eastAsia="en-US"/>
    </w:rPr>
  </w:style>
  <w:style w:type="character" w:customStyle="1" w:styleId="Telobesedila2Znak">
    <w:name w:val="Telo besedila 2 Znak"/>
    <w:link w:val="Telobesedila2"/>
    <w:rsid w:val="00DD0B0F"/>
    <w:rPr>
      <w:rFonts w:ascii="Arial" w:hAnsi="Arial"/>
      <w:b/>
      <w:lang w:eastAsia="en-US"/>
    </w:rPr>
  </w:style>
  <w:style w:type="character" w:customStyle="1" w:styleId="Naslov3Znak">
    <w:name w:val="Naslov 3 Znak"/>
    <w:link w:val="Naslov3"/>
    <w:uiPriority w:val="9"/>
    <w:rsid w:val="00903796"/>
    <w:rPr>
      <w:rFonts w:ascii="Arial" w:hAnsi="Arial" w:cs="Arial"/>
      <w:bCs/>
      <w:szCs w:val="26"/>
      <w:lang w:eastAsia="en-US"/>
    </w:rPr>
  </w:style>
  <w:style w:type="character" w:customStyle="1" w:styleId="GlavaZnak">
    <w:name w:val="Glava Znak"/>
    <w:aliases w:val="E-PVO-glava Znak"/>
    <w:link w:val="Glava"/>
    <w:rsid w:val="00903796"/>
    <w:rPr>
      <w:sz w:val="24"/>
      <w:lang w:val="en-US" w:eastAsia="en-US"/>
    </w:rPr>
  </w:style>
  <w:style w:type="character" w:customStyle="1" w:styleId="HTML-oblikovanoZnak">
    <w:name w:val="HTML-oblikovano Znak"/>
    <w:link w:val="HTML-oblikovano"/>
    <w:rsid w:val="005D4926"/>
    <w:rPr>
      <w:rFonts w:ascii="Courier New" w:hAnsi="Courier New" w:cs="Courier New"/>
      <w:color w:val="000000"/>
      <w:sz w:val="18"/>
      <w:szCs w:val="18"/>
    </w:rPr>
  </w:style>
  <w:style w:type="paragraph" w:customStyle="1" w:styleId="default">
    <w:name w:val="default"/>
    <w:basedOn w:val="Navaden"/>
    <w:rsid w:val="00D613B7"/>
    <w:pPr>
      <w:autoSpaceDE w:val="0"/>
      <w:autoSpaceDN w:val="0"/>
      <w:jc w:val="left"/>
    </w:pPr>
    <w:rPr>
      <w:rFonts w:eastAsia="Calibri" w:cs="Arial"/>
      <w:color w:val="000000"/>
      <w:sz w:val="24"/>
      <w:lang w:eastAsia="sl-SI"/>
    </w:rPr>
  </w:style>
  <w:style w:type="character" w:customStyle="1" w:styleId="NavadenArialChar">
    <w:name w:val="Navaden + Arial Char"/>
    <w:link w:val="NavadenArial"/>
    <w:uiPriority w:val="99"/>
    <w:locked/>
    <w:rsid w:val="00042561"/>
    <w:rPr>
      <w:rFonts w:ascii="Arial" w:hAnsi="Arial" w:cs="Arial"/>
    </w:rPr>
  </w:style>
  <w:style w:type="paragraph" w:customStyle="1" w:styleId="NavadenArial">
    <w:name w:val="Navaden + Arial"/>
    <w:basedOn w:val="Navaden"/>
    <w:link w:val="NavadenArialChar"/>
    <w:uiPriority w:val="99"/>
    <w:rsid w:val="00042561"/>
    <w:pPr>
      <w:jc w:val="left"/>
    </w:pPr>
    <w:rPr>
      <w:rFonts w:cs="Arial"/>
      <w:szCs w:val="20"/>
      <w:lang w:eastAsia="sl-SI"/>
    </w:rPr>
  </w:style>
  <w:style w:type="paragraph" w:styleId="Odstavekseznama">
    <w:name w:val="List Paragraph"/>
    <w:aliases w:val="*ALINEJE,#ALINEJE"/>
    <w:basedOn w:val="Navaden"/>
    <w:link w:val="OdstavekseznamaZnak"/>
    <w:qFormat/>
    <w:rsid w:val="00B17C6F"/>
    <w:pPr>
      <w:ind w:left="708"/>
    </w:pPr>
  </w:style>
  <w:style w:type="table" w:styleId="Tabelamrea">
    <w:name w:val="Table Grid"/>
    <w:basedOn w:val="Navadnatabela"/>
    <w:rsid w:val="00242AB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rsid w:val="00721AEA"/>
    <w:rPr>
      <w:rFonts w:ascii="Tahoma" w:hAnsi="Tahoma" w:cs="Tahoma"/>
      <w:sz w:val="16"/>
      <w:szCs w:val="16"/>
    </w:rPr>
  </w:style>
  <w:style w:type="character" w:customStyle="1" w:styleId="BesedilooblakaZnak">
    <w:name w:val="Besedilo oblačka Znak"/>
    <w:link w:val="Besedilooblaka"/>
    <w:rsid w:val="00721AEA"/>
    <w:rPr>
      <w:rFonts w:ascii="Tahoma" w:hAnsi="Tahoma" w:cs="Tahoma"/>
      <w:sz w:val="16"/>
      <w:szCs w:val="16"/>
      <w:lang w:eastAsia="en-US"/>
    </w:rPr>
  </w:style>
  <w:style w:type="paragraph" w:styleId="Oznaenseznam">
    <w:name w:val="List Bullet"/>
    <w:basedOn w:val="Navaden"/>
    <w:rsid w:val="004A32FD"/>
    <w:pPr>
      <w:tabs>
        <w:tab w:val="num" w:pos="720"/>
      </w:tabs>
      <w:ind w:left="720" w:hanging="360"/>
      <w:jc w:val="left"/>
    </w:pPr>
    <w:rPr>
      <w:rFonts w:cs="Arial"/>
      <w:sz w:val="22"/>
      <w:lang w:val="en-GB"/>
    </w:rPr>
  </w:style>
  <w:style w:type="paragraph" w:customStyle="1" w:styleId="Achievement">
    <w:name w:val="Achievement"/>
    <w:basedOn w:val="Telobesedila"/>
    <w:rsid w:val="004459CB"/>
    <w:pPr>
      <w:numPr>
        <w:numId w:val="13"/>
      </w:numPr>
      <w:suppressAutoHyphens/>
      <w:spacing w:after="60" w:line="220" w:lineRule="atLeast"/>
    </w:pPr>
    <w:rPr>
      <w:rFonts w:ascii="Arial" w:eastAsia="Batang" w:hAnsi="Arial"/>
      <w:b w:val="0"/>
      <w:spacing w:val="-5"/>
      <w:sz w:val="20"/>
      <w:lang w:val="en-US" w:eastAsia="ar-SA"/>
    </w:rPr>
  </w:style>
  <w:style w:type="character" w:customStyle="1" w:styleId="OdstavekseznamaZnak">
    <w:name w:val="Odstavek seznama Znak"/>
    <w:aliases w:val="*ALINEJE Znak,#ALINEJE Znak"/>
    <w:link w:val="Odstavekseznama"/>
    <w:uiPriority w:val="34"/>
    <w:rsid w:val="008D5501"/>
    <w:rPr>
      <w:rFonts w:ascii="Arial" w:hAnsi="Arial"/>
      <w:szCs w:val="24"/>
      <w:lang w:eastAsia="en-US"/>
    </w:rPr>
  </w:style>
  <w:style w:type="character" w:styleId="Nerazreenaomemba">
    <w:name w:val="Unresolved Mention"/>
    <w:uiPriority w:val="99"/>
    <w:semiHidden/>
    <w:unhideWhenUsed/>
    <w:rsid w:val="006E7723"/>
    <w:rPr>
      <w:color w:val="605E5C"/>
      <w:shd w:val="clear" w:color="auto" w:fill="E1DFDD"/>
    </w:rPr>
  </w:style>
  <w:style w:type="character" w:styleId="Pripombasklic">
    <w:name w:val="annotation reference"/>
    <w:rsid w:val="001C30E5"/>
    <w:rPr>
      <w:sz w:val="16"/>
      <w:szCs w:val="16"/>
    </w:rPr>
  </w:style>
  <w:style w:type="paragraph" w:styleId="Pripombabesedilo">
    <w:name w:val="annotation text"/>
    <w:basedOn w:val="Navaden"/>
    <w:link w:val="PripombabesediloZnak"/>
    <w:rsid w:val="001C30E5"/>
    <w:rPr>
      <w:szCs w:val="20"/>
    </w:rPr>
  </w:style>
  <w:style w:type="character" w:customStyle="1" w:styleId="PripombabesediloZnak">
    <w:name w:val="Pripomba – besedilo Znak"/>
    <w:link w:val="Pripombabesedilo"/>
    <w:rsid w:val="001C30E5"/>
    <w:rPr>
      <w:rFonts w:ascii="Arial" w:hAnsi="Arial"/>
      <w:lang w:val="sl-SI" w:eastAsia="en-US"/>
    </w:rPr>
  </w:style>
  <w:style w:type="paragraph" w:styleId="Zadevapripombe">
    <w:name w:val="annotation subject"/>
    <w:basedOn w:val="Pripombabesedilo"/>
    <w:next w:val="Pripombabesedilo"/>
    <w:link w:val="ZadevapripombeZnak"/>
    <w:rsid w:val="001C30E5"/>
    <w:rPr>
      <w:b/>
      <w:bCs/>
    </w:rPr>
  </w:style>
  <w:style w:type="character" w:customStyle="1" w:styleId="ZadevapripombeZnak">
    <w:name w:val="Zadeva pripombe Znak"/>
    <w:link w:val="Zadevapripombe"/>
    <w:rsid w:val="001C30E5"/>
    <w:rPr>
      <w:rFonts w:ascii="Arial" w:hAnsi="Arial"/>
      <w:b/>
      <w:bCs/>
      <w:lang w:val="sl-SI" w:eastAsia="en-US"/>
    </w:rPr>
  </w:style>
  <w:style w:type="paragraph" w:styleId="Revizija">
    <w:name w:val="Revision"/>
    <w:hidden/>
    <w:uiPriority w:val="99"/>
    <w:semiHidden/>
    <w:rsid w:val="00A2038D"/>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406">
      <w:bodyDiv w:val="1"/>
      <w:marLeft w:val="0"/>
      <w:marRight w:val="0"/>
      <w:marTop w:val="0"/>
      <w:marBottom w:val="0"/>
      <w:divBdr>
        <w:top w:val="none" w:sz="0" w:space="0" w:color="auto"/>
        <w:left w:val="none" w:sz="0" w:space="0" w:color="auto"/>
        <w:bottom w:val="none" w:sz="0" w:space="0" w:color="auto"/>
        <w:right w:val="none" w:sz="0" w:space="0" w:color="auto"/>
      </w:divBdr>
    </w:div>
    <w:div w:id="149754300">
      <w:bodyDiv w:val="1"/>
      <w:marLeft w:val="0"/>
      <w:marRight w:val="0"/>
      <w:marTop w:val="0"/>
      <w:marBottom w:val="0"/>
      <w:divBdr>
        <w:top w:val="none" w:sz="0" w:space="0" w:color="auto"/>
        <w:left w:val="none" w:sz="0" w:space="0" w:color="auto"/>
        <w:bottom w:val="none" w:sz="0" w:space="0" w:color="auto"/>
        <w:right w:val="none" w:sz="0" w:space="0" w:color="auto"/>
      </w:divBdr>
    </w:div>
    <w:div w:id="151334120">
      <w:bodyDiv w:val="1"/>
      <w:marLeft w:val="0"/>
      <w:marRight w:val="0"/>
      <w:marTop w:val="0"/>
      <w:marBottom w:val="0"/>
      <w:divBdr>
        <w:top w:val="none" w:sz="0" w:space="0" w:color="auto"/>
        <w:left w:val="none" w:sz="0" w:space="0" w:color="auto"/>
        <w:bottom w:val="none" w:sz="0" w:space="0" w:color="auto"/>
        <w:right w:val="none" w:sz="0" w:space="0" w:color="auto"/>
      </w:divBdr>
    </w:div>
    <w:div w:id="233470409">
      <w:bodyDiv w:val="1"/>
      <w:marLeft w:val="0"/>
      <w:marRight w:val="0"/>
      <w:marTop w:val="0"/>
      <w:marBottom w:val="0"/>
      <w:divBdr>
        <w:top w:val="none" w:sz="0" w:space="0" w:color="auto"/>
        <w:left w:val="none" w:sz="0" w:space="0" w:color="auto"/>
        <w:bottom w:val="none" w:sz="0" w:space="0" w:color="auto"/>
        <w:right w:val="none" w:sz="0" w:space="0" w:color="auto"/>
      </w:divBdr>
    </w:div>
    <w:div w:id="283198297">
      <w:bodyDiv w:val="1"/>
      <w:marLeft w:val="0"/>
      <w:marRight w:val="0"/>
      <w:marTop w:val="0"/>
      <w:marBottom w:val="0"/>
      <w:divBdr>
        <w:top w:val="none" w:sz="0" w:space="0" w:color="auto"/>
        <w:left w:val="none" w:sz="0" w:space="0" w:color="auto"/>
        <w:bottom w:val="none" w:sz="0" w:space="0" w:color="auto"/>
        <w:right w:val="none" w:sz="0" w:space="0" w:color="auto"/>
      </w:divBdr>
    </w:div>
    <w:div w:id="414863368">
      <w:bodyDiv w:val="1"/>
      <w:marLeft w:val="0"/>
      <w:marRight w:val="0"/>
      <w:marTop w:val="0"/>
      <w:marBottom w:val="0"/>
      <w:divBdr>
        <w:top w:val="none" w:sz="0" w:space="0" w:color="auto"/>
        <w:left w:val="none" w:sz="0" w:space="0" w:color="auto"/>
        <w:bottom w:val="none" w:sz="0" w:space="0" w:color="auto"/>
        <w:right w:val="none" w:sz="0" w:space="0" w:color="auto"/>
      </w:divBdr>
    </w:div>
    <w:div w:id="428236793">
      <w:bodyDiv w:val="1"/>
      <w:marLeft w:val="0"/>
      <w:marRight w:val="0"/>
      <w:marTop w:val="0"/>
      <w:marBottom w:val="0"/>
      <w:divBdr>
        <w:top w:val="none" w:sz="0" w:space="0" w:color="auto"/>
        <w:left w:val="none" w:sz="0" w:space="0" w:color="auto"/>
        <w:bottom w:val="none" w:sz="0" w:space="0" w:color="auto"/>
        <w:right w:val="none" w:sz="0" w:space="0" w:color="auto"/>
      </w:divBdr>
    </w:div>
    <w:div w:id="681080929">
      <w:bodyDiv w:val="1"/>
      <w:marLeft w:val="0"/>
      <w:marRight w:val="0"/>
      <w:marTop w:val="0"/>
      <w:marBottom w:val="0"/>
      <w:divBdr>
        <w:top w:val="none" w:sz="0" w:space="0" w:color="auto"/>
        <w:left w:val="none" w:sz="0" w:space="0" w:color="auto"/>
        <w:bottom w:val="none" w:sz="0" w:space="0" w:color="auto"/>
        <w:right w:val="none" w:sz="0" w:space="0" w:color="auto"/>
      </w:divBdr>
    </w:div>
    <w:div w:id="708265426">
      <w:bodyDiv w:val="1"/>
      <w:marLeft w:val="0"/>
      <w:marRight w:val="0"/>
      <w:marTop w:val="0"/>
      <w:marBottom w:val="0"/>
      <w:divBdr>
        <w:top w:val="none" w:sz="0" w:space="0" w:color="auto"/>
        <w:left w:val="none" w:sz="0" w:space="0" w:color="auto"/>
        <w:bottom w:val="none" w:sz="0" w:space="0" w:color="auto"/>
        <w:right w:val="none" w:sz="0" w:space="0" w:color="auto"/>
      </w:divBdr>
    </w:div>
    <w:div w:id="797724325">
      <w:bodyDiv w:val="1"/>
      <w:marLeft w:val="0"/>
      <w:marRight w:val="0"/>
      <w:marTop w:val="0"/>
      <w:marBottom w:val="0"/>
      <w:divBdr>
        <w:top w:val="none" w:sz="0" w:space="0" w:color="auto"/>
        <w:left w:val="none" w:sz="0" w:space="0" w:color="auto"/>
        <w:bottom w:val="none" w:sz="0" w:space="0" w:color="auto"/>
        <w:right w:val="none" w:sz="0" w:space="0" w:color="auto"/>
      </w:divBdr>
    </w:div>
    <w:div w:id="871654037">
      <w:bodyDiv w:val="1"/>
      <w:marLeft w:val="0"/>
      <w:marRight w:val="0"/>
      <w:marTop w:val="0"/>
      <w:marBottom w:val="0"/>
      <w:divBdr>
        <w:top w:val="none" w:sz="0" w:space="0" w:color="auto"/>
        <w:left w:val="none" w:sz="0" w:space="0" w:color="auto"/>
        <w:bottom w:val="none" w:sz="0" w:space="0" w:color="auto"/>
        <w:right w:val="none" w:sz="0" w:space="0" w:color="auto"/>
      </w:divBdr>
    </w:div>
    <w:div w:id="940793664">
      <w:bodyDiv w:val="1"/>
      <w:marLeft w:val="0"/>
      <w:marRight w:val="0"/>
      <w:marTop w:val="0"/>
      <w:marBottom w:val="0"/>
      <w:divBdr>
        <w:top w:val="none" w:sz="0" w:space="0" w:color="auto"/>
        <w:left w:val="none" w:sz="0" w:space="0" w:color="auto"/>
        <w:bottom w:val="none" w:sz="0" w:space="0" w:color="auto"/>
        <w:right w:val="none" w:sz="0" w:space="0" w:color="auto"/>
      </w:divBdr>
    </w:div>
    <w:div w:id="941957601">
      <w:bodyDiv w:val="1"/>
      <w:marLeft w:val="0"/>
      <w:marRight w:val="0"/>
      <w:marTop w:val="0"/>
      <w:marBottom w:val="0"/>
      <w:divBdr>
        <w:top w:val="none" w:sz="0" w:space="0" w:color="auto"/>
        <w:left w:val="none" w:sz="0" w:space="0" w:color="auto"/>
        <w:bottom w:val="none" w:sz="0" w:space="0" w:color="auto"/>
        <w:right w:val="none" w:sz="0" w:space="0" w:color="auto"/>
      </w:divBdr>
      <w:divsChild>
        <w:div w:id="206458900">
          <w:marLeft w:val="0"/>
          <w:marRight w:val="0"/>
          <w:marTop w:val="0"/>
          <w:marBottom w:val="0"/>
          <w:divBdr>
            <w:top w:val="none" w:sz="0" w:space="0" w:color="auto"/>
            <w:left w:val="none" w:sz="0" w:space="0" w:color="auto"/>
            <w:bottom w:val="none" w:sz="0" w:space="0" w:color="auto"/>
            <w:right w:val="none" w:sz="0" w:space="0" w:color="auto"/>
          </w:divBdr>
        </w:div>
        <w:div w:id="378089752">
          <w:marLeft w:val="0"/>
          <w:marRight w:val="0"/>
          <w:marTop w:val="0"/>
          <w:marBottom w:val="0"/>
          <w:divBdr>
            <w:top w:val="none" w:sz="0" w:space="0" w:color="auto"/>
            <w:left w:val="none" w:sz="0" w:space="0" w:color="auto"/>
            <w:bottom w:val="none" w:sz="0" w:space="0" w:color="auto"/>
            <w:right w:val="none" w:sz="0" w:space="0" w:color="auto"/>
          </w:divBdr>
        </w:div>
        <w:div w:id="1515919566">
          <w:marLeft w:val="0"/>
          <w:marRight w:val="0"/>
          <w:marTop w:val="0"/>
          <w:marBottom w:val="0"/>
          <w:divBdr>
            <w:top w:val="none" w:sz="0" w:space="0" w:color="auto"/>
            <w:left w:val="none" w:sz="0" w:space="0" w:color="auto"/>
            <w:bottom w:val="none" w:sz="0" w:space="0" w:color="auto"/>
            <w:right w:val="none" w:sz="0" w:space="0" w:color="auto"/>
          </w:divBdr>
        </w:div>
        <w:div w:id="2112040633">
          <w:marLeft w:val="0"/>
          <w:marRight w:val="0"/>
          <w:marTop w:val="0"/>
          <w:marBottom w:val="0"/>
          <w:divBdr>
            <w:top w:val="none" w:sz="0" w:space="0" w:color="auto"/>
            <w:left w:val="none" w:sz="0" w:space="0" w:color="auto"/>
            <w:bottom w:val="none" w:sz="0" w:space="0" w:color="auto"/>
            <w:right w:val="none" w:sz="0" w:space="0" w:color="auto"/>
          </w:divBdr>
        </w:div>
      </w:divsChild>
    </w:div>
    <w:div w:id="1117793604">
      <w:bodyDiv w:val="1"/>
      <w:marLeft w:val="0"/>
      <w:marRight w:val="0"/>
      <w:marTop w:val="0"/>
      <w:marBottom w:val="0"/>
      <w:divBdr>
        <w:top w:val="none" w:sz="0" w:space="0" w:color="auto"/>
        <w:left w:val="none" w:sz="0" w:space="0" w:color="auto"/>
        <w:bottom w:val="none" w:sz="0" w:space="0" w:color="auto"/>
        <w:right w:val="none" w:sz="0" w:space="0" w:color="auto"/>
      </w:divBdr>
    </w:div>
    <w:div w:id="1204056822">
      <w:bodyDiv w:val="1"/>
      <w:marLeft w:val="0"/>
      <w:marRight w:val="0"/>
      <w:marTop w:val="0"/>
      <w:marBottom w:val="0"/>
      <w:divBdr>
        <w:top w:val="none" w:sz="0" w:space="0" w:color="auto"/>
        <w:left w:val="none" w:sz="0" w:space="0" w:color="auto"/>
        <w:bottom w:val="none" w:sz="0" w:space="0" w:color="auto"/>
        <w:right w:val="none" w:sz="0" w:space="0" w:color="auto"/>
      </w:divBdr>
    </w:div>
    <w:div w:id="1228569941">
      <w:bodyDiv w:val="1"/>
      <w:marLeft w:val="0"/>
      <w:marRight w:val="0"/>
      <w:marTop w:val="0"/>
      <w:marBottom w:val="0"/>
      <w:divBdr>
        <w:top w:val="none" w:sz="0" w:space="0" w:color="auto"/>
        <w:left w:val="none" w:sz="0" w:space="0" w:color="auto"/>
        <w:bottom w:val="none" w:sz="0" w:space="0" w:color="auto"/>
        <w:right w:val="none" w:sz="0" w:space="0" w:color="auto"/>
      </w:divBdr>
    </w:div>
    <w:div w:id="1317101028">
      <w:bodyDiv w:val="1"/>
      <w:marLeft w:val="0"/>
      <w:marRight w:val="0"/>
      <w:marTop w:val="0"/>
      <w:marBottom w:val="0"/>
      <w:divBdr>
        <w:top w:val="none" w:sz="0" w:space="0" w:color="auto"/>
        <w:left w:val="none" w:sz="0" w:space="0" w:color="auto"/>
        <w:bottom w:val="none" w:sz="0" w:space="0" w:color="auto"/>
        <w:right w:val="none" w:sz="0" w:space="0" w:color="auto"/>
      </w:divBdr>
    </w:div>
    <w:div w:id="1321275152">
      <w:bodyDiv w:val="1"/>
      <w:marLeft w:val="0"/>
      <w:marRight w:val="0"/>
      <w:marTop w:val="0"/>
      <w:marBottom w:val="0"/>
      <w:divBdr>
        <w:top w:val="none" w:sz="0" w:space="0" w:color="auto"/>
        <w:left w:val="none" w:sz="0" w:space="0" w:color="auto"/>
        <w:bottom w:val="none" w:sz="0" w:space="0" w:color="auto"/>
        <w:right w:val="none" w:sz="0" w:space="0" w:color="auto"/>
      </w:divBdr>
    </w:div>
    <w:div w:id="1344431754">
      <w:bodyDiv w:val="1"/>
      <w:marLeft w:val="0"/>
      <w:marRight w:val="0"/>
      <w:marTop w:val="0"/>
      <w:marBottom w:val="0"/>
      <w:divBdr>
        <w:top w:val="none" w:sz="0" w:space="0" w:color="auto"/>
        <w:left w:val="none" w:sz="0" w:space="0" w:color="auto"/>
        <w:bottom w:val="none" w:sz="0" w:space="0" w:color="auto"/>
        <w:right w:val="none" w:sz="0" w:space="0" w:color="auto"/>
      </w:divBdr>
    </w:div>
    <w:div w:id="1378355846">
      <w:bodyDiv w:val="1"/>
      <w:marLeft w:val="0"/>
      <w:marRight w:val="0"/>
      <w:marTop w:val="0"/>
      <w:marBottom w:val="0"/>
      <w:divBdr>
        <w:top w:val="none" w:sz="0" w:space="0" w:color="auto"/>
        <w:left w:val="none" w:sz="0" w:space="0" w:color="auto"/>
        <w:bottom w:val="none" w:sz="0" w:space="0" w:color="auto"/>
        <w:right w:val="none" w:sz="0" w:space="0" w:color="auto"/>
      </w:divBdr>
    </w:div>
    <w:div w:id="1396784564">
      <w:bodyDiv w:val="1"/>
      <w:marLeft w:val="0"/>
      <w:marRight w:val="0"/>
      <w:marTop w:val="0"/>
      <w:marBottom w:val="0"/>
      <w:divBdr>
        <w:top w:val="none" w:sz="0" w:space="0" w:color="auto"/>
        <w:left w:val="none" w:sz="0" w:space="0" w:color="auto"/>
        <w:bottom w:val="none" w:sz="0" w:space="0" w:color="auto"/>
        <w:right w:val="none" w:sz="0" w:space="0" w:color="auto"/>
      </w:divBdr>
    </w:div>
    <w:div w:id="1447311152">
      <w:bodyDiv w:val="1"/>
      <w:marLeft w:val="0"/>
      <w:marRight w:val="0"/>
      <w:marTop w:val="0"/>
      <w:marBottom w:val="0"/>
      <w:divBdr>
        <w:top w:val="none" w:sz="0" w:space="0" w:color="auto"/>
        <w:left w:val="none" w:sz="0" w:space="0" w:color="auto"/>
        <w:bottom w:val="none" w:sz="0" w:space="0" w:color="auto"/>
        <w:right w:val="none" w:sz="0" w:space="0" w:color="auto"/>
      </w:divBdr>
    </w:div>
    <w:div w:id="1482429243">
      <w:bodyDiv w:val="1"/>
      <w:marLeft w:val="0"/>
      <w:marRight w:val="0"/>
      <w:marTop w:val="0"/>
      <w:marBottom w:val="0"/>
      <w:divBdr>
        <w:top w:val="none" w:sz="0" w:space="0" w:color="auto"/>
        <w:left w:val="none" w:sz="0" w:space="0" w:color="auto"/>
        <w:bottom w:val="none" w:sz="0" w:space="0" w:color="auto"/>
        <w:right w:val="none" w:sz="0" w:space="0" w:color="auto"/>
      </w:divBdr>
      <w:divsChild>
        <w:div w:id="360277191">
          <w:marLeft w:val="0"/>
          <w:marRight w:val="0"/>
          <w:marTop w:val="0"/>
          <w:marBottom w:val="0"/>
          <w:divBdr>
            <w:top w:val="none" w:sz="0" w:space="0" w:color="auto"/>
            <w:left w:val="none" w:sz="0" w:space="0" w:color="auto"/>
            <w:bottom w:val="none" w:sz="0" w:space="0" w:color="auto"/>
            <w:right w:val="none" w:sz="0" w:space="0" w:color="auto"/>
          </w:divBdr>
        </w:div>
        <w:div w:id="1237789775">
          <w:marLeft w:val="0"/>
          <w:marRight w:val="0"/>
          <w:marTop w:val="0"/>
          <w:marBottom w:val="0"/>
          <w:divBdr>
            <w:top w:val="none" w:sz="0" w:space="0" w:color="auto"/>
            <w:left w:val="none" w:sz="0" w:space="0" w:color="auto"/>
            <w:bottom w:val="none" w:sz="0" w:space="0" w:color="auto"/>
            <w:right w:val="none" w:sz="0" w:space="0" w:color="auto"/>
          </w:divBdr>
        </w:div>
        <w:div w:id="1347321077">
          <w:marLeft w:val="0"/>
          <w:marRight w:val="0"/>
          <w:marTop w:val="0"/>
          <w:marBottom w:val="0"/>
          <w:divBdr>
            <w:top w:val="none" w:sz="0" w:space="0" w:color="auto"/>
            <w:left w:val="none" w:sz="0" w:space="0" w:color="auto"/>
            <w:bottom w:val="none" w:sz="0" w:space="0" w:color="auto"/>
            <w:right w:val="none" w:sz="0" w:space="0" w:color="auto"/>
          </w:divBdr>
        </w:div>
        <w:div w:id="1563446537">
          <w:marLeft w:val="0"/>
          <w:marRight w:val="0"/>
          <w:marTop w:val="0"/>
          <w:marBottom w:val="0"/>
          <w:divBdr>
            <w:top w:val="none" w:sz="0" w:space="0" w:color="auto"/>
            <w:left w:val="none" w:sz="0" w:space="0" w:color="auto"/>
            <w:bottom w:val="none" w:sz="0" w:space="0" w:color="auto"/>
            <w:right w:val="none" w:sz="0" w:space="0" w:color="auto"/>
          </w:divBdr>
        </w:div>
        <w:div w:id="1687904798">
          <w:marLeft w:val="0"/>
          <w:marRight w:val="0"/>
          <w:marTop w:val="0"/>
          <w:marBottom w:val="0"/>
          <w:divBdr>
            <w:top w:val="none" w:sz="0" w:space="0" w:color="auto"/>
            <w:left w:val="none" w:sz="0" w:space="0" w:color="auto"/>
            <w:bottom w:val="none" w:sz="0" w:space="0" w:color="auto"/>
            <w:right w:val="none" w:sz="0" w:space="0" w:color="auto"/>
          </w:divBdr>
        </w:div>
        <w:div w:id="1776291675">
          <w:marLeft w:val="0"/>
          <w:marRight w:val="0"/>
          <w:marTop w:val="0"/>
          <w:marBottom w:val="0"/>
          <w:divBdr>
            <w:top w:val="none" w:sz="0" w:space="0" w:color="auto"/>
            <w:left w:val="none" w:sz="0" w:space="0" w:color="auto"/>
            <w:bottom w:val="none" w:sz="0" w:space="0" w:color="auto"/>
            <w:right w:val="none" w:sz="0" w:space="0" w:color="auto"/>
          </w:divBdr>
        </w:div>
      </w:divsChild>
    </w:div>
    <w:div w:id="1615165767">
      <w:bodyDiv w:val="1"/>
      <w:marLeft w:val="0"/>
      <w:marRight w:val="0"/>
      <w:marTop w:val="0"/>
      <w:marBottom w:val="0"/>
      <w:divBdr>
        <w:top w:val="none" w:sz="0" w:space="0" w:color="auto"/>
        <w:left w:val="none" w:sz="0" w:space="0" w:color="auto"/>
        <w:bottom w:val="none" w:sz="0" w:space="0" w:color="auto"/>
        <w:right w:val="none" w:sz="0" w:space="0" w:color="auto"/>
      </w:divBdr>
    </w:div>
    <w:div w:id="1619094991">
      <w:bodyDiv w:val="1"/>
      <w:marLeft w:val="0"/>
      <w:marRight w:val="0"/>
      <w:marTop w:val="0"/>
      <w:marBottom w:val="0"/>
      <w:divBdr>
        <w:top w:val="none" w:sz="0" w:space="0" w:color="auto"/>
        <w:left w:val="none" w:sz="0" w:space="0" w:color="auto"/>
        <w:bottom w:val="none" w:sz="0" w:space="0" w:color="auto"/>
        <w:right w:val="none" w:sz="0" w:space="0" w:color="auto"/>
      </w:divBdr>
    </w:div>
    <w:div w:id="1677460999">
      <w:bodyDiv w:val="1"/>
      <w:marLeft w:val="0"/>
      <w:marRight w:val="0"/>
      <w:marTop w:val="0"/>
      <w:marBottom w:val="0"/>
      <w:divBdr>
        <w:top w:val="none" w:sz="0" w:space="0" w:color="auto"/>
        <w:left w:val="none" w:sz="0" w:space="0" w:color="auto"/>
        <w:bottom w:val="none" w:sz="0" w:space="0" w:color="auto"/>
        <w:right w:val="none" w:sz="0" w:space="0" w:color="auto"/>
      </w:divBdr>
    </w:div>
    <w:div w:id="1805542361">
      <w:bodyDiv w:val="1"/>
      <w:marLeft w:val="0"/>
      <w:marRight w:val="0"/>
      <w:marTop w:val="0"/>
      <w:marBottom w:val="0"/>
      <w:divBdr>
        <w:top w:val="none" w:sz="0" w:space="0" w:color="auto"/>
        <w:left w:val="none" w:sz="0" w:space="0" w:color="auto"/>
        <w:bottom w:val="none" w:sz="0" w:space="0" w:color="auto"/>
        <w:right w:val="none" w:sz="0" w:space="0" w:color="auto"/>
      </w:divBdr>
    </w:div>
    <w:div w:id="1828088443">
      <w:bodyDiv w:val="1"/>
      <w:marLeft w:val="0"/>
      <w:marRight w:val="0"/>
      <w:marTop w:val="0"/>
      <w:marBottom w:val="0"/>
      <w:divBdr>
        <w:top w:val="none" w:sz="0" w:space="0" w:color="auto"/>
        <w:left w:val="none" w:sz="0" w:space="0" w:color="auto"/>
        <w:bottom w:val="none" w:sz="0" w:space="0" w:color="auto"/>
        <w:right w:val="none" w:sz="0" w:space="0" w:color="auto"/>
      </w:divBdr>
    </w:div>
    <w:div w:id="1865895550">
      <w:bodyDiv w:val="1"/>
      <w:marLeft w:val="0"/>
      <w:marRight w:val="0"/>
      <w:marTop w:val="0"/>
      <w:marBottom w:val="0"/>
      <w:divBdr>
        <w:top w:val="none" w:sz="0" w:space="0" w:color="auto"/>
        <w:left w:val="none" w:sz="0" w:space="0" w:color="auto"/>
        <w:bottom w:val="none" w:sz="0" w:space="0" w:color="auto"/>
        <w:right w:val="none" w:sz="0" w:space="0" w:color="auto"/>
      </w:divBdr>
    </w:div>
    <w:div w:id="2090299817">
      <w:bodyDiv w:val="1"/>
      <w:marLeft w:val="0"/>
      <w:marRight w:val="0"/>
      <w:marTop w:val="0"/>
      <w:marBottom w:val="0"/>
      <w:divBdr>
        <w:top w:val="none" w:sz="0" w:space="0" w:color="auto"/>
        <w:left w:val="none" w:sz="0" w:space="0" w:color="auto"/>
        <w:bottom w:val="none" w:sz="0" w:space="0" w:color="auto"/>
        <w:right w:val="none" w:sz="0" w:space="0" w:color="auto"/>
      </w:divBdr>
    </w:div>
    <w:div w:id="213883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6586"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B0BAD-303E-45F6-8C31-5A678D9F3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35</Pages>
  <Words>11431</Words>
  <Characters>65158</Characters>
  <Application>Microsoft Office Word</Application>
  <DocSecurity>0</DocSecurity>
  <Lines>542</Lines>
  <Paragraphs>152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RTVSLO</Company>
  <LinksUpToDate>false</LinksUpToDate>
  <CharactersWithSpaces>76437</CharactersWithSpaces>
  <SharedDoc>false</SharedDoc>
  <HLinks>
    <vt:vector size="342" baseType="variant">
      <vt:variant>
        <vt:i4>786519</vt:i4>
      </vt:variant>
      <vt:variant>
        <vt:i4>318</vt:i4>
      </vt:variant>
      <vt:variant>
        <vt:i4>0</vt:i4>
      </vt:variant>
      <vt:variant>
        <vt:i4>5</vt:i4>
      </vt:variant>
      <vt:variant>
        <vt:lpwstr>http://www.enarocanje.si/</vt:lpwstr>
      </vt:variant>
      <vt:variant>
        <vt:lpwstr/>
      </vt:variant>
      <vt:variant>
        <vt:i4>8192041</vt:i4>
      </vt:variant>
      <vt:variant>
        <vt:i4>315</vt:i4>
      </vt:variant>
      <vt:variant>
        <vt:i4>0</vt:i4>
      </vt:variant>
      <vt:variant>
        <vt:i4>5</vt:i4>
      </vt:variant>
      <vt:variant>
        <vt:lpwstr>https://ejn.gov.si/</vt:lpwstr>
      </vt:variant>
      <vt:variant>
        <vt:lpwstr/>
      </vt:variant>
      <vt:variant>
        <vt:i4>1441881</vt:i4>
      </vt:variant>
      <vt:variant>
        <vt:i4>312</vt:i4>
      </vt:variant>
      <vt:variant>
        <vt:i4>0</vt:i4>
      </vt:variant>
      <vt:variant>
        <vt:i4>5</vt:i4>
      </vt:variant>
      <vt:variant>
        <vt:lpwstr>https://ejn.gov.si/ponudba/pages/aktualno/aktualno_jnc_podrobno.xhtml?zadevaId=16703</vt:lpwstr>
      </vt:variant>
      <vt:variant>
        <vt:lpwstr/>
      </vt:variant>
      <vt:variant>
        <vt:i4>8192041</vt:i4>
      </vt:variant>
      <vt:variant>
        <vt:i4>309</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1572914</vt:i4>
      </vt:variant>
      <vt:variant>
        <vt:i4>290</vt:i4>
      </vt:variant>
      <vt:variant>
        <vt:i4>0</vt:i4>
      </vt:variant>
      <vt:variant>
        <vt:i4>5</vt:i4>
      </vt:variant>
      <vt:variant>
        <vt:lpwstr/>
      </vt:variant>
      <vt:variant>
        <vt:lpwstr>_Toc234318579</vt:lpwstr>
      </vt:variant>
      <vt:variant>
        <vt:i4>1572914</vt:i4>
      </vt:variant>
      <vt:variant>
        <vt:i4>284</vt:i4>
      </vt:variant>
      <vt:variant>
        <vt:i4>0</vt:i4>
      </vt:variant>
      <vt:variant>
        <vt:i4>5</vt:i4>
      </vt:variant>
      <vt:variant>
        <vt:lpwstr/>
      </vt:variant>
      <vt:variant>
        <vt:lpwstr>_Toc234318578</vt:lpwstr>
      </vt:variant>
      <vt:variant>
        <vt:i4>1572914</vt:i4>
      </vt:variant>
      <vt:variant>
        <vt:i4>278</vt:i4>
      </vt:variant>
      <vt:variant>
        <vt:i4>0</vt:i4>
      </vt:variant>
      <vt:variant>
        <vt:i4>5</vt:i4>
      </vt:variant>
      <vt:variant>
        <vt:lpwstr/>
      </vt:variant>
      <vt:variant>
        <vt:lpwstr>_Toc234318577</vt:lpwstr>
      </vt:variant>
      <vt:variant>
        <vt:i4>1572914</vt:i4>
      </vt:variant>
      <vt:variant>
        <vt:i4>272</vt:i4>
      </vt:variant>
      <vt:variant>
        <vt:i4>0</vt:i4>
      </vt:variant>
      <vt:variant>
        <vt:i4>5</vt:i4>
      </vt:variant>
      <vt:variant>
        <vt:lpwstr/>
      </vt:variant>
      <vt:variant>
        <vt:lpwstr>_Toc234318576</vt:lpwstr>
      </vt:variant>
      <vt:variant>
        <vt:i4>1572914</vt:i4>
      </vt:variant>
      <vt:variant>
        <vt:i4>266</vt:i4>
      </vt:variant>
      <vt:variant>
        <vt:i4>0</vt:i4>
      </vt:variant>
      <vt:variant>
        <vt:i4>5</vt:i4>
      </vt:variant>
      <vt:variant>
        <vt:lpwstr/>
      </vt:variant>
      <vt:variant>
        <vt:lpwstr>_Toc234318575</vt:lpwstr>
      </vt:variant>
      <vt:variant>
        <vt:i4>1572914</vt:i4>
      </vt:variant>
      <vt:variant>
        <vt:i4>260</vt:i4>
      </vt:variant>
      <vt:variant>
        <vt:i4>0</vt:i4>
      </vt:variant>
      <vt:variant>
        <vt:i4>5</vt:i4>
      </vt:variant>
      <vt:variant>
        <vt:lpwstr/>
      </vt:variant>
      <vt:variant>
        <vt:lpwstr>_Toc234318574</vt:lpwstr>
      </vt:variant>
      <vt:variant>
        <vt:i4>1572914</vt:i4>
      </vt:variant>
      <vt:variant>
        <vt:i4>254</vt:i4>
      </vt:variant>
      <vt:variant>
        <vt:i4>0</vt:i4>
      </vt:variant>
      <vt:variant>
        <vt:i4>5</vt:i4>
      </vt:variant>
      <vt:variant>
        <vt:lpwstr/>
      </vt:variant>
      <vt:variant>
        <vt:lpwstr>_Toc234318573</vt:lpwstr>
      </vt:variant>
      <vt:variant>
        <vt:i4>1572914</vt:i4>
      </vt:variant>
      <vt:variant>
        <vt:i4>248</vt:i4>
      </vt:variant>
      <vt:variant>
        <vt:i4>0</vt:i4>
      </vt:variant>
      <vt:variant>
        <vt:i4>5</vt:i4>
      </vt:variant>
      <vt:variant>
        <vt:lpwstr/>
      </vt:variant>
      <vt:variant>
        <vt:lpwstr>_Toc234318572</vt:lpwstr>
      </vt:variant>
      <vt:variant>
        <vt:i4>1572914</vt:i4>
      </vt:variant>
      <vt:variant>
        <vt:i4>242</vt:i4>
      </vt:variant>
      <vt:variant>
        <vt:i4>0</vt:i4>
      </vt:variant>
      <vt:variant>
        <vt:i4>5</vt:i4>
      </vt:variant>
      <vt:variant>
        <vt:lpwstr/>
      </vt:variant>
      <vt:variant>
        <vt:lpwstr>_Toc234318571</vt:lpwstr>
      </vt:variant>
      <vt:variant>
        <vt:i4>1572914</vt:i4>
      </vt:variant>
      <vt:variant>
        <vt:i4>236</vt:i4>
      </vt:variant>
      <vt:variant>
        <vt:i4>0</vt:i4>
      </vt:variant>
      <vt:variant>
        <vt:i4>5</vt:i4>
      </vt:variant>
      <vt:variant>
        <vt:lpwstr/>
      </vt:variant>
      <vt:variant>
        <vt:lpwstr>_Toc234318570</vt:lpwstr>
      </vt:variant>
      <vt:variant>
        <vt:i4>1638450</vt:i4>
      </vt:variant>
      <vt:variant>
        <vt:i4>230</vt:i4>
      </vt:variant>
      <vt:variant>
        <vt:i4>0</vt:i4>
      </vt:variant>
      <vt:variant>
        <vt:i4>5</vt:i4>
      </vt:variant>
      <vt:variant>
        <vt:lpwstr/>
      </vt:variant>
      <vt:variant>
        <vt:lpwstr>_Toc234318569</vt:lpwstr>
      </vt:variant>
      <vt:variant>
        <vt:i4>1638450</vt:i4>
      </vt:variant>
      <vt:variant>
        <vt:i4>224</vt:i4>
      </vt:variant>
      <vt:variant>
        <vt:i4>0</vt:i4>
      </vt:variant>
      <vt:variant>
        <vt:i4>5</vt:i4>
      </vt:variant>
      <vt:variant>
        <vt:lpwstr/>
      </vt:variant>
      <vt:variant>
        <vt:lpwstr>_Toc234318568</vt:lpwstr>
      </vt:variant>
      <vt:variant>
        <vt:i4>1638450</vt:i4>
      </vt:variant>
      <vt:variant>
        <vt:i4>218</vt:i4>
      </vt:variant>
      <vt:variant>
        <vt:i4>0</vt:i4>
      </vt:variant>
      <vt:variant>
        <vt:i4>5</vt:i4>
      </vt:variant>
      <vt:variant>
        <vt:lpwstr/>
      </vt:variant>
      <vt:variant>
        <vt:lpwstr>_Toc234318567</vt:lpwstr>
      </vt:variant>
      <vt:variant>
        <vt:i4>1638450</vt:i4>
      </vt:variant>
      <vt:variant>
        <vt:i4>212</vt:i4>
      </vt:variant>
      <vt:variant>
        <vt:i4>0</vt:i4>
      </vt:variant>
      <vt:variant>
        <vt:i4>5</vt:i4>
      </vt:variant>
      <vt:variant>
        <vt:lpwstr/>
      </vt:variant>
      <vt:variant>
        <vt:lpwstr>_Toc234318566</vt:lpwstr>
      </vt:variant>
      <vt:variant>
        <vt:i4>1638450</vt:i4>
      </vt:variant>
      <vt:variant>
        <vt:i4>206</vt:i4>
      </vt:variant>
      <vt:variant>
        <vt:i4>0</vt:i4>
      </vt:variant>
      <vt:variant>
        <vt:i4>5</vt:i4>
      </vt:variant>
      <vt:variant>
        <vt:lpwstr/>
      </vt:variant>
      <vt:variant>
        <vt:lpwstr>_Toc234318565</vt:lpwstr>
      </vt:variant>
      <vt:variant>
        <vt:i4>1638450</vt:i4>
      </vt:variant>
      <vt:variant>
        <vt:i4>200</vt:i4>
      </vt:variant>
      <vt:variant>
        <vt:i4>0</vt:i4>
      </vt:variant>
      <vt:variant>
        <vt:i4>5</vt:i4>
      </vt:variant>
      <vt:variant>
        <vt:lpwstr/>
      </vt:variant>
      <vt:variant>
        <vt:lpwstr>_Toc234318564</vt:lpwstr>
      </vt:variant>
      <vt:variant>
        <vt:i4>1638450</vt:i4>
      </vt:variant>
      <vt:variant>
        <vt:i4>194</vt:i4>
      </vt:variant>
      <vt:variant>
        <vt:i4>0</vt:i4>
      </vt:variant>
      <vt:variant>
        <vt:i4>5</vt:i4>
      </vt:variant>
      <vt:variant>
        <vt:lpwstr/>
      </vt:variant>
      <vt:variant>
        <vt:lpwstr>_Toc234318563</vt:lpwstr>
      </vt:variant>
      <vt:variant>
        <vt:i4>1638450</vt:i4>
      </vt:variant>
      <vt:variant>
        <vt:i4>188</vt:i4>
      </vt:variant>
      <vt:variant>
        <vt:i4>0</vt:i4>
      </vt:variant>
      <vt:variant>
        <vt:i4>5</vt:i4>
      </vt:variant>
      <vt:variant>
        <vt:lpwstr/>
      </vt:variant>
      <vt:variant>
        <vt:lpwstr>_Toc234318562</vt:lpwstr>
      </vt:variant>
      <vt:variant>
        <vt:i4>1638450</vt:i4>
      </vt:variant>
      <vt:variant>
        <vt:i4>182</vt:i4>
      </vt:variant>
      <vt:variant>
        <vt:i4>0</vt:i4>
      </vt:variant>
      <vt:variant>
        <vt:i4>5</vt:i4>
      </vt:variant>
      <vt:variant>
        <vt:lpwstr/>
      </vt:variant>
      <vt:variant>
        <vt:lpwstr>_Toc234318561</vt:lpwstr>
      </vt:variant>
      <vt:variant>
        <vt:i4>1638450</vt:i4>
      </vt:variant>
      <vt:variant>
        <vt:i4>176</vt:i4>
      </vt:variant>
      <vt:variant>
        <vt:i4>0</vt:i4>
      </vt:variant>
      <vt:variant>
        <vt:i4>5</vt:i4>
      </vt:variant>
      <vt:variant>
        <vt:lpwstr/>
      </vt:variant>
      <vt:variant>
        <vt:lpwstr>_Toc234318560</vt:lpwstr>
      </vt:variant>
      <vt:variant>
        <vt:i4>1703986</vt:i4>
      </vt:variant>
      <vt:variant>
        <vt:i4>170</vt:i4>
      </vt:variant>
      <vt:variant>
        <vt:i4>0</vt:i4>
      </vt:variant>
      <vt:variant>
        <vt:i4>5</vt:i4>
      </vt:variant>
      <vt:variant>
        <vt:lpwstr/>
      </vt:variant>
      <vt:variant>
        <vt:lpwstr>_Toc234318559</vt:lpwstr>
      </vt:variant>
      <vt:variant>
        <vt:i4>1703986</vt:i4>
      </vt:variant>
      <vt:variant>
        <vt:i4>164</vt:i4>
      </vt:variant>
      <vt:variant>
        <vt:i4>0</vt:i4>
      </vt:variant>
      <vt:variant>
        <vt:i4>5</vt:i4>
      </vt:variant>
      <vt:variant>
        <vt:lpwstr/>
      </vt:variant>
      <vt:variant>
        <vt:lpwstr>_Toc234318558</vt:lpwstr>
      </vt:variant>
      <vt:variant>
        <vt:i4>1703986</vt:i4>
      </vt:variant>
      <vt:variant>
        <vt:i4>158</vt:i4>
      </vt:variant>
      <vt:variant>
        <vt:i4>0</vt:i4>
      </vt:variant>
      <vt:variant>
        <vt:i4>5</vt:i4>
      </vt:variant>
      <vt:variant>
        <vt:lpwstr/>
      </vt:variant>
      <vt:variant>
        <vt:lpwstr>_Toc234318557</vt:lpwstr>
      </vt:variant>
      <vt:variant>
        <vt:i4>1703986</vt:i4>
      </vt:variant>
      <vt:variant>
        <vt:i4>152</vt:i4>
      </vt:variant>
      <vt:variant>
        <vt:i4>0</vt:i4>
      </vt:variant>
      <vt:variant>
        <vt:i4>5</vt:i4>
      </vt:variant>
      <vt:variant>
        <vt:lpwstr/>
      </vt:variant>
      <vt:variant>
        <vt:lpwstr>_Toc234318556</vt:lpwstr>
      </vt:variant>
      <vt:variant>
        <vt:i4>1703986</vt:i4>
      </vt:variant>
      <vt:variant>
        <vt:i4>146</vt:i4>
      </vt:variant>
      <vt:variant>
        <vt:i4>0</vt:i4>
      </vt:variant>
      <vt:variant>
        <vt:i4>5</vt:i4>
      </vt:variant>
      <vt:variant>
        <vt:lpwstr/>
      </vt:variant>
      <vt:variant>
        <vt:lpwstr>_Toc234318555</vt:lpwstr>
      </vt:variant>
      <vt:variant>
        <vt:i4>1703986</vt:i4>
      </vt:variant>
      <vt:variant>
        <vt:i4>140</vt:i4>
      </vt:variant>
      <vt:variant>
        <vt:i4>0</vt:i4>
      </vt:variant>
      <vt:variant>
        <vt:i4>5</vt:i4>
      </vt:variant>
      <vt:variant>
        <vt:lpwstr/>
      </vt:variant>
      <vt:variant>
        <vt:lpwstr>_Toc234318554</vt:lpwstr>
      </vt:variant>
      <vt:variant>
        <vt:i4>1703986</vt:i4>
      </vt:variant>
      <vt:variant>
        <vt:i4>134</vt:i4>
      </vt:variant>
      <vt:variant>
        <vt:i4>0</vt:i4>
      </vt:variant>
      <vt:variant>
        <vt:i4>5</vt:i4>
      </vt:variant>
      <vt:variant>
        <vt:lpwstr/>
      </vt:variant>
      <vt:variant>
        <vt:lpwstr>_Toc234318553</vt:lpwstr>
      </vt:variant>
      <vt:variant>
        <vt:i4>1703986</vt:i4>
      </vt:variant>
      <vt:variant>
        <vt:i4>128</vt:i4>
      </vt:variant>
      <vt:variant>
        <vt:i4>0</vt:i4>
      </vt:variant>
      <vt:variant>
        <vt:i4>5</vt:i4>
      </vt:variant>
      <vt:variant>
        <vt:lpwstr/>
      </vt:variant>
      <vt:variant>
        <vt:lpwstr>_Toc234318552</vt:lpwstr>
      </vt:variant>
      <vt:variant>
        <vt:i4>1703986</vt:i4>
      </vt:variant>
      <vt:variant>
        <vt:i4>122</vt:i4>
      </vt:variant>
      <vt:variant>
        <vt:i4>0</vt:i4>
      </vt:variant>
      <vt:variant>
        <vt:i4>5</vt:i4>
      </vt:variant>
      <vt:variant>
        <vt:lpwstr/>
      </vt:variant>
      <vt:variant>
        <vt:lpwstr>_Toc234318551</vt:lpwstr>
      </vt:variant>
      <vt:variant>
        <vt:i4>1703986</vt:i4>
      </vt:variant>
      <vt:variant>
        <vt:i4>116</vt:i4>
      </vt:variant>
      <vt:variant>
        <vt:i4>0</vt:i4>
      </vt:variant>
      <vt:variant>
        <vt:i4>5</vt:i4>
      </vt:variant>
      <vt:variant>
        <vt:lpwstr/>
      </vt:variant>
      <vt:variant>
        <vt:lpwstr>_Toc234318550</vt:lpwstr>
      </vt:variant>
      <vt:variant>
        <vt:i4>1769522</vt:i4>
      </vt:variant>
      <vt:variant>
        <vt:i4>110</vt:i4>
      </vt:variant>
      <vt:variant>
        <vt:i4>0</vt:i4>
      </vt:variant>
      <vt:variant>
        <vt:i4>5</vt:i4>
      </vt:variant>
      <vt:variant>
        <vt:lpwstr/>
      </vt:variant>
      <vt:variant>
        <vt:lpwstr>_Toc234318549</vt:lpwstr>
      </vt:variant>
      <vt:variant>
        <vt:i4>1769522</vt:i4>
      </vt:variant>
      <vt:variant>
        <vt:i4>104</vt:i4>
      </vt:variant>
      <vt:variant>
        <vt:i4>0</vt:i4>
      </vt:variant>
      <vt:variant>
        <vt:i4>5</vt:i4>
      </vt:variant>
      <vt:variant>
        <vt:lpwstr/>
      </vt:variant>
      <vt:variant>
        <vt:lpwstr>_Toc234318548</vt:lpwstr>
      </vt:variant>
      <vt:variant>
        <vt:i4>1769522</vt:i4>
      </vt:variant>
      <vt:variant>
        <vt:i4>98</vt:i4>
      </vt:variant>
      <vt:variant>
        <vt:i4>0</vt:i4>
      </vt:variant>
      <vt:variant>
        <vt:i4>5</vt:i4>
      </vt:variant>
      <vt:variant>
        <vt:lpwstr/>
      </vt:variant>
      <vt:variant>
        <vt:lpwstr>_Toc234318547</vt:lpwstr>
      </vt:variant>
      <vt:variant>
        <vt:i4>1769522</vt:i4>
      </vt:variant>
      <vt:variant>
        <vt:i4>92</vt:i4>
      </vt:variant>
      <vt:variant>
        <vt:i4>0</vt:i4>
      </vt:variant>
      <vt:variant>
        <vt:i4>5</vt:i4>
      </vt:variant>
      <vt:variant>
        <vt:lpwstr/>
      </vt:variant>
      <vt:variant>
        <vt:lpwstr>_Toc234318546</vt:lpwstr>
      </vt:variant>
      <vt:variant>
        <vt:i4>1769522</vt:i4>
      </vt:variant>
      <vt:variant>
        <vt:i4>86</vt:i4>
      </vt:variant>
      <vt:variant>
        <vt:i4>0</vt:i4>
      </vt:variant>
      <vt:variant>
        <vt:i4>5</vt:i4>
      </vt:variant>
      <vt:variant>
        <vt:lpwstr/>
      </vt:variant>
      <vt:variant>
        <vt:lpwstr>_Toc234318545</vt:lpwstr>
      </vt:variant>
      <vt:variant>
        <vt:i4>1769522</vt:i4>
      </vt:variant>
      <vt:variant>
        <vt:i4>80</vt:i4>
      </vt:variant>
      <vt:variant>
        <vt:i4>0</vt:i4>
      </vt:variant>
      <vt:variant>
        <vt:i4>5</vt:i4>
      </vt:variant>
      <vt:variant>
        <vt:lpwstr/>
      </vt:variant>
      <vt:variant>
        <vt:lpwstr>_Toc234318544</vt:lpwstr>
      </vt:variant>
      <vt:variant>
        <vt:i4>1769522</vt:i4>
      </vt:variant>
      <vt:variant>
        <vt:i4>74</vt:i4>
      </vt:variant>
      <vt:variant>
        <vt:i4>0</vt:i4>
      </vt:variant>
      <vt:variant>
        <vt:i4>5</vt:i4>
      </vt:variant>
      <vt:variant>
        <vt:lpwstr/>
      </vt:variant>
      <vt:variant>
        <vt:lpwstr>_Toc234318543</vt:lpwstr>
      </vt:variant>
      <vt:variant>
        <vt:i4>1769522</vt:i4>
      </vt:variant>
      <vt:variant>
        <vt:i4>68</vt:i4>
      </vt:variant>
      <vt:variant>
        <vt:i4>0</vt:i4>
      </vt:variant>
      <vt:variant>
        <vt:i4>5</vt:i4>
      </vt:variant>
      <vt:variant>
        <vt:lpwstr/>
      </vt:variant>
      <vt:variant>
        <vt:lpwstr>_Toc234318542</vt:lpwstr>
      </vt:variant>
      <vt:variant>
        <vt:i4>1769522</vt:i4>
      </vt:variant>
      <vt:variant>
        <vt:i4>62</vt:i4>
      </vt:variant>
      <vt:variant>
        <vt:i4>0</vt:i4>
      </vt:variant>
      <vt:variant>
        <vt:i4>5</vt:i4>
      </vt:variant>
      <vt:variant>
        <vt:lpwstr/>
      </vt:variant>
      <vt:variant>
        <vt:lpwstr>_Toc234318541</vt:lpwstr>
      </vt:variant>
      <vt:variant>
        <vt:i4>1769522</vt:i4>
      </vt:variant>
      <vt:variant>
        <vt:i4>56</vt:i4>
      </vt:variant>
      <vt:variant>
        <vt:i4>0</vt:i4>
      </vt:variant>
      <vt:variant>
        <vt:i4>5</vt:i4>
      </vt:variant>
      <vt:variant>
        <vt:lpwstr/>
      </vt:variant>
      <vt:variant>
        <vt:lpwstr>_Toc234318540</vt:lpwstr>
      </vt:variant>
      <vt:variant>
        <vt:i4>1835058</vt:i4>
      </vt:variant>
      <vt:variant>
        <vt:i4>50</vt:i4>
      </vt:variant>
      <vt:variant>
        <vt:i4>0</vt:i4>
      </vt:variant>
      <vt:variant>
        <vt:i4>5</vt:i4>
      </vt:variant>
      <vt:variant>
        <vt:lpwstr/>
      </vt:variant>
      <vt:variant>
        <vt:lpwstr>_Toc234318539</vt:lpwstr>
      </vt:variant>
      <vt:variant>
        <vt:i4>1835058</vt:i4>
      </vt:variant>
      <vt:variant>
        <vt:i4>44</vt:i4>
      </vt:variant>
      <vt:variant>
        <vt:i4>0</vt:i4>
      </vt:variant>
      <vt:variant>
        <vt:i4>5</vt:i4>
      </vt:variant>
      <vt:variant>
        <vt:lpwstr/>
      </vt:variant>
      <vt:variant>
        <vt:lpwstr>_Toc234318538</vt:lpwstr>
      </vt:variant>
      <vt:variant>
        <vt:i4>1835058</vt:i4>
      </vt:variant>
      <vt:variant>
        <vt:i4>38</vt:i4>
      </vt:variant>
      <vt:variant>
        <vt:i4>0</vt:i4>
      </vt:variant>
      <vt:variant>
        <vt:i4>5</vt:i4>
      </vt:variant>
      <vt:variant>
        <vt:lpwstr/>
      </vt:variant>
      <vt:variant>
        <vt:lpwstr>_Toc234318537</vt:lpwstr>
      </vt:variant>
      <vt:variant>
        <vt:i4>1835058</vt:i4>
      </vt:variant>
      <vt:variant>
        <vt:i4>32</vt:i4>
      </vt:variant>
      <vt:variant>
        <vt:i4>0</vt:i4>
      </vt:variant>
      <vt:variant>
        <vt:i4>5</vt:i4>
      </vt:variant>
      <vt:variant>
        <vt:lpwstr/>
      </vt:variant>
      <vt:variant>
        <vt:lpwstr>_Toc234318536</vt:lpwstr>
      </vt:variant>
      <vt:variant>
        <vt:i4>1835058</vt:i4>
      </vt:variant>
      <vt:variant>
        <vt:i4>26</vt:i4>
      </vt:variant>
      <vt:variant>
        <vt:i4>0</vt:i4>
      </vt:variant>
      <vt:variant>
        <vt:i4>5</vt:i4>
      </vt:variant>
      <vt:variant>
        <vt:lpwstr/>
      </vt:variant>
      <vt:variant>
        <vt:lpwstr>_Toc234318535</vt:lpwstr>
      </vt:variant>
      <vt:variant>
        <vt:i4>1835058</vt:i4>
      </vt:variant>
      <vt:variant>
        <vt:i4>20</vt:i4>
      </vt:variant>
      <vt:variant>
        <vt:i4>0</vt:i4>
      </vt:variant>
      <vt:variant>
        <vt:i4>5</vt:i4>
      </vt:variant>
      <vt:variant>
        <vt:lpwstr/>
      </vt:variant>
      <vt:variant>
        <vt:lpwstr>_Toc234318534</vt:lpwstr>
      </vt:variant>
      <vt:variant>
        <vt:i4>1835058</vt:i4>
      </vt:variant>
      <vt:variant>
        <vt:i4>14</vt:i4>
      </vt:variant>
      <vt:variant>
        <vt:i4>0</vt:i4>
      </vt:variant>
      <vt:variant>
        <vt:i4>5</vt:i4>
      </vt:variant>
      <vt:variant>
        <vt:lpwstr/>
      </vt:variant>
      <vt:variant>
        <vt:lpwstr>_Toc234318533</vt:lpwstr>
      </vt:variant>
      <vt:variant>
        <vt:i4>1835058</vt:i4>
      </vt:variant>
      <vt:variant>
        <vt:i4>8</vt:i4>
      </vt:variant>
      <vt:variant>
        <vt:i4>0</vt:i4>
      </vt:variant>
      <vt:variant>
        <vt:i4>5</vt:i4>
      </vt:variant>
      <vt:variant>
        <vt:lpwstr/>
      </vt:variant>
      <vt:variant>
        <vt:lpwstr>_Toc234318532</vt:lpwstr>
      </vt:variant>
      <vt:variant>
        <vt:i4>1835058</vt:i4>
      </vt:variant>
      <vt:variant>
        <vt:i4>2</vt:i4>
      </vt:variant>
      <vt:variant>
        <vt:i4>0</vt:i4>
      </vt:variant>
      <vt:variant>
        <vt:i4>5</vt:i4>
      </vt:variant>
      <vt:variant>
        <vt:lpwstr/>
      </vt:variant>
      <vt:variant>
        <vt:lpwstr>_Toc234318531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Koncar_Tone</dc:creator>
  <cp:keywords/>
  <cp:lastModifiedBy>Lozar Peter</cp:lastModifiedBy>
  <cp:revision>57</cp:revision>
  <cp:lastPrinted>2022-07-28T07:49:00Z</cp:lastPrinted>
  <dcterms:created xsi:type="dcterms:W3CDTF">2026-07-08T08:49:00Z</dcterms:created>
  <dcterms:modified xsi:type="dcterms:W3CDTF">2026-07-09T09:02:00Z</dcterms:modified>
</cp:coreProperties>
</file>